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AF1" w:rsidRDefault="00136EE3">
      <w:pPr>
        <w:ind w:left="2835"/>
        <w:jc w:val="center"/>
        <w:rPr>
          <w:b/>
          <w:color w:val="1F497D"/>
          <w:sz w:val="24"/>
          <w:szCs w:val="24"/>
        </w:rPr>
      </w:pPr>
      <w:r>
        <w:rPr>
          <w:noProof/>
        </w:rPr>
        <w:drawing>
          <wp:anchor distT="0" distB="0" distL="0" distR="0" simplePos="0" relativeHeight="2" behindDoc="0" locked="0" layoutInCell="1" allowOverlap="1">
            <wp:simplePos x="0" y="0"/>
            <wp:positionH relativeFrom="column">
              <wp:posOffset>351790</wp:posOffset>
            </wp:positionH>
            <wp:positionV relativeFrom="paragraph">
              <wp:posOffset>54610</wp:posOffset>
            </wp:positionV>
            <wp:extent cx="1345565" cy="863600"/>
            <wp:effectExtent l="0" t="0" r="0" b="0"/>
            <wp:wrapNone/>
            <wp:docPr id="1" name="Obraz 1"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bmp"/>
                    <pic:cNvPicPr>
                      <a:picLocks noChangeAspect="1" noChangeArrowheads="1"/>
                    </pic:cNvPicPr>
                  </pic:nvPicPr>
                  <pic:blipFill>
                    <a:blip r:embed="rId8"/>
                    <a:stretch>
                      <a:fillRect/>
                    </a:stretch>
                  </pic:blipFill>
                  <pic:spPr bwMode="auto">
                    <a:xfrm>
                      <a:off x="0" y="0"/>
                      <a:ext cx="1345565" cy="863600"/>
                    </a:xfrm>
                    <a:prstGeom prst="rect">
                      <a:avLst/>
                    </a:prstGeom>
                  </pic:spPr>
                </pic:pic>
              </a:graphicData>
            </a:graphic>
          </wp:anchor>
        </w:drawing>
      </w:r>
      <w:r>
        <w:rPr>
          <w:b/>
          <w:color w:val="1F497D"/>
          <w:sz w:val="24"/>
          <w:szCs w:val="24"/>
        </w:rPr>
        <w:t>Samodzielny Publiczny Zakład Opieki Zdrowotnej</w:t>
      </w:r>
    </w:p>
    <w:p w:rsidR="00AE7AF1" w:rsidRDefault="00136EE3">
      <w:pPr>
        <w:ind w:left="2835"/>
        <w:jc w:val="center"/>
        <w:rPr>
          <w:b/>
          <w:color w:val="1F497D"/>
          <w:sz w:val="24"/>
          <w:szCs w:val="24"/>
        </w:rPr>
      </w:pPr>
      <w:r>
        <w:rPr>
          <w:b/>
          <w:color w:val="1F497D"/>
          <w:sz w:val="24"/>
          <w:szCs w:val="24"/>
        </w:rPr>
        <w:t>Szpital Nr 2 im. dr Tadeusza Boczonia</w:t>
      </w:r>
    </w:p>
    <w:p w:rsidR="00AE7AF1" w:rsidRDefault="00136EE3">
      <w:pPr>
        <w:ind w:left="2835"/>
        <w:jc w:val="center"/>
        <w:rPr>
          <w:b/>
          <w:color w:val="1F497D"/>
          <w:sz w:val="24"/>
          <w:szCs w:val="24"/>
        </w:rPr>
      </w:pPr>
      <w:r>
        <w:rPr>
          <w:b/>
          <w:color w:val="1F497D"/>
          <w:sz w:val="24"/>
          <w:szCs w:val="24"/>
        </w:rPr>
        <w:t>w Mysłowicach</w:t>
      </w:r>
    </w:p>
    <w:p w:rsidR="00AE7AF1" w:rsidRDefault="00136EE3">
      <w:pPr>
        <w:ind w:left="2835"/>
        <w:jc w:val="center"/>
        <w:rPr>
          <w:b/>
          <w:color w:val="1F497D"/>
          <w:sz w:val="24"/>
          <w:szCs w:val="24"/>
        </w:rPr>
      </w:pPr>
      <w:r>
        <w:rPr>
          <w:b/>
          <w:color w:val="1F497D"/>
          <w:sz w:val="24"/>
          <w:szCs w:val="24"/>
        </w:rPr>
        <w:t>41-400 Mysłowice, ul. Bytomska 41</w:t>
      </w:r>
    </w:p>
    <w:p w:rsidR="00AE7AF1" w:rsidRDefault="00AE7AF1">
      <w:pPr>
        <w:jc w:val="center"/>
        <w:rPr>
          <w:b/>
          <w:sz w:val="24"/>
          <w:szCs w:val="24"/>
        </w:rPr>
      </w:pPr>
    </w:p>
    <w:p w:rsidR="00AE7AF1" w:rsidRDefault="00AE7AF1">
      <w:pPr>
        <w:jc w:val="center"/>
        <w:rPr>
          <w:b/>
          <w:sz w:val="24"/>
        </w:rPr>
      </w:pPr>
    </w:p>
    <w:p w:rsidR="00AE7AF1" w:rsidRDefault="00AE7AF1">
      <w:pPr>
        <w:jc w:val="center"/>
        <w:rPr>
          <w:b/>
          <w:sz w:val="24"/>
        </w:rPr>
      </w:pPr>
    </w:p>
    <w:p w:rsidR="00AE7AF1" w:rsidRDefault="00AE7AF1">
      <w:pPr>
        <w:jc w:val="center"/>
        <w:rPr>
          <w:b/>
          <w:sz w:val="24"/>
        </w:rPr>
      </w:pPr>
    </w:p>
    <w:p w:rsidR="00AE7AF1" w:rsidRDefault="00AE7AF1">
      <w:pPr>
        <w:jc w:val="center"/>
        <w:rPr>
          <w:b/>
        </w:rPr>
      </w:pPr>
    </w:p>
    <w:p w:rsidR="00AE7AF1" w:rsidRDefault="00136EE3">
      <w:pPr>
        <w:jc w:val="center"/>
        <w:rPr>
          <w:b/>
          <w:smallCaps/>
          <w:sz w:val="40"/>
        </w:rPr>
      </w:pPr>
      <w:r>
        <w:rPr>
          <w:b/>
          <w:smallCaps/>
          <w:sz w:val="40"/>
        </w:rPr>
        <w:t>SPECYFIKACJA</w:t>
      </w:r>
    </w:p>
    <w:p w:rsidR="00AE7AF1" w:rsidRDefault="00AE7AF1">
      <w:pPr>
        <w:jc w:val="center"/>
        <w:rPr>
          <w:b/>
          <w:smallCaps/>
          <w:sz w:val="40"/>
        </w:rPr>
      </w:pPr>
    </w:p>
    <w:p w:rsidR="00AE7AF1" w:rsidRDefault="00136EE3">
      <w:pPr>
        <w:jc w:val="center"/>
        <w:rPr>
          <w:b/>
          <w:sz w:val="40"/>
        </w:rPr>
      </w:pPr>
      <w:r>
        <w:rPr>
          <w:b/>
          <w:sz w:val="40"/>
        </w:rPr>
        <w:t>WARUNKÓW  ZAMÓWIENIA</w:t>
      </w:r>
    </w:p>
    <w:p w:rsidR="00AE7AF1" w:rsidRDefault="00AE7AF1">
      <w:pPr>
        <w:jc w:val="center"/>
        <w:rPr>
          <w:b/>
          <w:sz w:val="24"/>
        </w:rPr>
      </w:pPr>
    </w:p>
    <w:p w:rsidR="00AE7AF1" w:rsidRDefault="00AE7AF1">
      <w:pPr>
        <w:jc w:val="center"/>
        <w:rPr>
          <w:b/>
          <w:sz w:val="24"/>
        </w:rPr>
      </w:pPr>
    </w:p>
    <w:p w:rsidR="00AE7AF1" w:rsidRDefault="00AE7AF1">
      <w:pPr>
        <w:jc w:val="center"/>
        <w:rPr>
          <w:b/>
          <w:sz w:val="24"/>
        </w:rPr>
      </w:pPr>
    </w:p>
    <w:p w:rsidR="00AE7AF1" w:rsidRDefault="00136EE3">
      <w:pPr>
        <w:pStyle w:val="Tekstpodstawowy"/>
        <w:pBdr>
          <w:top w:val="single" w:sz="4" w:space="1" w:color="000000"/>
          <w:left w:val="single" w:sz="4" w:space="4" w:color="000000"/>
          <w:bottom w:val="single" w:sz="4" w:space="0" w:color="000000"/>
          <w:right w:val="single" w:sz="4" w:space="4" w:color="000000"/>
        </w:pBdr>
        <w:spacing w:line="360" w:lineRule="auto"/>
        <w:jc w:val="center"/>
        <w:rPr>
          <w:sz w:val="28"/>
        </w:rPr>
      </w:pPr>
      <w:r>
        <w:rPr>
          <w:sz w:val="28"/>
        </w:rPr>
        <w:t>POSTĘPOWANIA  O  UDZIELENIE  ZAMÓWIENIA  PUBLICZNEGO</w:t>
      </w:r>
    </w:p>
    <w:p w:rsidR="00AE7AF1" w:rsidRDefault="00136EE3">
      <w:pPr>
        <w:pStyle w:val="Tekstpodstawowy"/>
        <w:pBdr>
          <w:top w:val="single" w:sz="4" w:space="1" w:color="000000"/>
          <w:left w:val="single" w:sz="4" w:space="4" w:color="000000"/>
          <w:bottom w:val="single" w:sz="4" w:space="0" w:color="000000"/>
          <w:right w:val="single" w:sz="4" w:space="4" w:color="000000"/>
        </w:pBdr>
        <w:spacing w:line="360" w:lineRule="auto"/>
        <w:jc w:val="center"/>
        <w:rPr>
          <w:sz w:val="28"/>
        </w:rPr>
      </w:pPr>
      <w:r>
        <w:rPr>
          <w:sz w:val="28"/>
        </w:rPr>
        <w:t xml:space="preserve">PROWADZONEGO  W  TRYBIE  </w:t>
      </w:r>
      <w:r w:rsidR="006D2D0E">
        <w:rPr>
          <w:sz w:val="28"/>
        </w:rPr>
        <w:t>PODSTAWOWYM BEZ</w:t>
      </w:r>
      <w:r w:rsidR="00371184">
        <w:rPr>
          <w:sz w:val="28"/>
        </w:rPr>
        <w:t xml:space="preserve"> PRZEPROWADZENIA NEGOCJACJI</w:t>
      </w:r>
    </w:p>
    <w:p w:rsidR="00AE7AF1" w:rsidRDefault="00AE7AF1">
      <w:pPr>
        <w:jc w:val="both"/>
        <w:rPr>
          <w:sz w:val="24"/>
        </w:rPr>
      </w:pPr>
    </w:p>
    <w:p w:rsidR="000761CD" w:rsidRPr="000761CD" w:rsidRDefault="000761CD" w:rsidP="000761CD">
      <w:pPr>
        <w:autoSpaceDE w:val="0"/>
        <w:autoSpaceDN w:val="0"/>
        <w:adjustRightInd w:val="0"/>
        <w:rPr>
          <w:rFonts w:ascii="Georgia" w:eastAsiaTheme="minorHAnsi" w:hAnsi="Georgia" w:cs="Georgia"/>
          <w:color w:val="000000"/>
          <w:sz w:val="24"/>
          <w:szCs w:val="24"/>
          <w:lang w:eastAsia="en-US"/>
        </w:rPr>
      </w:pPr>
    </w:p>
    <w:p w:rsidR="000305FE" w:rsidRPr="00DE2886" w:rsidRDefault="000305FE" w:rsidP="000305FE">
      <w:pPr>
        <w:autoSpaceDE w:val="0"/>
        <w:autoSpaceDN w:val="0"/>
        <w:adjustRightInd w:val="0"/>
        <w:jc w:val="center"/>
        <w:rPr>
          <w:b/>
          <w:i/>
          <w:sz w:val="28"/>
          <w:szCs w:val="28"/>
        </w:rPr>
      </w:pPr>
      <w:r w:rsidRPr="00DE2886">
        <w:rPr>
          <w:b/>
          <w:i/>
          <w:sz w:val="28"/>
          <w:szCs w:val="28"/>
        </w:rPr>
        <w:t>Dostawa produktów leczniczych dla SP ZOZ Szpitala nr 2 w Mysłowicach</w:t>
      </w:r>
    </w:p>
    <w:p w:rsidR="00693E45" w:rsidRPr="0025612A" w:rsidRDefault="00693E45" w:rsidP="00693E45">
      <w:pPr>
        <w:jc w:val="center"/>
        <w:rPr>
          <w:i/>
          <w:sz w:val="32"/>
          <w:szCs w:val="32"/>
        </w:rPr>
      </w:pPr>
    </w:p>
    <w:p w:rsidR="00AE7AF1" w:rsidRDefault="00AE7AF1">
      <w:pPr>
        <w:jc w:val="both"/>
        <w:rPr>
          <w:sz w:val="24"/>
        </w:rPr>
      </w:pPr>
    </w:p>
    <w:p w:rsidR="00AE7AF1" w:rsidRDefault="00AE7AF1">
      <w:pPr>
        <w:jc w:val="both"/>
        <w:rPr>
          <w:color w:val="FF0000"/>
          <w:sz w:val="24"/>
        </w:rPr>
      </w:pPr>
    </w:p>
    <w:p w:rsidR="00AE7AF1" w:rsidRDefault="00876168">
      <w:pPr>
        <w:pStyle w:val="Tekstpodstawowy"/>
        <w:pBdr>
          <w:top w:val="single" w:sz="4" w:space="1" w:color="000000"/>
          <w:left w:val="single" w:sz="4" w:space="4" w:color="000000"/>
          <w:bottom w:val="single" w:sz="4" w:space="0" w:color="000000"/>
          <w:right w:val="single" w:sz="4" w:space="4" w:color="000000"/>
        </w:pBdr>
        <w:jc w:val="center"/>
        <w:rPr>
          <w:sz w:val="28"/>
        </w:rPr>
      </w:pPr>
      <w:r>
        <w:rPr>
          <w:sz w:val="28"/>
        </w:rPr>
        <w:t>NA  DOSTAWY</w:t>
      </w:r>
    </w:p>
    <w:p w:rsidR="00AE7AF1" w:rsidRDefault="00AE7AF1" w:rsidP="00AD1165">
      <w:pPr>
        <w:rPr>
          <w:b/>
          <w:sz w:val="32"/>
          <w:szCs w:val="32"/>
          <w:lang w:eastAsia="en-US"/>
        </w:rPr>
      </w:pPr>
    </w:p>
    <w:p w:rsidR="00AE7AF1" w:rsidRPr="00136EE3" w:rsidRDefault="00136EE3">
      <w:pPr>
        <w:jc w:val="center"/>
        <w:rPr>
          <w:sz w:val="24"/>
          <w:szCs w:val="24"/>
        </w:rPr>
      </w:pPr>
      <w:r w:rsidRPr="00136EE3">
        <w:rPr>
          <w:b/>
          <w:sz w:val="24"/>
          <w:szCs w:val="24"/>
          <w:lang w:eastAsia="en-US"/>
        </w:rPr>
        <w:t xml:space="preserve">Znak postępowania </w:t>
      </w:r>
      <w:r w:rsidR="009862F7">
        <w:rPr>
          <w:rStyle w:val="FontStyle58"/>
          <w:rFonts w:ascii="Times New Roman" w:hAnsi="Times New Roman"/>
          <w:b/>
          <w:sz w:val="24"/>
          <w:szCs w:val="24"/>
        </w:rPr>
        <w:t>Szp.2/NZ-271-12</w:t>
      </w:r>
      <w:r w:rsidRPr="00136EE3">
        <w:rPr>
          <w:rStyle w:val="FontStyle58"/>
          <w:rFonts w:ascii="Times New Roman" w:hAnsi="Times New Roman"/>
          <w:b/>
          <w:sz w:val="24"/>
          <w:szCs w:val="24"/>
        </w:rPr>
        <w:t>/2</w:t>
      </w:r>
      <w:r w:rsidR="00FC69B3">
        <w:rPr>
          <w:rStyle w:val="FontStyle58"/>
          <w:rFonts w:ascii="Times New Roman" w:hAnsi="Times New Roman"/>
          <w:b/>
          <w:sz w:val="24"/>
          <w:szCs w:val="24"/>
        </w:rPr>
        <w:t>6</w:t>
      </w:r>
    </w:p>
    <w:p w:rsidR="00AE7AF1" w:rsidRDefault="00AE7AF1">
      <w:pPr>
        <w:jc w:val="both"/>
        <w:rPr>
          <w:b/>
          <w:bCs/>
          <w:szCs w:val="22"/>
          <w:lang w:eastAsia="en-US"/>
        </w:rPr>
      </w:pPr>
    </w:p>
    <w:p w:rsidR="00AE7AF1" w:rsidRDefault="00AE7AF1">
      <w:pPr>
        <w:tabs>
          <w:tab w:val="left" w:pos="5214"/>
        </w:tabs>
        <w:jc w:val="both"/>
        <w:rPr>
          <w:b/>
          <w:bCs/>
          <w:szCs w:val="22"/>
          <w:lang w:eastAsia="en-US"/>
        </w:rPr>
      </w:pPr>
    </w:p>
    <w:p w:rsidR="00AE7AF1" w:rsidRDefault="00AE7AF1">
      <w:pPr>
        <w:jc w:val="right"/>
        <w:rPr>
          <w:b/>
          <w:bCs/>
          <w:szCs w:val="22"/>
          <w:lang w:eastAsia="en-US"/>
        </w:rPr>
      </w:pPr>
    </w:p>
    <w:p w:rsidR="00693E45" w:rsidRDefault="00693E45">
      <w:pPr>
        <w:jc w:val="right"/>
        <w:rPr>
          <w:b/>
          <w:sz w:val="24"/>
          <w:szCs w:val="18"/>
        </w:rPr>
      </w:pPr>
    </w:p>
    <w:p w:rsidR="00693E45" w:rsidRDefault="00693E45">
      <w:pPr>
        <w:jc w:val="right"/>
        <w:rPr>
          <w:b/>
          <w:sz w:val="24"/>
          <w:szCs w:val="18"/>
        </w:rPr>
      </w:pPr>
    </w:p>
    <w:p w:rsidR="00693E45" w:rsidRDefault="00693E45">
      <w:pPr>
        <w:jc w:val="right"/>
        <w:rPr>
          <w:b/>
          <w:sz w:val="24"/>
          <w:szCs w:val="18"/>
        </w:rPr>
      </w:pPr>
    </w:p>
    <w:p w:rsidR="00693E45" w:rsidRDefault="00693E45">
      <w:pPr>
        <w:jc w:val="right"/>
        <w:rPr>
          <w:b/>
          <w:sz w:val="24"/>
          <w:szCs w:val="18"/>
        </w:rPr>
      </w:pPr>
    </w:p>
    <w:p w:rsidR="00693E45" w:rsidRDefault="00693E45">
      <w:pPr>
        <w:jc w:val="right"/>
        <w:rPr>
          <w:b/>
          <w:sz w:val="24"/>
          <w:szCs w:val="18"/>
        </w:rPr>
      </w:pPr>
    </w:p>
    <w:p w:rsidR="00693E45" w:rsidRDefault="00693E45">
      <w:pPr>
        <w:jc w:val="right"/>
        <w:rPr>
          <w:b/>
          <w:sz w:val="24"/>
          <w:szCs w:val="18"/>
        </w:rPr>
      </w:pPr>
    </w:p>
    <w:p w:rsidR="00AE7AF1" w:rsidRDefault="00136EE3">
      <w:pPr>
        <w:jc w:val="right"/>
        <w:rPr>
          <w:b/>
          <w:sz w:val="24"/>
          <w:szCs w:val="18"/>
        </w:rPr>
      </w:pPr>
      <w:r>
        <w:rPr>
          <w:b/>
          <w:sz w:val="24"/>
          <w:szCs w:val="18"/>
        </w:rPr>
        <w:t>ZATWIERDZAM:</w:t>
      </w:r>
    </w:p>
    <w:p w:rsidR="00AE7AF1" w:rsidRDefault="00670617" w:rsidP="00670617">
      <w:pPr>
        <w:ind w:left="3540"/>
        <w:rPr>
          <w:b/>
          <w:sz w:val="24"/>
          <w:szCs w:val="18"/>
        </w:rPr>
      </w:pPr>
      <w:r>
        <w:rPr>
          <w:b/>
          <w:bCs/>
          <w:sz w:val="24"/>
          <w:szCs w:val="24"/>
        </w:rPr>
        <w:tab/>
      </w:r>
      <w:r>
        <w:rPr>
          <w:b/>
          <w:bCs/>
          <w:sz w:val="24"/>
          <w:szCs w:val="24"/>
        </w:rPr>
        <w:tab/>
      </w:r>
      <w:r>
        <w:rPr>
          <w:b/>
          <w:bCs/>
          <w:sz w:val="24"/>
          <w:szCs w:val="24"/>
        </w:rPr>
        <w:tab/>
        <w:t xml:space="preserve">        Dyrektor- Grzegorz Nowak</w:t>
      </w:r>
      <w:r w:rsidR="00136EE3">
        <w:rPr>
          <w:b/>
          <w:sz w:val="24"/>
          <w:szCs w:val="18"/>
        </w:rPr>
        <w:tab/>
      </w:r>
      <w:r w:rsidR="00136EE3">
        <w:rPr>
          <w:b/>
          <w:sz w:val="24"/>
          <w:szCs w:val="18"/>
        </w:rPr>
        <w:tab/>
      </w:r>
      <w:r w:rsidR="00136EE3">
        <w:rPr>
          <w:b/>
          <w:sz w:val="24"/>
          <w:szCs w:val="18"/>
        </w:rPr>
        <w:tab/>
      </w:r>
    </w:p>
    <w:p w:rsidR="00AE7AF1" w:rsidRDefault="00AE7AF1">
      <w:pPr>
        <w:rPr>
          <w:b/>
          <w:sz w:val="24"/>
          <w:szCs w:val="18"/>
        </w:rPr>
      </w:pPr>
    </w:p>
    <w:p w:rsidR="00C64859" w:rsidRDefault="00C64859">
      <w:pPr>
        <w:rPr>
          <w:b/>
          <w:sz w:val="24"/>
          <w:szCs w:val="18"/>
        </w:rPr>
      </w:pPr>
    </w:p>
    <w:p w:rsidR="00876168" w:rsidRDefault="00876168">
      <w:pPr>
        <w:rPr>
          <w:b/>
          <w:sz w:val="24"/>
          <w:szCs w:val="18"/>
        </w:rPr>
      </w:pPr>
    </w:p>
    <w:p w:rsidR="00AE7AF1" w:rsidRDefault="009862F7">
      <w:pPr>
        <w:rPr>
          <w:b/>
          <w:sz w:val="24"/>
          <w:szCs w:val="18"/>
        </w:rPr>
      </w:pPr>
      <w:r>
        <w:rPr>
          <w:b/>
          <w:sz w:val="24"/>
          <w:szCs w:val="18"/>
        </w:rPr>
        <w:t>Mysłowice, dnia 27.04</w:t>
      </w:r>
      <w:r w:rsidR="0088497A">
        <w:rPr>
          <w:b/>
          <w:sz w:val="24"/>
          <w:szCs w:val="18"/>
        </w:rPr>
        <w:t>.2026</w:t>
      </w:r>
      <w:r w:rsidR="00136EE3">
        <w:rPr>
          <w:b/>
          <w:sz w:val="24"/>
          <w:szCs w:val="18"/>
        </w:rPr>
        <w:t xml:space="preserve"> r.</w:t>
      </w:r>
    </w:p>
    <w:p w:rsidR="00876168" w:rsidRDefault="00876168"/>
    <w:p w:rsidR="00AE7AF1" w:rsidRDefault="00AE7AF1">
      <w:pPr>
        <w:rPr>
          <w:sz w:val="22"/>
          <w:szCs w:val="18"/>
        </w:rPr>
      </w:pPr>
    </w:p>
    <w:p w:rsidR="00AE7AF1" w:rsidRDefault="00136EE3" w:rsidP="00693E45">
      <w:pPr>
        <w:pStyle w:val="Nagwekspisutreci"/>
        <w:numPr>
          <w:ilvl w:val="0"/>
          <w:numId w:val="3"/>
        </w:numPr>
        <w:spacing w:before="0" w:line="240" w:lineRule="auto"/>
      </w:pPr>
      <w:bookmarkStart w:id="0" w:name="_Toc204765316"/>
      <w:r>
        <w:lastRenderedPageBreak/>
        <w:t>Spis treści</w:t>
      </w:r>
      <w:bookmarkEnd w:id="0"/>
    </w:p>
    <w:p w:rsidR="00AE7AF1" w:rsidRDefault="00AE7AF1"/>
    <w:sdt>
      <w:sdtPr>
        <w:id w:val="-305422451"/>
        <w:docPartObj>
          <w:docPartGallery w:val="Table of Contents"/>
          <w:docPartUnique/>
        </w:docPartObj>
      </w:sdtPr>
      <w:sdtContent>
        <w:p w:rsidR="00B84512" w:rsidRDefault="00477D95">
          <w:pPr>
            <w:pStyle w:val="Spistreci1"/>
            <w:tabs>
              <w:tab w:val="left" w:pos="440"/>
              <w:tab w:val="right" w:leader="dot" w:pos="9062"/>
            </w:tabs>
            <w:rPr>
              <w:noProof/>
            </w:rPr>
          </w:pPr>
          <w:r w:rsidRPr="00477D95">
            <w:fldChar w:fldCharType="begin"/>
          </w:r>
          <w:r w:rsidR="00136EE3">
            <w:rPr>
              <w:rStyle w:val="czeindeksu"/>
              <w:webHidden/>
            </w:rPr>
            <w:instrText>TOC \z \o "1-3" \u \h</w:instrText>
          </w:r>
          <w:r>
            <w:rPr>
              <w:rStyle w:val="czeindeksu"/>
            </w:rPr>
            <w:fldChar w:fldCharType="separate"/>
          </w:r>
          <w:hyperlink w:anchor="_Toc204765316" w:history="1">
            <w:r w:rsidR="00B84512" w:rsidRPr="002C7549">
              <w:rPr>
                <w:rStyle w:val="Hipercze"/>
                <w:noProof/>
              </w:rPr>
              <w:t>I.</w:t>
            </w:r>
            <w:r w:rsidR="00B84512">
              <w:rPr>
                <w:noProof/>
              </w:rPr>
              <w:tab/>
            </w:r>
            <w:r w:rsidR="00B84512" w:rsidRPr="002C7549">
              <w:rPr>
                <w:rStyle w:val="Hipercze"/>
                <w:noProof/>
              </w:rPr>
              <w:t>Spis treści</w:t>
            </w:r>
            <w:r w:rsidR="00B84512">
              <w:rPr>
                <w:noProof/>
                <w:webHidden/>
              </w:rPr>
              <w:tab/>
            </w:r>
            <w:r>
              <w:rPr>
                <w:noProof/>
                <w:webHidden/>
              </w:rPr>
              <w:fldChar w:fldCharType="begin"/>
            </w:r>
            <w:r w:rsidR="00B84512">
              <w:rPr>
                <w:noProof/>
                <w:webHidden/>
              </w:rPr>
              <w:instrText xml:space="preserve"> PAGEREF _Toc204765316 \h </w:instrText>
            </w:r>
            <w:r>
              <w:rPr>
                <w:noProof/>
                <w:webHidden/>
              </w:rPr>
            </w:r>
            <w:r>
              <w:rPr>
                <w:noProof/>
                <w:webHidden/>
              </w:rPr>
              <w:fldChar w:fldCharType="separate"/>
            </w:r>
            <w:r w:rsidR="009862F7">
              <w:rPr>
                <w:noProof/>
                <w:webHidden/>
              </w:rPr>
              <w:t>2</w:t>
            </w:r>
            <w:r>
              <w:rPr>
                <w:noProof/>
                <w:webHidden/>
              </w:rPr>
              <w:fldChar w:fldCharType="end"/>
            </w:r>
          </w:hyperlink>
        </w:p>
        <w:p w:rsidR="00B84512" w:rsidRDefault="00477D95">
          <w:pPr>
            <w:pStyle w:val="Spistreci1"/>
            <w:tabs>
              <w:tab w:val="left" w:pos="440"/>
              <w:tab w:val="right" w:leader="dot" w:pos="9062"/>
            </w:tabs>
            <w:rPr>
              <w:noProof/>
            </w:rPr>
          </w:pPr>
          <w:hyperlink w:anchor="_Toc204765317" w:history="1">
            <w:r w:rsidR="00B84512" w:rsidRPr="002C7549">
              <w:rPr>
                <w:rStyle w:val="Hipercze"/>
                <w:noProof/>
              </w:rPr>
              <w:t>1.</w:t>
            </w:r>
            <w:r w:rsidR="00B84512">
              <w:rPr>
                <w:noProof/>
              </w:rPr>
              <w:tab/>
            </w:r>
            <w:r w:rsidR="00B84512" w:rsidRPr="002C7549">
              <w:rPr>
                <w:rStyle w:val="Hipercze"/>
                <w:noProof/>
              </w:rPr>
              <w:t>NAZWA  I  ADRES  ZAMAWIAJĄCEGO.</w:t>
            </w:r>
            <w:r w:rsidR="00B84512">
              <w:rPr>
                <w:noProof/>
                <w:webHidden/>
              </w:rPr>
              <w:tab/>
            </w:r>
            <w:r>
              <w:rPr>
                <w:noProof/>
                <w:webHidden/>
              </w:rPr>
              <w:fldChar w:fldCharType="begin"/>
            </w:r>
            <w:r w:rsidR="00B84512">
              <w:rPr>
                <w:noProof/>
                <w:webHidden/>
              </w:rPr>
              <w:instrText xml:space="preserve"> PAGEREF _Toc204765317 \h </w:instrText>
            </w:r>
            <w:r>
              <w:rPr>
                <w:noProof/>
                <w:webHidden/>
              </w:rPr>
            </w:r>
            <w:r>
              <w:rPr>
                <w:noProof/>
                <w:webHidden/>
              </w:rPr>
              <w:fldChar w:fldCharType="separate"/>
            </w:r>
            <w:r w:rsidR="009862F7">
              <w:rPr>
                <w:noProof/>
                <w:webHidden/>
              </w:rPr>
              <w:t>3</w:t>
            </w:r>
            <w:r>
              <w:rPr>
                <w:noProof/>
                <w:webHidden/>
              </w:rPr>
              <w:fldChar w:fldCharType="end"/>
            </w:r>
          </w:hyperlink>
        </w:p>
        <w:p w:rsidR="00B84512" w:rsidRDefault="00477D95">
          <w:pPr>
            <w:pStyle w:val="Spistreci1"/>
            <w:tabs>
              <w:tab w:val="left" w:pos="440"/>
              <w:tab w:val="right" w:leader="dot" w:pos="9062"/>
            </w:tabs>
            <w:rPr>
              <w:noProof/>
            </w:rPr>
          </w:pPr>
          <w:hyperlink w:anchor="_Toc204765318" w:history="1">
            <w:r w:rsidR="00B84512" w:rsidRPr="002C7549">
              <w:rPr>
                <w:rStyle w:val="Hipercze"/>
                <w:noProof/>
              </w:rPr>
              <w:t>2.</w:t>
            </w:r>
            <w:r w:rsidR="00B84512">
              <w:rPr>
                <w:noProof/>
              </w:rPr>
              <w:tab/>
            </w:r>
            <w:r w:rsidR="00B84512" w:rsidRPr="002C7549">
              <w:rPr>
                <w:rStyle w:val="Hipercze"/>
                <w:noProof/>
              </w:rPr>
              <w:t>KLAUZULA INFORMACYJNA DLA WYKONAWCÓW BIORĄCYCH U</w:t>
            </w:r>
            <w:r w:rsidR="00B84512">
              <w:rPr>
                <w:rStyle w:val="Hipercze"/>
                <w:noProof/>
              </w:rPr>
              <w:t xml:space="preserve">DZIAŁ  </w:t>
            </w:r>
            <w:r w:rsidR="00B84512" w:rsidRPr="002C7549">
              <w:rPr>
                <w:rStyle w:val="Hipercze"/>
                <w:noProof/>
              </w:rPr>
              <w:t>W PROCESIE UDZIELANIA ZAMÓWIEŃ PUBLICZNYCH W SP ZOZ SZPITALU NR 2 IM. DR. T. BOCZONIA W MYSŁOWICACH</w:t>
            </w:r>
            <w:r w:rsidR="00B84512">
              <w:rPr>
                <w:noProof/>
                <w:webHidden/>
              </w:rPr>
              <w:tab/>
            </w:r>
            <w:r>
              <w:rPr>
                <w:noProof/>
                <w:webHidden/>
              </w:rPr>
              <w:fldChar w:fldCharType="begin"/>
            </w:r>
            <w:r w:rsidR="00B84512">
              <w:rPr>
                <w:noProof/>
                <w:webHidden/>
              </w:rPr>
              <w:instrText xml:space="preserve"> PAGEREF _Toc204765318 \h </w:instrText>
            </w:r>
            <w:r>
              <w:rPr>
                <w:noProof/>
                <w:webHidden/>
              </w:rPr>
            </w:r>
            <w:r>
              <w:rPr>
                <w:noProof/>
                <w:webHidden/>
              </w:rPr>
              <w:fldChar w:fldCharType="separate"/>
            </w:r>
            <w:r w:rsidR="009862F7">
              <w:rPr>
                <w:noProof/>
                <w:webHidden/>
              </w:rPr>
              <w:t>3</w:t>
            </w:r>
            <w:r>
              <w:rPr>
                <w:noProof/>
                <w:webHidden/>
              </w:rPr>
              <w:fldChar w:fldCharType="end"/>
            </w:r>
          </w:hyperlink>
        </w:p>
        <w:p w:rsidR="00B84512" w:rsidRDefault="00477D95">
          <w:pPr>
            <w:pStyle w:val="Spistreci1"/>
            <w:tabs>
              <w:tab w:val="left" w:pos="440"/>
              <w:tab w:val="right" w:leader="dot" w:pos="9062"/>
            </w:tabs>
            <w:rPr>
              <w:noProof/>
            </w:rPr>
          </w:pPr>
          <w:hyperlink w:anchor="_Toc204765319" w:history="1">
            <w:r w:rsidR="00B84512" w:rsidRPr="002C7549">
              <w:rPr>
                <w:rStyle w:val="Hipercze"/>
                <w:noProof/>
              </w:rPr>
              <w:t>3.</w:t>
            </w:r>
            <w:r w:rsidR="00B84512">
              <w:rPr>
                <w:noProof/>
              </w:rPr>
              <w:tab/>
            </w:r>
            <w:r w:rsidR="00B84512" w:rsidRPr="002C7549">
              <w:rPr>
                <w:rStyle w:val="Hipercze"/>
                <w:noProof/>
              </w:rPr>
              <w:t>TRYB  UDZIELENIA  ZAMÓWIENIA.</w:t>
            </w:r>
            <w:r w:rsidR="00B84512">
              <w:rPr>
                <w:noProof/>
                <w:webHidden/>
              </w:rPr>
              <w:tab/>
            </w:r>
            <w:r>
              <w:rPr>
                <w:noProof/>
                <w:webHidden/>
              </w:rPr>
              <w:fldChar w:fldCharType="begin"/>
            </w:r>
            <w:r w:rsidR="00B84512">
              <w:rPr>
                <w:noProof/>
                <w:webHidden/>
              </w:rPr>
              <w:instrText xml:space="preserve"> PAGEREF _Toc204765319 \h </w:instrText>
            </w:r>
            <w:r>
              <w:rPr>
                <w:noProof/>
                <w:webHidden/>
              </w:rPr>
            </w:r>
            <w:r>
              <w:rPr>
                <w:noProof/>
                <w:webHidden/>
              </w:rPr>
              <w:fldChar w:fldCharType="separate"/>
            </w:r>
            <w:r w:rsidR="009862F7">
              <w:rPr>
                <w:noProof/>
                <w:webHidden/>
              </w:rPr>
              <w:t>4</w:t>
            </w:r>
            <w:r>
              <w:rPr>
                <w:noProof/>
                <w:webHidden/>
              </w:rPr>
              <w:fldChar w:fldCharType="end"/>
            </w:r>
          </w:hyperlink>
        </w:p>
        <w:p w:rsidR="00B84512" w:rsidRDefault="00477D95">
          <w:pPr>
            <w:pStyle w:val="Spistreci1"/>
            <w:tabs>
              <w:tab w:val="left" w:pos="440"/>
              <w:tab w:val="right" w:leader="dot" w:pos="9062"/>
            </w:tabs>
            <w:rPr>
              <w:noProof/>
            </w:rPr>
          </w:pPr>
          <w:hyperlink w:anchor="_Toc204765320" w:history="1">
            <w:r w:rsidR="00B84512" w:rsidRPr="002C7549">
              <w:rPr>
                <w:rStyle w:val="Hipercze"/>
                <w:noProof/>
              </w:rPr>
              <w:t>4.</w:t>
            </w:r>
            <w:r w:rsidR="00B84512">
              <w:rPr>
                <w:noProof/>
              </w:rPr>
              <w:tab/>
            </w:r>
            <w:r w:rsidR="00B84512" w:rsidRPr="002C7549">
              <w:rPr>
                <w:rStyle w:val="Hipercze"/>
                <w:noProof/>
              </w:rPr>
              <w:t>OPIS  PRZEDMIOTU  ZAMÓWIENIA.</w:t>
            </w:r>
            <w:r w:rsidR="00B84512">
              <w:rPr>
                <w:noProof/>
                <w:webHidden/>
              </w:rPr>
              <w:tab/>
            </w:r>
            <w:r>
              <w:rPr>
                <w:noProof/>
                <w:webHidden/>
              </w:rPr>
              <w:fldChar w:fldCharType="begin"/>
            </w:r>
            <w:r w:rsidR="00B84512">
              <w:rPr>
                <w:noProof/>
                <w:webHidden/>
              </w:rPr>
              <w:instrText xml:space="preserve"> PAGEREF _Toc204765320 \h </w:instrText>
            </w:r>
            <w:r>
              <w:rPr>
                <w:noProof/>
                <w:webHidden/>
              </w:rPr>
            </w:r>
            <w:r>
              <w:rPr>
                <w:noProof/>
                <w:webHidden/>
              </w:rPr>
              <w:fldChar w:fldCharType="separate"/>
            </w:r>
            <w:r w:rsidR="009862F7">
              <w:rPr>
                <w:noProof/>
                <w:webHidden/>
              </w:rPr>
              <w:t>7</w:t>
            </w:r>
            <w:r>
              <w:rPr>
                <w:noProof/>
                <w:webHidden/>
              </w:rPr>
              <w:fldChar w:fldCharType="end"/>
            </w:r>
          </w:hyperlink>
        </w:p>
        <w:p w:rsidR="00B84512" w:rsidRDefault="00477D95">
          <w:pPr>
            <w:pStyle w:val="Spistreci1"/>
            <w:tabs>
              <w:tab w:val="left" w:pos="440"/>
              <w:tab w:val="right" w:leader="dot" w:pos="9062"/>
            </w:tabs>
            <w:rPr>
              <w:noProof/>
            </w:rPr>
          </w:pPr>
          <w:hyperlink w:anchor="_Toc204765321" w:history="1">
            <w:r w:rsidR="00B84512" w:rsidRPr="002C7549">
              <w:rPr>
                <w:rStyle w:val="Hipercze"/>
                <w:noProof/>
              </w:rPr>
              <w:t>5.</w:t>
            </w:r>
            <w:r w:rsidR="00B84512">
              <w:rPr>
                <w:noProof/>
              </w:rPr>
              <w:tab/>
            </w:r>
            <w:r w:rsidR="00B84512" w:rsidRPr="002C7549">
              <w:rPr>
                <w:rStyle w:val="Hipercze"/>
                <w:noProof/>
              </w:rPr>
              <w:t>TERMIN WYKONANIA ZAMÓWIENIA.</w:t>
            </w:r>
            <w:r w:rsidR="00B84512">
              <w:rPr>
                <w:noProof/>
                <w:webHidden/>
              </w:rPr>
              <w:tab/>
            </w:r>
            <w:r>
              <w:rPr>
                <w:noProof/>
                <w:webHidden/>
              </w:rPr>
              <w:fldChar w:fldCharType="begin"/>
            </w:r>
            <w:r w:rsidR="00B84512">
              <w:rPr>
                <w:noProof/>
                <w:webHidden/>
              </w:rPr>
              <w:instrText xml:space="preserve"> PAGEREF _Toc204765321 \h </w:instrText>
            </w:r>
            <w:r>
              <w:rPr>
                <w:noProof/>
                <w:webHidden/>
              </w:rPr>
            </w:r>
            <w:r>
              <w:rPr>
                <w:noProof/>
                <w:webHidden/>
              </w:rPr>
              <w:fldChar w:fldCharType="separate"/>
            </w:r>
            <w:r w:rsidR="009862F7">
              <w:rPr>
                <w:noProof/>
                <w:webHidden/>
              </w:rPr>
              <w:t>9</w:t>
            </w:r>
            <w:r>
              <w:rPr>
                <w:noProof/>
                <w:webHidden/>
              </w:rPr>
              <w:fldChar w:fldCharType="end"/>
            </w:r>
          </w:hyperlink>
        </w:p>
        <w:p w:rsidR="00B84512" w:rsidRDefault="00477D95" w:rsidP="00B84512">
          <w:pPr>
            <w:pStyle w:val="Spistreci1"/>
            <w:tabs>
              <w:tab w:val="left" w:pos="440"/>
              <w:tab w:val="right" w:leader="dot" w:pos="9062"/>
            </w:tabs>
            <w:rPr>
              <w:noProof/>
            </w:rPr>
          </w:pPr>
          <w:hyperlink w:anchor="_Toc204765322" w:history="1">
            <w:r w:rsidR="00B84512" w:rsidRPr="002C7549">
              <w:rPr>
                <w:rStyle w:val="Hipercze"/>
                <w:noProof/>
              </w:rPr>
              <w:t>6.</w:t>
            </w:r>
            <w:r w:rsidR="00B84512">
              <w:rPr>
                <w:noProof/>
              </w:rPr>
              <w:tab/>
            </w:r>
            <w:r w:rsidR="00B84512" w:rsidRPr="002C7549">
              <w:rPr>
                <w:rStyle w:val="Hipercze"/>
                <w:noProof/>
              </w:rPr>
              <w:t>WARUNKI UDZIAŁU W POSTĘPOWANIU ORAZ PODSTAWY WYKLUCZENIA Z POSTĘPOWANIA</w:t>
            </w:r>
            <w:r w:rsidR="00B84512">
              <w:rPr>
                <w:noProof/>
                <w:webHidden/>
              </w:rPr>
              <w:tab/>
            </w:r>
            <w:r>
              <w:rPr>
                <w:noProof/>
                <w:webHidden/>
              </w:rPr>
              <w:fldChar w:fldCharType="begin"/>
            </w:r>
            <w:r w:rsidR="00B84512">
              <w:rPr>
                <w:noProof/>
                <w:webHidden/>
              </w:rPr>
              <w:instrText xml:space="preserve"> PAGEREF _Toc204765322 \h </w:instrText>
            </w:r>
            <w:r>
              <w:rPr>
                <w:noProof/>
                <w:webHidden/>
              </w:rPr>
            </w:r>
            <w:r>
              <w:rPr>
                <w:noProof/>
                <w:webHidden/>
              </w:rPr>
              <w:fldChar w:fldCharType="separate"/>
            </w:r>
            <w:r w:rsidR="009862F7">
              <w:rPr>
                <w:noProof/>
                <w:webHidden/>
              </w:rPr>
              <w:t>9</w:t>
            </w:r>
            <w:r>
              <w:rPr>
                <w:noProof/>
                <w:webHidden/>
              </w:rPr>
              <w:fldChar w:fldCharType="end"/>
            </w:r>
          </w:hyperlink>
        </w:p>
        <w:p w:rsidR="00B84512" w:rsidRDefault="00477D95">
          <w:pPr>
            <w:pStyle w:val="Spistreci1"/>
            <w:tabs>
              <w:tab w:val="left" w:pos="440"/>
              <w:tab w:val="right" w:leader="dot" w:pos="9062"/>
            </w:tabs>
            <w:rPr>
              <w:noProof/>
            </w:rPr>
          </w:pPr>
          <w:hyperlink w:anchor="_Toc204765333" w:history="1">
            <w:r w:rsidR="00A17823">
              <w:rPr>
                <w:rStyle w:val="Hipercze"/>
                <w:noProof/>
              </w:rPr>
              <w:t>7</w:t>
            </w:r>
            <w:r w:rsidR="00B84512" w:rsidRPr="002C7549">
              <w:rPr>
                <w:rStyle w:val="Hipercze"/>
                <w:noProof/>
              </w:rPr>
              <w:t>.</w:t>
            </w:r>
            <w:r w:rsidR="00B84512">
              <w:rPr>
                <w:noProof/>
              </w:rPr>
              <w:tab/>
            </w:r>
            <w:r w:rsidR="00B84512" w:rsidRPr="002C7549">
              <w:rPr>
                <w:rStyle w:val="Hipercze"/>
                <w:noProof/>
              </w:rPr>
              <w:t>INFORMACJE O SPOSOBIE POROZUMIEWANIA SIĘ ZAMAWIAJĄCEGO Z WYKONAWCAMI ORAZ PRZEKAZYWANIA OŚWIADCZEŃ I DOKUMENTÓW, A TAKŻE WSKAZANIE OSÓB UPRAWNIONYCH DO POROZUMIEWANIA SIĘ Z WYKONAWCAMI.</w:t>
            </w:r>
            <w:r w:rsidR="00B84512">
              <w:rPr>
                <w:noProof/>
                <w:webHidden/>
              </w:rPr>
              <w:tab/>
            </w:r>
            <w:r>
              <w:rPr>
                <w:noProof/>
                <w:webHidden/>
              </w:rPr>
              <w:fldChar w:fldCharType="begin"/>
            </w:r>
            <w:r w:rsidR="00B84512">
              <w:rPr>
                <w:noProof/>
                <w:webHidden/>
              </w:rPr>
              <w:instrText xml:space="preserve"> PAGEREF _Toc204765333 \h </w:instrText>
            </w:r>
            <w:r>
              <w:rPr>
                <w:noProof/>
                <w:webHidden/>
              </w:rPr>
            </w:r>
            <w:r>
              <w:rPr>
                <w:noProof/>
                <w:webHidden/>
              </w:rPr>
              <w:fldChar w:fldCharType="separate"/>
            </w:r>
            <w:r w:rsidR="009862F7">
              <w:rPr>
                <w:noProof/>
                <w:webHidden/>
              </w:rPr>
              <w:t>12</w:t>
            </w:r>
            <w:r>
              <w:rPr>
                <w:noProof/>
                <w:webHidden/>
              </w:rPr>
              <w:fldChar w:fldCharType="end"/>
            </w:r>
          </w:hyperlink>
        </w:p>
        <w:p w:rsidR="00B84512" w:rsidRDefault="00477D95">
          <w:pPr>
            <w:pStyle w:val="Spistreci1"/>
            <w:tabs>
              <w:tab w:val="left" w:pos="440"/>
              <w:tab w:val="right" w:leader="dot" w:pos="9062"/>
            </w:tabs>
            <w:rPr>
              <w:noProof/>
            </w:rPr>
          </w:pPr>
          <w:hyperlink w:anchor="_Toc204765334" w:history="1">
            <w:r w:rsidR="00A17823">
              <w:rPr>
                <w:rStyle w:val="Hipercze"/>
                <w:noProof/>
              </w:rPr>
              <w:t>8</w:t>
            </w:r>
            <w:r w:rsidR="00B84512" w:rsidRPr="002C7549">
              <w:rPr>
                <w:rStyle w:val="Hipercze"/>
                <w:noProof/>
              </w:rPr>
              <w:t>.</w:t>
            </w:r>
            <w:r w:rsidR="00B84512">
              <w:rPr>
                <w:noProof/>
              </w:rPr>
              <w:tab/>
            </w:r>
            <w:r w:rsidR="00B84512" w:rsidRPr="002C7549">
              <w:rPr>
                <w:rStyle w:val="Hipercze"/>
                <w:noProof/>
              </w:rPr>
              <w:t>WYMAGANIA  DOTYCZĄCE  WADIUM</w:t>
            </w:r>
            <w:r w:rsidR="00B84512">
              <w:rPr>
                <w:noProof/>
                <w:webHidden/>
              </w:rPr>
              <w:tab/>
            </w:r>
            <w:r>
              <w:rPr>
                <w:noProof/>
                <w:webHidden/>
              </w:rPr>
              <w:fldChar w:fldCharType="begin"/>
            </w:r>
            <w:r w:rsidR="00B84512">
              <w:rPr>
                <w:noProof/>
                <w:webHidden/>
              </w:rPr>
              <w:instrText xml:space="preserve"> PAGEREF _Toc204765334 \h </w:instrText>
            </w:r>
            <w:r>
              <w:rPr>
                <w:noProof/>
                <w:webHidden/>
              </w:rPr>
            </w:r>
            <w:r>
              <w:rPr>
                <w:noProof/>
                <w:webHidden/>
              </w:rPr>
              <w:fldChar w:fldCharType="separate"/>
            </w:r>
            <w:r w:rsidR="009862F7">
              <w:rPr>
                <w:noProof/>
                <w:webHidden/>
              </w:rPr>
              <w:t>14</w:t>
            </w:r>
            <w:r>
              <w:rPr>
                <w:noProof/>
                <w:webHidden/>
              </w:rPr>
              <w:fldChar w:fldCharType="end"/>
            </w:r>
          </w:hyperlink>
        </w:p>
        <w:p w:rsidR="00B84512" w:rsidRDefault="00477D95">
          <w:pPr>
            <w:pStyle w:val="Spistreci1"/>
            <w:tabs>
              <w:tab w:val="left" w:pos="660"/>
              <w:tab w:val="right" w:leader="dot" w:pos="9062"/>
            </w:tabs>
            <w:rPr>
              <w:noProof/>
            </w:rPr>
          </w:pPr>
          <w:hyperlink w:anchor="_Toc204765335" w:history="1">
            <w:r w:rsidR="00A17823">
              <w:rPr>
                <w:rStyle w:val="Hipercze"/>
                <w:noProof/>
              </w:rPr>
              <w:t>9</w:t>
            </w:r>
            <w:r w:rsidR="00B84512" w:rsidRPr="002C7549">
              <w:rPr>
                <w:rStyle w:val="Hipercze"/>
                <w:noProof/>
              </w:rPr>
              <w:t>.</w:t>
            </w:r>
            <w:r w:rsidR="00B84512">
              <w:rPr>
                <w:noProof/>
              </w:rPr>
              <w:tab/>
            </w:r>
            <w:r w:rsidR="00B84512" w:rsidRPr="002C7549">
              <w:rPr>
                <w:rStyle w:val="Hipercze"/>
                <w:noProof/>
              </w:rPr>
              <w:t>TERMIN  ZWIĄZANIA  OFERTĄ.</w:t>
            </w:r>
            <w:r w:rsidR="00B84512">
              <w:rPr>
                <w:noProof/>
                <w:webHidden/>
              </w:rPr>
              <w:tab/>
            </w:r>
            <w:r>
              <w:rPr>
                <w:noProof/>
                <w:webHidden/>
              </w:rPr>
              <w:fldChar w:fldCharType="begin"/>
            </w:r>
            <w:r w:rsidR="00B84512">
              <w:rPr>
                <w:noProof/>
                <w:webHidden/>
              </w:rPr>
              <w:instrText xml:space="preserve"> PAGEREF _Toc204765335 \h </w:instrText>
            </w:r>
            <w:r>
              <w:rPr>
                <w:noProof/>
                <w:webHidden/>
              </w:rPr>
            </w:r>
            <w:r>
              <w:rPr>
                <w:noProof/>
                <w:webHidden/>
              </w:rPr>
              <w:fldChar w:fldCharType="separate"/>
            </w:r>
            <w:r w:rsidR="009862F7">
              <w:rPr>
                <w:noProof/>
                <w:webHidden/>
              </w:rPr>
              <w:t>15</w:t>
            </w:r>
            <w:r>
              <w:rPr>
                <w:noProof/>
                <w:webHidden/>
              </w:rPr>
              <w:fldChar w:fldCharType="end"/>
            </w:r>
          </w:hyperlink>
        </w:p>
        <w:p w:rsidR="00B84512" w:rsidRDefault="00477D95">
          <w:pPr>
            <w:pStyle w:val="Spistreci1"/>
            <w:tabs>
              <w:tab w:val="right" w:leader="dot" w:pos="9062"/>
            </w:tabs>
            <w:rPr>
              <w:noProof/>
            </w:rPr>
          </w:pPr>
          <w:hyperlink w:anchor="_Toc204765336" w:history="1">
            <w:r w:rsidR="00A17823">
              <w:rPr>
                <w:rStyle w:val="Hipercze"/>
                <w:noProof/>
              </w:rPr>
              <w:t>10</w:t>
            </w:r>
            <w:r w:rsidR="00B84512" w:rsidRPr="002C7549">
              <w:rPr>
                <w:rStyle w:val="Hipercze"/>
                <w:noProof/>
              </w:rPr>
              <w:t>. FORMA SKŁADANYCH OŚWIADCZEŃ I DOKUMENTÓW</w:t>
            </w:r>
            <w:r w:rsidR="00B84512">
              <w:rPr>
                <w:noProof/>
                <w:webHidden/>
              </w:rPr>
              <w:tab/>
            </w:r>
            <w:r>
              <w:rPr>
                <w:noProof/>
                <w:webHidden/>
              </w:rPr>
              <w:fldChar w:fldCharType="begin"/>
            </w:r>
            <w:r w:rsidR="00B84512">
              <w:rPr>
                <w:noProof/>
                <w:webHidden/>
              </w:rPr>
              <w:instrText xml:space="preserve"> PAGEREF _Toc204765336 \h </w:instrText>
            </w:r>
            <w:r>
              <w:rPr>
                <w:noProof/>
                <w:webHidden/>
              </w:rPr>
            </w:r>
            <w:r>
              <w:rPr>
                <w:noProof/>
                <w:webHidden/>
              </w:rPr>
              <w:fldChar w:fldCharType="separate"/>
            </w:r>
            <w:r w:rsidR="009862F7">
              <w:rPr>
                <w:noProof/>
                <w:webHidden/>
              </w:rPr>
              <w:t>15</w:t>
            </w:r>
            <w:r>
              <w:rPr>
                <w:noProof/>
                <w:webHidden/>
              </w:rPr>
              <w:fldChar w:fldCharType="end"/>
            </w:r>
          </w:hyperlink>
        </w:p>
        <w:p w:rsidR="00B84512" w:rsidRDefault="00477D95">
          <w:pPr>
            <w:pStyle w:val="Spistreci1"/>
            <w:tabs>
              <w:tab w:val="right" w:leader="dot" w:pos="9062"/>
            </w:tabs>
            <w:rPr>
              <w:noProof/>
            </w:rPr>
          </w:pPr>
          <w:hyperlink w:anchor="_Toc204765337" w:history="1">
            <w:r w:rsidR="00A17823">
              <w:rPr>
                <w:rStyle w:val="Hipercze"/>
                <w:noProof/>
              </w:rPr>
              <w:t>11</w:t>
            </w:r>
            <w:r w:rsidR="00B84512" w:rsidRPr="002C7549">
              <w:rPr>
                <w:rStyle w:val="Hipercze"/>
                <w:noProof/>
              </w:rPr>
              <w:t>. MIEJSCE ORAZ TERMIN SKŁADANIA I OTWARCIA OFERT.</w:t>
            </w:r>
            <w:r w:rsidR="00B84512">
              <w:rPr>
                <w:noProof/>
                <w:webHidden/>
              </w:rPr>
              <w:tab/>
            </w:r>
            <w:r>
              <w:rPr>
                <w:noProof/>
                <w:webHidden/>
              </w:rPr>
              <w:fldChar w:fldCharType="begin"/>
            </w:r>
            <w:r w:rsidR="00B84512">
              <w:rPr>
                <w:noProof/>
                <w:webHidden/>
              </w:rPr>
              <w:instrText xml:space="preserve"> PAGEREF _Toc204765337 \h </w:instrText>
            </w:r>
            <w:r>
              <w:rPr>
                <w:noProof/>
                <w:webHidden/>
              </w:rPr>
            </w:r>
            <w:r>
              <w:rPr>
                <w:noProof/>
                <w:webHidden/>
              </w:rPr>
              <w:fldChar w:fldCharType="separate"/>
            </w:r>
            <w:r w:rsidR="009862F7">
              <w:rPr>
                <w:noProof/>
                <w:webHidden/>
              </w:rPr>
              <w:t>19</w:t>
            </w:r>
            <w:r>
              <w:rPr>
                <w:noProof/>
                <w:webHidden/>
              </w:rPr>
              <w:fldChar w:fldCharType="end"/>
            </w:r>
          </w:hyperlink>
        </w:p>
        <w:p w:rsidR="00B84512" w:rsidRDefault="00477D95">
          <w:pPr>
            <w:pStyle w:val="Spistreci1"/>
            <w:tabs>
              <w:tab w:val="right" w:leader="dot" w:pos="9062"/>
            </w:tabs>
            <w:rPr>
              <w:noProof/>
            </w:rPr>
          </w:pPr>
          <w:hyperlink w:anchor="_Toc204765338" w:history="1">
            <w:r w:rsidR="00A17823">
              <w:rPr>
                <w:rStyle w:val="Hipercze"/>
                <w:noProof/>
              </w:rPr>
              <w:t>12</w:t>
            </w:r>
            <w:r w:rsidR="00B84512" w:rsidRPr="002C7549">
              <w:rPr>
                <w:rStyle w:val="Hipercze"/>
                <w:noProof/>
              </w:rPr>
              <w:t>.OPIS  SPOSOBU OBLICZANIA CENY.</w:t>
            </w:r>
            <w:r w:rsidR="00B84512">
              <w:rPr>
                <w:noProof/>
                <w:webHidden/>
              </w:rPr>
              <w:tab/>
            </w:r>
            <w:r>
              <w:rPr>
                <w:noProof/>
                <w:webHidden/>
              </w:rPr>
              <w:fldChar w:fldCharType="begin"/>
            </w:r>
            <w:r w:rsidR="00B84512">
              <w:rPr>
                <w:noProof/>
                <w:webHidden/>
              </w:rPr>
              <w:instrText xml:space="preserve"> PAGEREF _Toc204765338 \h </w:instrText>
            </w:r>
            <w:r>
              <w:rPr>
                <w:noProof/>
                <w:webHidden/>
              </w:rPr>
            </w:r>
            <w:r>
              <w:rPr>
                <w:noProof/>
                <w:webHidden/>
              </w:rPr>
              <w:fldChar w:fldCharType="separate"/>
            </w:r>
            <w:r w:rsidR="009862F7">
              <w:rPr>
                <w:noProof/>
                <w:webHidden/>
              </w:rPr>
              <w:t>19</w:t>
            </w:r>
            <w:r>
              <w:rPr>
                <w:noProof/>
                <w:webHidden/>
              </w:rPr>
              <w:fldChar w:fldCharType="end"/>
            </w:r>
          </w:hyperlink>
        </w:p>
        <w:p w:rsidR="00B84512" w:rsidRDefault="00477D95">
          <w:pPr>
            <w:pStyle w:val="Spistreci1"/>
            <w:tabs>
              <w:tab w:val="right" w:leader="dot" w:pos="9062"/>
            </w:tabs>
            <w:rPr>
              <w:noProof/>
            </w:rPr>
          </w:pPr>
          <w:hyperlink w:anchor="_Toc204765339" w:history="1">
            <w:r w:rsidR="00A17823">
              <w:rPr>
                <w:rStyle w:val="Hipercze"/>
                <w:noProof/>
              </w:rPr>
              <w:t>13</w:t>
            </w:r>
            <w:r w:rsidR="00B84512" w:rsidRPr="002C7549">
              <w:rPr>
                <w:rStyle w:val="Hipercze"/>
                <w:noProof/>
              </w:rPr>
              <w:t>.OPIS KRYTERIÓW, KTÓRYMI ZAMAWIAJĄCY BĘDZIE SIĘ KIEROWAŁ PRZY WYBORZE OFERTY, WRAZ Z PODANIEM ZNACZENIA TYCH KRYTERIÓW I SPOSOBU OCENY OFERT.</w:t>
            </w:r>
            <w:r w:rsidR="00B84512">
              <w:rPr>
                <w:noProof/>
                <w:webHidden/>
              </w:rPr>
              <w:tab/>
            </w:r>
            <w:r>
              <w:rPr>
                <w:noProof/>
                <w:webHidden/>
              </w:rPr>
              <w:fldChar w:fldCharType="begin"/>
            </w:r>
            <w:r w:rsidR="00B84512">
              <w:rPr>
                <w:noProof/>
                <w:webHidden/>
              </w:rPr>
              <w:instrText xml:space="preserve"> PAGEREF _Toc204765339 \h </w:instrText>
            </w:r>
            <w:r>
              <w:rPr>
                <w:noProof/>
                <w:webHidden/>
              </w:rPr>
            </w:r>
            <w:r>
              <w:rPr>
                <w:noProof/>
                <w:webHidden/>
              </w:rPr>
              <w:fldChar w:fldCharType="separate"/>
            </w:r>
            <w:r w:rsidR="009862F7">
              <w:rPr>
                <w:noProof/>
                <w:webHidden/>
              </w:rPr>
              <w:t>20</w:t>
            </w:r>
            <w:r>
              <w:rPr>
                <w:noProof/>
                <w:webHidden/>
              </w:rPr>
              <w:fldChar w:fldCharType="end"/>
            </w:r>
          </w:hyperlink>
        </w:p>
        <w:p w:rsidR="00B84512" w:rsidRDefault="00477D95">
          <w:pPr>
            <w:pStyle w:val="Spistreci1"/>
            <w:tabs>
              <w:tab w:val="right" w:leader="dot" w:pos="9062"/>
            </w:tabs>
            <w:rPr>
              <w:noProof/>
            </w:rPr>
          </w:pPr>
          <w:hyperlink w:anchor="_Toc204765340" w:history="1">
            <w:r w:rsidR="00A17823">
              <w:rPr>
                <w:rStyle w:val="Hipercze"/>
                <w:noProof/>
              </w:rPr>
              <w:t>14</w:t>
            </w:r>
            <w:r w:rsidR="00B84512" w:rsidRPr="002C7549">
              <w:rPr>
                <w:rStyle w:val="Hipercze"/>
                <w:noProof/>
              </w:rPr>
              <w:t>.INFORMACJE O FORMALNOŚCIACH, JAKIE POWINNY ZOSTAĆ DOPEŁNIONE PO WYBORZE OFERTY W CELU ZAWARCIA UMOWY W SPRAWIE ZAMÓWIENIA PUBLICZNEGO.</w:t>
            </w:r>
            <w:r w:rsidR="00B84512">
              <w:rPr>
                <w:noProof/>
                <w:webHidden/>
              </w:rPr>
              <w:tab/>
            </w:r>
          </w:hyperlink>
        </w:p>
        <w:p w:rsidR="00B84512" w:rsidRDefault="00477D95">
          <w:pPr>
            <w:pStyle w:val="Spistreci1"/>
            <w:tabs>
              <w:tab w:val="right" w:leader="dot" w:pos="9062"/>
            </w:tabs>
            <w:rPr>
              <w:noProof/>
            </w:rPr>
          </w:pPr>
          <w:hyperlink w:anchor="_Toc204765341" w:history="1">
            <w:r w:rsidR="00A17823">
              <w:rPr>
                <w:rStyle w:val="Hipercze"/>
                <w:noProof/>
              </w:rPr>
              <w:t>15</w:t>
            </w:r>
            <w:r w:rsidR="00B84512" w:rsidRPr="002C7549">
              <w:rPr>
                <w:rStyle w:val="Hipercze"/>
                <w:noProof/>
              </w:rPr>
              <w:t>.WYMAGANIA DOTYCZĄCE ZABEZPIECZENIA NALEŻYTEGO WYKONANIA UMOWY.</w:t>
            </w:r>
            <w:r w:rsidR="00B84512">
              <w:rPr>
                <w:noProof/>
                <w:webHidden/>
              </w:rPr>
              <w:tab/>
            </w:r>
            <w:r>
              <w:rPr>
                <w:noProof/>
                <w:webHidden/>
              </w:rPr>
              <w:fldChar w:fldCharType="begin"/>
            </w:r>
            <w:r w:rsidR="00B84512">
              <w:rPr>
                <w:noProof/>
                <w:webHidden/>
              </w:rPr>
              <w:instrText xml:space="preserve"> PAGEREF _Toc204765341 \h </w:instrText>
            </w:r>
            <w:r>
              <w:rPr>
                <w:noProof/>
                <w:webHidden/>
              </w:rPr>
            </w:r>
            <w:r>
              <w:rPr>
                <w:noProof/>
                <w:webHidden/>
              </w:rPr>
              <w:fldChar w:fldCharType="separate"/>
            </w:r>
            <w:r w:rsidR="009862F7">
              <w:rPr>
                <w:noProof/>
                <w:webHidden/>
              </w:rPr>
              <w:t>22</w:t>
            </w:r>
            <w:r>
              <w:rPr>
                <w:noProof/>
                <w:webHidden/>
              </w:rPr>
              <w:fldChar w:fldCharType="end"/>
            </w:r>
          </w:hyperlink>
        </w:p>
        <w:p w:rsidR="00B84512" w:rsidRDefault="00477D95">
          <w:pPr>
            <w:pStyle w:val="Spistreci1"/>
            <w:tabs>
              <w:tab w:val="right" w:leader="dot" w:pos="9062"/>
            </w:tabs>
            <w:rPr>
              <w:noProof/>
            </w:rPr>
          </w:pPr>
          <w:hyperlink w:anchor="_Toc204765343" w:history="1">
            <w:r w:rsidR="00B84512" w:rsidRPr="002C7549">
              <w:rPr>
                <w:rStyle w:val="Hipercze"/>
                <w:noProof/>
              </w:rPr>
              <w:t>ZAŁĄCZNIKI  DO  SWZ:</w:t>
            </w:r>
            <w:r w:rsidR="00B84512">
              <w:rPr>
                <w:noProof/>
                <w:webHidden/>
              </w:rPr>
              <w:tab/>
            </w:r>
            <w:r>
              <w:rPr>
                <w:noProof/>
                <w:webHidden/>
              </w:rPr>
              <w:fldChar w:fldCharType="begin"/>
            </w:r>
            <w:r w:rsidR="00B84512">
              <w:rPr>
                <w:noProof/>
                <w:webHidden/>
              </w:rPr>
              <w:instrText xml:space="preserve"> PAGEREF _Toc204765343 \h </w:instrText>
            </w:r>
            <w:r>
              <w:rPr>
                <w:noProof/>
                <w:webHidden/>
              </w:rPr>
            </w:r>
            <w:r>
              <w:rPr>
                <w:noProof/>
                <w:webHidden/>
              </w:rPr>
              <w:fldChar w:fldCharType="separate"/>
            </w:r>
            <w:r w:rsidR="009862F7">
              <w:rPr>
                <w:noProof/>
                <w:webHidden/>
              </w:rPr>
              <w:t>22</w:t>
            </w:r>
            <w:r>
              <w:rPr>
                <w:noProof/>
                <w:webHidden/>
              </w:rPr>
              <w:fldChar w:fldCharType="end"/>
            </w:r>
          </w:hyperlink>
        </w:p>
        <w:p w:rsidR="00AE7AF1" w:rsidRDefault="00477D95">
          <w:pPr>
            <w:pStyle w:val="Spistreci11"/>
          </w:pPr>
          <w:r>
            <w:rPr>
              <w:rStyle w:val="czeindeksu"/>
            </w:rPr>
            <w:fldChar w:fldCharType="end"/>
          </w:r>
        </w:p>
      </w:sdtContent>
    </w:sdt>
    <w:p w:rsidR="00F6775B" w:rsidRDefault="00F6775B">
      <w:pPr>
        <w:pStyle w:val="Spistreci11"/>
      </w:pPr>
    </w:p>
    <w:p w:rsidR="00AE7AF1" w:rsidRDefault="00136EE3">
      <w:pPr>
        <w:pStyle w:val="Spistreci11"/>
      </w:pPr>
      <w:r>
        <w:br w:type="page"/>
      </w:r>
    </w:p>
    <w:p w:rsidR="00AE7AF1" w:rsidRDefault="00136EE3">
      <w:pPr>
        <w:pStyle w:val="Nagwek11"/>
        <w:numPr>
          <w:ilvl w:val="0"/>
          <w:numId w:val="2"/>
        </w:numPr>
        <w:spacing w:before="0"/>
        <w:ind w:left="426" w:hanging="426"/>
        <w:rPr>
          <w:rFonts w:ascii="Times New Roman" w:hAnsi="Times New Roman"/>
          <w:color w:val="auto"/>
        </w:rPr>
      </w:pPr>
      <w:bookmarkStart w:id="1" w:name="_Toc204765317"/>
      <w:r>
        <w:rPr>
          <w:rFonts w:ascii="Times New Roman" w:hAnsi="Times New Roman"/>
          <w:color w:val="auto"/>
          <w:sz w:val="24"/>
          <w:szCs w:val="24"/>
        </w:rPr>
        <w:lastRenderedPageBreak/>
        <w:t>NAZWA  I  ADRES  ZAMAWIAJĄCEGO</w:t>
      </w:r>
      <w:r>
        <w:rPr>
          <w:rFonts w:ascii="Times New Roman" w:hAnsi="Times New Roman"/>
          <w:color w:val="auto"/>
        </w:rPr>
        <w:t>.</w:t>
      </w:r>
      <w:bookmarkEnd w:id="1"/>
    </w:p>
    <w:p w:rsidR="00AE7AF1" w:rsidRDefault="00AE7AF1">
      <w:pPr>
        <w:ind w:left="426" w:hanging="426"/>
      </w:pPr>
    </w:p>
    <w:p w:rsidR="00AE7AF1" w:rsidRDefault="00136EE3">
      <w:pPr>
        <w:ind w:left="3402" w:hanging="3402"/>
        <w:rPr>
          <w:sz w:val="24"/>
          <w:szCs w:val="24"/>
        </w:rPr>
      </w:pPr>
      <w:r>
        <w:rPr>
          <w:sz w:val="24"/>
          <w:szCs w:val="24"/>
        </w:rPr>
        <w:t>Nazwa Zamawiającego:</w:t>
      </w:r>
      <w:r>
        <w:rPr>
          <w:sz w:val="24"/>
          <w:szCs w:val="24"/>
        </w:rPr>
        <w:tab/>
        <w:t>Samodzielny Publiczny Zakład Opieki Zdrowotnej</w:t>
      </w:r>
    </w:p>
    <w:p w:rsidR="00AE7AF1" w:rsidRDefault="00136EE3">
      <w:pPr>
        <w:ind w:left="3402"/>
        <w:rPr>
          <w:sz w:val="24"/>
          <w:szCs w:val="24"/>
        </w:rPr>
      </w:pPr>
      <w:r>
        <w:rPr>
          <w:sz w:val="24"/>
          <w:szCs w:val="24"/>
        </w:rPr>
        <w:t>Szpital nr 2 im. dr Tadeusza Boczonia w Mysłowicach</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Adres Zamawiającego:</w:t>
      </w:r>
      <w:r>
        <w:rPr>
          <w:rFonts w:ascii="Times New Roman" w:hAnsi="Times New Roman" w:cs="Times New Roman"/>
          <w:sz w:val="24"/>
          <w:szCs w:val="24"/>
        </w:rPr>
        <w:tab/>
        <w:t>ul. Bytomska 41</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Kod Miejscowość:</w:t>
      </w:r>
      <w:r>
        <w:rPr>
          <w:rFonts w:ascii="Times New Roman" w:hAnsi="Times New Roman" w:cs="Times New Roman"/>
          <w:sz w:val="24"/>
          <w:szCs w:val="24"/>
        </w:rPr>
        <w:tab/>
        <w:t>41-400  Mysłowice</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Telefon:</w:t>
      </w:r>
      <w:r>
        <w:rPr>
          <w:rFonts w:ascii="Times New Roman" w:hAnsi="Times New Roman" w:cs="Times New Roman"/>
          <w:sz w:val="24"/>
          <w:szCs w:val="24"/>
        </w:rPr>
        <w:tab/>
        <w:t>centrala: 72 318 33 48</w:t>
      </w:r>
    </w:p>
    <w:p w:rsidR="00AE7AF1" w:rsidRDefault="00136EE3">
      <w:pPr>
        <w:ind w:left="3402" w:hanging="3402"/>
        <w:rPr>
          <w:sz w:val="32"/>
          <w:szCs w:val="24"/>
        </w:rPr>
      </w:pPr>
      <w:r>
        <w:rPr>
          <w:sz w:val="24"/>
          <w:szCs w:val="24"/>
        </w:rPr>
        <w:t>Faks:</w:t>
      </w:r>
      <w:r>
        <w:rPr>
          <w:sz w:val="24"/>
          <w:szCs w:val="24"/>
        </w:rPr>
        <w:tab/>
      </w:r>
      <w:r>
        <w:rPr>
          <w:sz w:val="24"/>
        </w:rPr>
        <w:t xml:space="preserve">32 318 33 62 </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Adres strony internetowej:</w:t>
      </w:r>
      <w:r>
        <w:rPr>
          <w:rFonts w:ascii="Times New Roman" w:hAnsi="Times New Roman" w:cs="Times New Roman"/>
          <w:sz w:val="24"/>
          <w:szCs w:val="24"/>
        </w:rPr>
        <w:tab/>
      </w:r>
      <w:hyperlink r:id="rId9">
        <w:r>
          <w:rPr>
            <w:rStyle w:val="czeinternetowe"/>
            <w:rFonts w:ascii="Times New Roman" w:hAnsi="Times New Roman"/>
            <w:sz w:val="24"/>
            <w:szCs w:val="24"/>
          </w:rPr>
          <w:t>www.szpital2myslowice.pl</w:t>
        </w:r>
      </w:hyperlink>
    </w:p>
    <w:p w:rsidR="00AE7AF1" w:rsidRDefault="00136EE3">
      <w:pPr>
        <w:pStyle w:val="Teksttreci0"/>
        <w:shd w:val="clear" w:color="auto" w:fill="auto"/>
        <w:spacing w:after="0" w:line="240" w:lineRule="auto"/>
        <w:ind w:left="3402" w:hanging="3402"/>
        <w:rPr>
          <w:rStyle w:val="czeinternetowe"/>
          <w:rFonts w:ascii="Times New Roman" w:hAnsi="Times New Roman"/>
          <w:sz w:val="24"/>
          <w:szCs w:val="24"/>
          <w:lang w:val="de-DE"/>
        </w:rPr>
      </w:pPr>
      <w:r>
        <w:rPr>
          <w:rFonts w:ascii="Times New Roman" w:hAnsi="Times New Roman" w:cs="Times New Roman"/>
          <w:sz w:val="24"/>
          <w:szCs w:val="24"/>
        </w:rPr>
        <w:t>Adres poczty elektronicznej:</w:t>
      </w:r>
      <w:r>
        <w:rPr>
          <w:rFonts w:ascii="Times New Roman" w:hAnsi="Times New Roman" w:cs="Times New Roman"/>
          <w:sz w:val="24"/>
          <w:szCs w:val="24"/>
        </w:rPr>
        <w:tab/>
      </w:r>
      <w:hyperlink r:id="rId10">
        <w:r>
          <w:rPr>
            <w:rStyle w:val="czeinternetowe"/>
            <w:rFonts w:ascii="Times New Roman" w:hAnsi="Times New Roman"/>
            <w:sz w:val="24"/>
            <w:szCs w:val="24"/>
            <w:lang w:val="de-DE"/>
          </w:rPr>
          <w:t>e.przetargi@szpital2myslowice.pl</w:t>
        </w:r>
      </w:hyperlink>
    </w:p>
    <w:p w:rsidR="00BD1D29" w:rsidRPr="00E259C6" w:rsidRDefault="00136EE3" w:rsidP="00BD1D29">
      <w:pPr>
        <w:widowControl w:val="0"/>
        <w:autoSpaceDE w:val="0"/>
        <w:autoSpaceDN w:val="0"/>
        <w:adjustRightInd w:val="0"/>
        <w:spacing w:line="240" w:lineRule="exact"/>
        <w:rPr>
          <w:rStyle w:val="Hipercze"/>
          <w:sz w:val="24"/>
          <w:szCs w:val="24"/>
        </w:rPr>
      </w:pPr>
      <w:r>
        <w:rPr>
          <w:sz w:val="24"/>
          <w:szCs w:val="24"/>
        </w:rPr>
        <w:t xml:space="preserve">adres platformy zakupowej (systemu): </w:t>
      </w:r>
      <w:r w:rsidR="00BD1D29" w:rsidRPr="00F31E10">
        <w:rPr>
          <w:rStyle w:val="czeinternetowe"/>
          <w:sz w:val="24"/>
          <w:szCs w:val="24"/>
        </w:rPr>
        <w:t>https://</w:t>
      </w:r>
      <w:r w:rsidR="00BD1D29">
        <w:rPr>
          <w:rStyle w:val="czeinternetowe"/>
          <w:sz w:val="24"/>
          <w:szCs w:val="24"/>
        </w:rPr>
        <w:t>szpital2myslowice.ezamawiajacy.pl</w:t>
      </w:r>
    </w:p>
    <w:p w:rsidR="00AE7AF1" w:rsidRDefault="00AE7AF1">
      <w:pPr>
        <w:widowControl w:val="0"/>
        <w:spacing w:line="240" w:lineRule="exact"/>
        <w:rPr>
          <w:rStyle w:val="czeinternetowe"/>
          <w:sz w:val="24"/>
          <w:szCs w:val="24"/>
        </w:rPr>
      </w:pPr>
    </w:p>
    <w:p w:rsidR="00AE7AF1" w:rsidRDefault="00AE7AF1">
      <w:pPr>
        <w:pStyle w:val="Teksttreci0"/>
        <w:shd w:val="clear" w:color="auto" w:fill="auto"/>
        <w:spacing w:after="0" w:line="240" w:lineRule="auto"/>
        <w:ind w:left="3402" w:hanging="3402"/>
        <w:rPr>
          <w:rFonts w:ascii="Times New Roman" w:hAnsi="Times New Roman" w:cs="Times New Roman"/>
          <w:sz w:val="24"/>
          <w:szCs w:val="24"/>
          <w:lang w:val="de-DE"/>
        </w:rPr>
      </w:pP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Godziny urzędowania:</w:t>
      </w:r>
      <w:r>
        <w:rPr>
          <w:rFonts w:ascii="Times New Roman" w:hAnsi="Times New Roman" w:cs="Times New Roman"/>
          <w:sz w:val="24"/>
          <w:szCs w:val="24"/>
        </w:rPr>
        <w:tab/>
        <w:t xml:space="preserve">w dni robocze od poniedziałku do piątku  </w:t>
      </w:r>
    </w:p>
    <w:p w:rsidR="00AE7AF1" w:rsidRDefault="00136EE3" w:rsidP="00541162">
      <w:pPr>
        <w:pStyle w:val="Teksttreci0"/>
        <w:shd w:val="clear" w:color="auto" w:fill="auto"/>
        <w:spacing w:after="0" w:line="240" w:lineRule="auto"/>
        <w:ind w:left="3402" w:firstLine="0"/>
        <w:rPr>
          <w:rFonts w:ascii="Times New Roman" w:hAnsi="Times New Roman" w:cs="Times New Roman"/>
          <w:sz w:val="24"/>
          <w:szCs w:val="24"/>
        </w:rPr>
      </w:pPr>
      <w:r>
        <w:rPr>
          <w:rFonts w:ascii="Times New Roman" w:hAnsi="Times New Roman" w:cs="Times New Roman"/>
          <w:sz w:val="24"/>
          <w:szCs w:val="24"/>
        </w:rPr>
        <w:t>od 7:00 do 14:35</w:t>
      </w:r>
    </w:p>
    <w:p w:rsidR="009D1A5F" w:rsidRDefault="009D1A5F" w:rsidP="009D1A5F">
      <w:pPr>
        <w:spacing w:before="120"/>
        <w:jc w:val="both"/>
        <w:rPr>
          <w:sz w:val="24"/>
          <w:szCs w:val="24"/>
        </w:rPr>
      </w:pPr>
      <w:r>
        <w:rPr>
          <w:sz w:val="24"/>
          <w:szCs w:val="24"/>
        </w:rPr>
        <w:t>Miejsce zamieszczenia ogłoszenia o zamówieniu:</w:t>
      </w:r>
    </w:p>
    <w:p w:rsidR="009D1A5F" w:rsidRPr="00371184" w:rsidRDefault="009D1A5F" w:rsidP="009D1A5F">
      <w:pPr>
        <w:spacing w:before="120"/>
        <w:jc w:val="both"/>
        <w:rPr>
          <w:sz w:val="24"/>
          <w:szCs w:val="24"/>
        </w:rPr>
      </w:pPr>
      <w:r>
        <w:rPr>
          <w:sz w:val="24"/>
          <w:szCs w:val="24"/>
        </w:rPr>
        <w:t>Biuletyn Zamówień Publicznych,</w:t>
      </w:r>
    </w:p>
    <w:p w:rsidR="009D1A5F" w:rsidRPr="002361FF" w:rsidRDefault="009D1A5F" w:rsidP="002361FF">
      <w:pPr>
        <w:widowControl w:val="0"/>
        <w:autoSpaceDE w:val="0"/>
        <w:autoSpaceDN w:val="0"/>
        <w:adjustRightInd w:val="0"/>
        <w:spacing w:line="240" w:lineRule="exact"/>
        <w:rPr>
          <w:color w:val="0000FF"/>
          <w:sz w:val="24"/>
          <w:szCs w:val="24"/>
          <w:u w:val="single"/>
        </w:rPr>
      </w:pPr>
      <w:r>
        <w:rPr>
          <w:sz w:val="24"/>
          <w:szCs w:val="24"/>
        </w:rPr>
        <w:t xml:space="preserve">platforma zakupowa (system): </w:t>
      </w:r>
      <w:hyperlink r:id="rId11" w:history="1">
        <w:r w:rsidR="005D7E2D" w:rsidRPr="009A634C">
          <w:rPr>
            <w:rStyle w:val="Hipercze"/>
            <w:sz w:val="24"/>
            <w:szCs w:val="24"/>
          </w:rPr>
          <w:t>https://szpital2myslowice.ezamawiajacy.pl</w:t>
        </w:r>
      </w:hyperlink>
      <w:r w:rsidR="005D7E2D">
        <w:rPr>
          <w:rStyle w:val="czeinternetowe"/>
          <w:sz w:val="24"/>
          <w:szCs w:val="24"/>
        </w:rPr>
        <w:br/>
      </w:r>
    </w:p>
    <w:p w:rsidR="00AE7AF1" w:rsidRDefault="00AE7AF1">
      <w:pPr>
        <w:pStyle w:val="Teksttreci0"/>
        <w:shd w:val="clear" w:color="auto" w:fill="auto"/>
        <w:tabs>
          <w:tab w:val="left" w:pos="142"/>
        </w:tabs>
        <w:spacing w:after="0" w:line="240" w:lineRule="auto"/>
        <w:ind w:left="380" w:firstLine="0"/>
        <w:rPr>
          <w:rFonts w:ascii="Times New Roman" w:hAnsi="Times New Roman" w:cs="Times New Roman"/>
          <w:sz w:val="24"/>
          <w:szCs w:val="24"/>
        </w:rPr>
      </w:pPr>
    </w:p>
    <w:p w:rsidR="00AE7AF1" w:rsidRDefault="00136EE3">
      <w:pPr>
        <w:pStyle w:val="Nagwek11"/>
        <w:numPr>
          <w:ilvl w:val="0"/>
          <w:numId w:val="2"/>
        </w:numPr>
        <w:spacing w:before="0"/>
        <w:ind w:left="426" w:hanging="426"/>
        <w:jc w:val="both"/>
        <w:rPr>
          <w:rFonts w:ascii="Times New Roman" w:hAnsi="Times New Roman"/>
          <w:color w:val="auto"/>
          <w:sz w:val="24"/>
          <w:szCs w:val="24"/>
        </w:rPr>
      </w:pPr>
      <w:bookmarkStart w:id="2" w:name="_Toc204765318"/>
      <w:r>
        <w:rPr>
          <w:rFonts w:ascii="Times New Roman" w:hAnsi="Times New Roman"/>
          <w:color w:val="auto"/>
          <w:sz w:val="24"/>
          <w:szCs w:val="24"/>
        </w:rPr>
        <w:t>KLAUZULA INFORMACYJNA DLA WYKONAWCÓW BIORĄCYCH UDZIAŁ                            W PROCESIE UDZIELANIA ZAMÓWIEŃ PUBLICZNYCH W SP ZOZ SZPITALU NR 2 IM. DR. T. BOCZONIA W MYSŁOWICACH</w:t>
      </w:r>
      <w:bookmarkEnd w:id="2"/>
    </w:p>
    <w:p w:rsidR="00AE7AF1" w:rsidRDefault="00AE7AF1"/>
    <w:p w:rsidR="00AE7AF1" w:rsidRDefault="00136EE3">
      <w:pPr>
        <w:spacing w:after="240"/>
        <w:ind w:left="426" w:hanging="426"/>
        <w:jc w:val="both"/>
        <w:rPr>
          <w:sz w:val="24"/>
          <w:szCs w:val="24"/>
        </w:rPr>
      </w:pPr>
      <w:r>
        <w:rPr>
          <w:sz w:val="24"/>
          <w:szCs w:val="24"/>
        </w:rPr>
        <w:t xml:space="preserve">2.1. Zgodnie z art. 13 ust. 1 i 2 </w:t>
      </w:r>
      <w:r>
        <w:rPr>
          <w:bCs/>
          <w:sz w:val="24"/>
          <w:szCs w:val="24"/>
        </w:rPr>
        <w:t xml:space="preserve">rozporządzenia </w:t>
      </w:r>
      <w:r>
        <w:rPr>
          <w:sz w:val="24"/>
          <w:szCs w:val="24"/>
        </w:rPr>
        <w:t>Parlamentu Europejskiego i Rady (UE) 2016/679 z dnia 27 kwietnia 2016 r.  w sprawie ochrony osób fizycznych w związku z przetwarzaniem danych osobowych i w sprawie swobodnego przepływu takich danych oraz uchylenia dyrektywy 95/46/WE (RODO) informujemy, że:</w:t>
      </w:r>
    </w:p>
    <w:p w:rsidR="00AE7AF1" w:rsidRDefault="00136EE3" w:rsidP="00693E45">
      <w:pPr>
        <w:numPr>
          <w:ilvl w:val="2"/>
          <w:numId w:val="4"/>
        </w:numPr>
        <w:jc w:val="both"/>
        <w:rPr>
          <w:sz w:val="24"/>
          <w:szCs w:val="24"/>
        </w:rPr>
      </w:pPr>
      <w:r>
        <w:rPr>
          <w:sz w:val="24"/>
          <w:szCs w:val="24"/>
        </w:rPr>
        <w:t xml:space="preserve">Administratorem Pani/Pana danych osobowych jest Samodzielny Publiczny Zakład Opieki Zdrowotnej Szpital nr 2 im. </w:t>
      </w:r>
      <w:proofErr w:type="spellStart"/>
      <w:r>
        <w:rPr>
          <w:sz w:val="24"/>
          <w:szCs w:val="24"/>
        </w:rPr>
        <w:t>dr</w:t>
      </w:r>
      <w:proofErr w:type="spellEnd"/>
      <w:r>
        <w:rPr>
          <w:sz w:val="24"/>
          <w:szCs w:val="24"/>
        </w:rPr>
        <w:t xml:space="preserve">. T. Boczonia w Mysłowicach ul. Bytomska 41, zwany dalej: </w:t>
      </w:r>
      <w:r>
        <w:rPr>
          <w:b/>
          <w:sz w:val="24"/>
          <w:szCs w:val="24"/>
        </w:rPr>
        <w:t>"Administratorem"</w:t>
      </w:r>
      <w:r>
        <w:rPr>
          <w:sz w:val="24"/>
          <w:szCs w:val="24"/>
        </w:rPr>
        <w:t xml:space="preserve">. </w:t>
      </w:r>
    </w:p>
    <w:p w:rsidR="00AE7AF1" w:rsidRDefault="00AE7AF1">
      <w:pPr>
        <w:ind w:left="1428"/>
        <w:jc w:val="both"/>
        <w:rPr>
          <w:sz w:val="24"/>
          <w:szCs w:val="24"/>
        </w:rPr>
      </w:pPr>
    </w:p>
    <w:p w:rsidR="00AE7AF1" w:rsidRDefault="00136EE3" w:rsidP="00693E45">
      <w:pPr>
        <w:numPr>
          <w:ilvl w:val="2"/>
          <w:numId w:val="4"/>
        </w:numPr>
        <w:ind w:left="1429"/>
        <w:jc w:val="both"/>
        <w:rPr>
          <w:sz w:val="24"/>
          <w:szCs w:val="24"/>
        </w:rPr>
      </w:pPr>
      <w:r>
        <w:rPr>
          <w:sz w:val="24"/>
          <w:szCs w:val="24"/>
        </w:rPr>
        <w:t xml:space="preserve">W sprawach związanych z Pani/ Pana danymi osobowymi  istnieje możliwość kontaktu z wyznaczonym przez nas  Inspektorem Ochrony Danych na adres  szpitala, telefonicznie pod nr 723182011 albo drogą mailową: </w:t>
      </w:r>
      <w:hyperlink r:id="rId12">
        <w:r>
          <w:rPr>
            <w:color w:val="0000FF"/>
            <w:sz w:val="24"/>
            <w:szCs w:val="24"/>
            <w:u w:val="single"/>
          </w:rPr>
          <w:t>d.matwijczyk@szpital2myslowice.pl</w:t>
        </w:r>
      </w:hyperlink>
    </w:p>
    <w:p w:rsidR="00AE7AF1" w:rsidRDefault="00AE7AF1">
      <w:pPr>
        <w:ind w:left="720"/>
        <w:contextualSpacing/>
        <w:rPr>
          <w:sz w:val="24"/>
          <w:szCs w:val="24"/>
        </w:rPr>
      </w:pPr>
    </w:p>
    <w:p w:rsidR="00AE7AF1" w:rsidRDefault="00136EE3" w:rsidP="00693E45">
      <w:pPr>
        <w:numPr>
          <w:ilvl w:val="2"/>
          <w:numId w:val="4"/>
        </w:numPr>
        <w:ind w:left="1429"/>
        <w:jc w:val="both"/>
        <w:rPr>
          <w:sz w:val="24"/>
          <w:szCs w:val="24"/>
        </w:rPr>
      </w:pPr>
      <w:r>
        <w:rPr>
          <w:sz w:val="24"/>
          <w:szCs w:val="24"/>
        </w:rPr>
        <w:t xml:space="preserve">Podstawą prawną przetwarzania Pani/ Pana danych osobowych jest art. 6 ust.1 lit b i c rozporządzenia Parlamentu Europejskiego i Rady (UE) 2016/679 z dnia 27 kwietnia 2016 r. w sprawie ochrony osób fizycznych w związku z przetwarzaniem danych osobowych i w sprawie swobodnego przepływu takich danych oraz uchylenia dyrektywy 95/46/WE (RODO). Dane osobowe przetwarzane będą wyłącznie w celu związanym  z niniejszym postępowaniem o udzielenie zamówienia publicznego. </w:t>
      </w:r>
    </w:p>
    <w:p w:rsidR="00AE7AF1" w:rsidRPr="0001605B" w:rsidRDefault="00541162" w:rsidP="00693E45">
      <w:pPr>
        <w:numPr>
          <w:ilvl w:val="2"/>
          <w:numId w:val="4"/>
        </w:numPr>
        <w:jc w:val="both"/>
        <w:rPr>
          <w:sz w:val="24"/>
          <w:szCs w:val="24"/>
        </w:rPr>
      </w:pPr>
      <w:r w:rsidRPr="003E3B61">
        <w:rPr>
          <w:sz w:val="24"/>
          <w:szCs w:val="24"/>
        </w:rPr>
        <w:t>Odbiorcami Pani/Pana danych osobowych będą osoby lub podmioty, którym udostępniona zostanie dokumentacja postępowania w oparciu o art. 18 oraz art. 74 ustawy z dnia 11 września 2019 r. – Prawo zam</w:t>
      </w:r>
      <w:r w:rsidR="00832E4A">
        <w:rPr>
          <w:sz w:val="24"/>
          <w:szCs w:val="24"/>
        </w:rPr>
        <w:t>ówień publicznych (Dz. U. z 2024 r. poz. 1320</w:t>
      </w:r>
      <w:r w:rsidR="00910835">
        <w:rPr>
          <w:sz w:val="24"/>
          <w:szCs w:val="24"/>
        </w:rPr>
        <w:t xml:space="preserve"> ze zm.</w:t>
      </w:r>
      <w:r w:rsidRPr="003E3B61">
        <w:rPr>
          <w:sz w:val="24"/>
          <w:szCs w:val="24"/>
        </w:rPr>
        <w:t xml:space="preserve">), dalej „ustawa </w:t>
      </w:r>
      <w:proofErr w:type="spellStart"/>
      <w:r w:rsidRPr="003E3B61">
        <w:rPr>
          <w:sz w:val="24"/>
          <w:szCs w:val="24"/>
        </w:rPr>
        <w:t>Pzp</w:t>
      </w:r>
      <w:proofErr w:type="spellEnd"/>
      <w:r w:rsidRPr="003E3B61">
        <w:rPr>
          <w:sz w:val="24"/>
          <w:szCs w:val="24"/>
        </w:rPr>
        <w:t xml:space="preserve">”. </w:t>
      </w:r>
    </w:p>
    <w:p w:rsidR="00AE7AF1" w:rsidRDefault="00AE7AF1">
      <w:pPr>
        <w:ind w:left="720"/>
        <w:contextualSpacing/>
        <w:rPr>
          <w:sz w:val="24"/>
          <w:szCs w:val="24"/>
        </w:rPr>
      </w:pPr>
    </w:p>
    <w:p w:rsidR="00AE7AF1" w:rsidRDefault="00136EE3" w:rsidP="00693E45">
      <w:pPr>
        <w:numPr>
          <w:ilvl w:val="2"/>
          <w:numId w:val="4"/>
        </w:numPr>
        <w:ind w:left="1429"/>
        <w:jc w:val="both"/>
        <w:rPr>
          <w:sz w:val="24"/>
          <w:szCs w:val="24"/>
        </w:rPr>
      </w:pPr>
      <w:r>
        <w:rPr>
          <w:sz w:val="24"/>
          <w:szCs w:val="24"/>
        </w:rPr>
        <w:t>Zgodnie z obowiązującą w zakładzie instrukcją kancelaryjną Pani/Pana  dane osobowe przechowywane będą przez okres 5 lat od dnia zakończenia postępowania. Dane zawarte  w rejestrze zawartych umów przechowywane będą przez okres 10 lat.</w:t>
      </w:r>
    </w:p>
    <w:p w:rsidR="00AE7AF1" w:rsidRDefault="00AE7AF1">
      <w:pPr>
        <w:jc w:val="both"/>
        <w:rPr>
          <w:sz w:val="24"/>
          <w:szCs w:val="24"/>
        </w:rPr>
      </w:pPr>
    </w:p>
    <w:p w:rsidR="00AE7AF1" w:rsidRDefault="00136EE3" w:rsidP="00693E45">
      <w:pPr>
        <w:numPr>
          <w:ilvl w:val="2"/>
          <w:numId w:val="4"/>
        </w:numPr>
        <w:ind w:left="1429"/>
        <w:jc w:val="both"/>
        <w:rPr>
          <w:sz w:val="24"/>
          <w:szCs w:val="24"/>
        </w:rPr>
      </w:pPr>
      <w:r>
        <w:rPr>
          <w:sz w:val="24"/>
          <w:szCs w:val="24"/>
        </w:rPr>
        <w:t xml:space="preserve">Obowiązek podania przez Panią/Pana danych osobowych jest wymogiem ustawowym określonym w przepisach </w:t>
      </w:r>
      <w:proofErr w:type="spellStart"/>
      <w:r>
        <w:rPr>
          <w:sz w:val="24"/>
          <w:szCs w:val="24"/>
        </w:rPr>
        <w:t>Pzp</w:t>
      </w:r>
      <w:proofErr w:type="spellEnd"/>
      <w:r>
        <w:rPr>
          <w:sz w:val="24"/>
          <w:szCs w:val="24"/>
        </w:rPr>
        <w:t xml:space="preserve">, związanym z udziałem w postępowaniu o udzielenie zamówienie publicznego. Konsekwencje niepodania określonych danych wynikają z ustawy </w:t>
      </w:r>
      <w:proofErr w:type="spellStart"/>
      <w:r>
        <w:rPr>
          <w:sz w:val="24"/>
          <w:szCs w:val="24"/>
        </w:rPr>
        <w:t>Pzp</w:t>
      </w:r>
      <w:proofErr w:type="spellEnd"/>
      <w:r>
        <w:rPr>
          <w:sz w:val="24"/>
          <w:szCs w:val="24"/>
        </w:rPr>
        <w:t xml:space="preserve">. </w:t>
      </w:r>
    </w:p>
    <w:p w:rsidR="00AE7AF1" w:rsidRDefault="00AE7AF1">
      <w:pPr>
        <w:ind w:left="1429"/>
        <w:jc w:val="both"/>
        <w:rPr>
          <w:sz w:val="24"/>
          <w:szCs w:val="24"/>
        </w:rPr>
      </w:pPr>
    </w:p>
    <w:p w:rsidR="00AE7AF1" w:rsidRDefault="00136EE3" w:rsidP="00693E45">
      <w:pPr>
        <w:numPr>
          <w:ilvl w:val="2"/>
          <w:numId w:val="4"/>
        </w:numPr>
        <w:ind w:left="1429"/>
        <w:jc w:val="both"/>
        <w:rPr>
          <w:sz w:val="24"/>
          <w:szCs w:val="24"/>
        </w:rPr>
      </w:pPr>
      <w:r>
        <w:rPr>
          <w:sz w:val="24"/>
          <w:szCs w:val="24"/>
        </w:rPr>
        <w:t xml:space="preserve">W odniesieniu o Pani/Pana dane osobowe Administrator nie będzie podejmował zautomatyzowanych decyzji, w tym decyzji będących wynikiem profilowania. </w:t>
      </w:r>
    </w:p>
    <w:p w:rsidR="00AE7AF1" w:rsidRDefault="00AE7AF1">
      <w:pPr>
        <w:ind w:left="720"/>
        <w:contextualSpacing/>
        <w:rPr>
          <w:sz w:val="24"/>
          <w:szCs w:val="24"/>
        </w:rPr>
      </w:pPr>
    </w:p>
    <w:p w:rsidR="00AE7AF1" w:rsidRDefault="00136EE3" w:rsidP="00693E45">
      <w:pPr>
        <w:numPr>
          <w:ilvl w:val="2"/>
          <w:numId w:val="4"/>
        </w:numPr>
        <w:jc w:val="both"/>
        <w:rPr>
          <w:sz w:val="24"/>
          <w:szCs w:val="24"/>
        </w:rPr>
      </w:pPr>
      <w:r>
        <w:rPr>
          <w:sz w:val="24"/>
          <w:szCs w:val="24"/>
        </w:rPr>
        <w:t>Posiada Pani/Pan:</w:t>
      </w:r>
    </w:p>
    <w:p w:rsidR="00AE7AF1" w:rsidRDefault="00136EE3" w:rsidP="00693E45">
      <w:pPr>
        <w:numPr>
          <w:ilvl w:val="3"/>
          <w:numId w:val="4"/>
        </w:numPr>
        <w:ind w:left="1985" w:hanging="923"/>
        <w:contextualSpacing/>
        <w:jc w:val="both"/>
        <w:rPr>
          <w:color w:val="FF0000"/>
          <w:sz w:val="24"/>
          <w:szCs w:val="24"/>
        </w:rPr>
      </w:pPr>
      <w:r>
        <w:rPr>
          <w:sz w:val="24"/>
          <w:szCs w:val="24"/>
        </w:rPr>
        <w:t>na podstawie art. 15 RODO prawo dostępu do danych osobowych Pani/Pana dotyczących;*</w:t>
      </w:r>
    </w:p>
    <w:p w:rsidR="00AE7AF1" w:rsidRDefault="00136EE3" w:rsidP="00693E45">
      <w:pPr>
        <w:numPr>
          <w:ilvl w:val="3"/>
          <w:numId w:val="4"/>
        </w:numPr>
        <w:ind w:left="1985" w:hanging="923"/>
        <w:contextualSpacing/>
        <w:jc w:val="both"/>
        <w:rPr>
          <w:color w:val="00B0F0"/>
          <w:sz w:val="24"/>
          <w:szCs w:val="24"/>
        </w:rPr>
      </w:pPr>
      <w:r>
        <w:rPr>
          <w:sz w:val="24"/>
          <w:szCs w:val="24"/>
        </w:rPr>
        <w:t xml:space="preserve">na podstawie art. 16 RODO prawo do sprostowania Pani/Pana danych osobowych </w:t>
      </w:r>
      <w:r>
        <w:rPr>
          <w:b/>
          <w:sz w:val="24"/>
          <w:szCs w:val="24"/>
          <w:vertAlign w:val="superscript"/>
        </w:rPr>
        <w:t>**</w:t>
      </w:r>
      <w:r>
        <w:rPr>
          <w:sz w:val="24"/>
          <w:szCs w:val="24"/>
        </w:rPr>
        <w:t>;</w:t>
      </w:r>
    </w:p>
    <w:p w:rsidR="00AE7AF1" w:rsidRDefault="00136EE3" w:rsidP="00693E45">
      <w:pPr>
        <w:numPr>
          <w:ilvl w:val="3"/>
          <w:numId w:val="4"/>
        </w:numPr>
        <w:ind w:left="1985" w:hanging="923"/>
        <w:contextualSpacing/>
        <w:jc w:val="both"/>
        <w:rPr>
          <w:color w:val="00B0F0"/>
          <w:sz w:val="24"/>
          <w:szCs w:val="24"/>
        </w:rPr>
      </w:pPr>
      <w:r>
        <w:rPr>
          <w:sz w:val="24"/>
          <w:szCs w:val="24"/>
        </w:rPr>
        <w:t xml:space="preserve">na podstawie art. 18 RODO prawo żądania od administratora ograniczenia przetwarzania danych osobowych z zastrzeżeniem przypadków, o których mowa w art. 18 ust. 2 RODO ***;  </w:t>
      </w:r>
    </w:p>
    <w:p w:rsidR="00AE7AF1" w:rsidRDefault="00136EE3" w:rsidP="00693E45">
      <w:pPr>
        <w:numPr>
          <w:ilvl w:val="3"/>
          <w:numId w:val="4"/>
        </w:numPr>
        <w:ind w:left="1985" w:hanging="923"/>
        <w:contextualSpacing/>
        <w:jc w:val="both"/>
        <w:rPr>
          <w:color w:val="00B0F0"/>
          <w:sz w:val="24"/>
          <w:szCs w:val="24"/>
        </w:rPr>
      </w:pPr>
      <w:r>
        <w:rPr>
          <w:sz w:val="24"/>
          <w:szCs w:val="24"/>
        </w:rPr>
        <w:t>prawo do wniesienia skargi do Prezesa Urzędu Ochrony Danych Osobowych, gdy uzna Pani/Pan, że przetwarzanie danych osobowych Pani/Pana dotyczących narusza przepisy RODO</w:t>
      </w:r>
    </w:p>
    <w:p w:rsidR="00AE7AF1" w:rsidRDefault="00AE7AF1">
      <w:pPr>
        <w:ind w:left="1985"/>
        <w:contextualSpacing/>
        <w:jc w:val="both"/>
        <w:rPr>
          <w:color w:val="00B0F0"/>
          <w:sz w:val="24"/>
          <w:szCs w:val="24"/>
        </w:rPr>
      </w:pPr>
    </w:p>
    <w:p w:rsidR="00AE7AF1" w:rsidRDefault="00136EE3" w:rsidP="00693E45">
      <w:pPr>
        <w:numPr>
          <w:ilvl w:val="2"/>
          <w:numId w:val="4"/>
        </w:numPr>
        <w:ind w:left="1429"/>
        <w:jc w:val="both"/>
        <w:rPr>
          <w:sz w:val="24"/>
          <w:szCs w:val="24"/>
        </w:rPr>
      </w:pPr>
      <w:r>
        <w:rPr>
          <w:sz w:val="24"/>
          <w:szCs w:val="24"/>
        </w:rPr>
        <w:t>nie przysługuje Pani/Panu:</w:t>
      </w:r>
    </w:p>
    <w:p w:rsidR="00AE7AF1" w:rsidRDefault="00136EE3" w:rsidP="00693E45">
      <w:pPr>
        <w:numPr>
          <w:ilvl w:val="3"/>
          <w:numId w:val="4"/>
        </w:numPr>
        <w:ind w:left="1985" w:hanging="923"/>
        <w:contextualSpacing/>
        <w:jc w:val="both"/>
        <w:rPr>
          <w:i/>
          <w:color w:val="00B0F0"/>
          <w:sz w:val="24"/>
          <w:szCs w:val="24"/>
        </w:rPr>
      </w:pPr>
      <w:r>
        <w:rPr>
          <w:sz w:val="24"/>
          <w:szCs w:val="24"/>
        </w:rPr>
        <w:t>w związku z art. 17 ust. 3 lit. b, d lub e RODO prawo do usunięcia danych osobowych;</w:t>
      </w:r>
    </w:p>
    <w:p w:rsidR="00AE7AF1" w:rsidRDefault="00136EE3" w:rsidP="00693E45">
      <w:pPr>
        <w:numPr>
          <w:ilvl w:val="3"/>
          <w:numId w:val="4"/>
        </w:numPr>
        <w:ind w:left="1985" w:hanging="923"/>
        <w:contextualSpacing/>
        <w:jc w:val="both"/>
        <w:rPr>
          <w:i/>
          <w:color w:val="00B0F0"/>
          <w:sz w:val="24"/>
          <w:szCs w:val="24"/>
        </w:rPr>
      </w:pPr>
      <w:r>
        <w:rPr>
          <w:sz w:val="24"/>
          <w:szCs w:val="24"/>
        </w:rPr>
        <w:t>prawo do przenoszenia danych osobowych, o którym mowa w art. 20 RODO;</w:t>
      </w:r>
    </w:p>
    <w:p w:rsidR="00AE7AF1" w:rsidRDefault="00136EE3" w:rsidP="00693E45">
      <w:pPr>
        <w:numPr>
          <w:ilvl w:val="3"/>
          <w:numId w:val="4"/>
        </w:numPr>
        <w:ind w:left="1985" w:hanging="923"/>
        <w:contextualSpacing/>
        <w:jc w:val="both"/>
        <w:rPr>
          <w:i/>
          <w:color w:val="00B0F0"/>
          <w:sz w:val="24"/>
          <w:szCs w:val="24"/>
        </w:rPr>
      </w:pPr>
      <w:r>
        <w:rPr>
          <w:sz w:val="24"/>
          <w:szCs w:val="24"/>
        </w:rPr>
        <w:t xml:space="preserve">na podstawie art. 21 RODO prawo sprzeciwu, wobec przetwarzania danych osobowych, gdyż podstawą prawną przetwarzania Pani/Pana danych osobowych jest art. 6 ust. 1 lit. c RODO. </w:t>
      </w:r>
    </w:p>
    <w:p w:rsidR="00AE7AF1" w:rsidRDefault="00AE7AF1">
      <w:pPr>
        <w:rPr>
          <w:sz w:val="24"/>
          <w:szCs w:val="24"/>
        </w:rPr>
      </w:pPr>
    </w:p>
    <w:p w:rsidR="00AE7AF1" w:rsidRDefault="00136EE3">
      <w:pPr>
        <w:pStyle w:val="Akapitzlist"/>
        <w:ind w:left="426"/>
        <w:jc w:val="both"/>
        <w:rPr>
          <w:i/>
        </w:rPr>
      </w:pPr>
      <w:r>
        <w:rPr>
          <w:i/>
        </w:rPr>
        <w:t xml:space="preserve">* </w:t>
      </w:r>
      <w:r>
        <w:rPr>
          <w:b/>
          <w:i/>
        </w:rPr>
        <w:t xml:space="preserve">Wyjaśnienie: </w:t>
      </w:r>
      <w:r>
        <w:rPr>
          <w:i/>
          <w:color w:val="222222"/>
          <w:shd w:val="clear" w:color="auto" w:fill="FFFFFF"/>
        </w:rPr>
        <w:t>w przypadku gdy wykonanie przez Zamawiającego obowiązków, o których mowa w art. 15 ust. 1–3 </w:t>
      </w:r>
      <w:hyperlink r:id="rId13" w:tgtFrame="RODO">
        <w:r>
          <w:rPr>
            <w:rStyle w:val="czeinternetowe"/>
          </w:rPr>
          <w:t>RODO</w:t>
        </w:r>
      </w:hyperlink>
      <w:r>
        <w:rPr>
          <w:b/>
          <w:i/>
          <w:color w:val="222222"/>
          <w:shd w:val="clear" w:color="auto" w:fill="FFFFFF"/>
        </w:rPr>
        <w:t> </w:t>
      </w:r>
      <w:r>
        <w:rPr>
          <w:i/>
          <w:color w:val="222222"/>
          <w:shd w:val="clear" w:color="auto" w:fill="FFFFFF"/>
        </w:rPr>
        <w:t>(Prawo dostępu),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 art. 8a ust 2 i art. 97 ust. 1a</w:t>
      </w:r>
    </w:p>
    <w:p w:rsidR="00AE7AF1" w:rsidRDefault="00136EE3">
      <w:pPr>
        <w:ind w:left="426"/>
        <w:contextualSpacing/>
        <w:jc w:val="both"/>
        <w:rPr>
          <w:i/>
        </w:rPr>
      </w:pPr>
      <w:r>
        <w:rPr>
          <w:b/>
          <w:i/>
          <w:vertAlign w:val="superscript"/>
        </w:rPr>
        <w:t>**</w:t>
      </w:r>
      <w:r>
        <w:rPr>
          <w:b/>
          <w:i/>
        </w:rPr>
        <w:t>Wyjaśnienie:</w:t>
      </w:r>
      <w:r>
        <w:rPr>
          <w:i/>
        </w:rPr>
        <w:t xml:space="preserve"> skorzystanie z prawa do sprostowania lub uzupełnienia danych nie może skutkować zmianą wyniku postępowania o udzielenie zamówienia publicznego ani zmianą postanowień umowy w zakresie niezgodnym z ustawą </w:t>
      </w:r>
      <w:proofErr w:type="spellStart"/>
      <w:r>
        <w:rPr>
          <w:i/>
        </w:rPr>
        <w:t>Pzp</w:t>
      </w:r>
      <w:proofErr w:type="spellEnd"/>
      <w:r>
        <w:rPr>
          <w:i/>
        </w:rPr>
        <w:t xml:space="preserve"> oraz nie może naruszać integralności protokołu oraz jego załączników.</w:t>
      </w:r>
    </w:p>
    <w:p w:rsidR="00AE7AF1" w:rsidRDefault="00136EE3">
      <w:pPr>
        <w:ind w:left="426"/>
        <w:contextualSpacing/>
        <w:jc w:val="both"/>
        <w:rPr>
          <w:i/>
        </w:rPr>
      </w:pPr>
      <w:r>
        <w:rPr>
          <w:b/>
          <w:i/>
          <w:vertAlign w:val="superscript"/>
        </w:rPr>
        <w:t xml:space="preserve">** </w:t>
      </w:r>
      <w:r>
        <w:rPr>
          <w:b/>
          <w:i/>
        </w:rPr>
        <w:t>Wyjaśnienie:</w:t>
      </w:r>
      <w:r>
        <w:rPr>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693E45">
        <w:rPr>
          <w:i/>
        </w:rPr>
        <w:t xml:space="preserve"> </w:t>
      </w:r>
      <w:r>
        <w:rPr>
          <w:i/>
          <w:color w:val="222222"/>
          <w:shd w:val="clear" w:color="auto" w:fill="FFFFFF"/>
        </w:rPr>
        <w:t>Wystąpienie z żądaniem o ograniczenie przetwarzania (art. 18 ust. 1 RODO), nie ogranicza przetwarzania danych osobowych do czasu zakończenia postępowania o udzielenie zamówienia publicznego lub konkursu. – art. 8a ust 4</w:t>
      </w:r>
    </w:p>
    <w:p w:rsidR="00AE7AF1" w:rsidRDefault="00AE7AF1"/>
    <w:p w:rsidR="00AE7AF1" w:rsidRDefault="00136EE3">
      <w:pPr>
        <w:pStyle w:val="Nagwek11"/>
        <w:numPr>
          <w:ilvl w:val="0"/>
          <w:numId w:val="2"/>
        </w:numPr>
        <w:spacing w:before="0"/>
        <w:ind w:left="426" w:hanging="426"/>
        <w:rPr>
          <w:rFonts w:ascii="Times New Roman" w:hAnsi="Times New Roman"/>
          <w:color w:val="auto"/>
          <w:sz w:val="24"/>
          <w:szCs w:val="24"/>
        </w:rPr>
      </w:pPr>
      <w:bookmarkStart w:id="3" w:name="_Toc204765319"/>
      <w:r>
        <w:rPr>
          <w:rFonts w:ascii="Times New Roman" w:hAnsi="Times New Roman"/>
          <w:color w:val="auto"/>
          <w:sz w:val="24"/>
          <w:szCs w:val="24"/>
        </w:rPr>
        <w:t>TRYB  UDZIELENIA  ZAMÓWIENIA.</w:t>
      </w:r>
      <w:bookmarkEnd w:id="3"/>
    </w:p>
    <w:p w:rsidR="009D1A5F" w:rsidRPr="009D1A5F" w:rsidRDefault="009D1A5F" w:rsidP="009D1A5F"/>
    <w:p w:rsidR="009D1A5F" w:rsidRPr="009D1A5F" w:rsidRDefault="009D1A5F" w:rsidP="00910835">
      <w:pPr>
        <w:pStyle w:val="Akapitzlist"/>
        <w:numPr>
          <w:ilvl w:val="1"/>
          <w:numId w:val="2"/>
        </w:numPr>
        <w:tabs>
          <w:tab w:val="left" w:pos="567"/>
        </w:tabs>
        <w:contextualSpacing w:val="0"/>
        <w:jc w:val="both"/>
        <w:rPr>
          <w:sz w:val="24"/>
          <w:szCs w:val="24"/>
        </w:rPr>
      </w:pPr>
      <w:r w:rsidRPr="009D1A5F">
        <w:rPr>
          <w:sz w:val="24"/>
          <w:szCs w:val="24"/>
        </w:rPr>
        <w:t xml:space="preserve">Podstawa prawna wyboru trybu udzielenia zamówienia publicznego: art. 266 i art. 275  </w:t>
      </w:r>
      <w:proofErr w:type="spellStart"/>
      <w:r w:rsidRPr="009D1A5F">
        <w:rPr>
          <w:sz w:val="24"/>
          <w:szCs w:val="24"/>
        </w:rPr>
        <w:t>pkt</w:t>
      </w:r>
      <w:proofErr w:type="spellEnd"/>
      <w:r w:rsidRPr="009D1A5F">
        <w:rPr>
          <w:sz w:val="24"/>
          <w:szCs w:val="24"/>
        </w:rPr>
        <w:t xml:space="preserve"> 1 ustawy </w:t>
      </w:r>
      <w:proofErr w:type="spellStart"/>
      <w:r w:rsidRPr="009D1A5F">
        <w:rPr>
          <w:sz w:val="24"/>
          <w:szCs w:val="24"/>
        </w:rPr>
        <w:t>Pzp</w:t>
      </w:r>
      <w:proofErr w:type="spellEnd"/>
      <w:r w:rsidRPr="009D1A5F">
        <w:rPr>
          <w:sz w:val="24"/>
          <w:szCs w:val="24"/>
        </w:rPr>
        <w:t>.</w:t>
      </w:r>
    </w:p>
    <w:p w:rsidR="009D1A5F" w:rsidRPr="009D1A5F" w:rsidRDefault="009D1A5F" w:rsidP="00910835">
      <w:pPr>
        <w:pStyle w:val="Akapitzlist"/>
        <w:numPr>
          <w:ilvl w:val="1"/>
          <w:numId w:val="2"/>
        </w:numPr>
        <w:tabs>
          <w:tab w:val="left" w:pos="567"/>
        </w:tabs>
        <w:contextualSpacing w:val="0"/>
        <w:jc w:val="both"/>
        <w:rPr>
          <w:sz w:val="24"/>
          <w:szCs w:val="24"/>
        </w:rPr>
      </w:pPr>
      <w:r w:rsidRPr="009D1A5F">
        <w:rPr>
          <w:sz w:val="24"/>
          <w:szCs w:val="24"/>
        </w:rPr>
        <w:t xml:space="preserve">Zamawiający udziela zamówienia w trybie podstawowym, na podstawie art. 275 </w:t>
      </w:r>
      <w:proofErr w:type="spellStart"/>
      <w:r w:rsidRPr="009D1A5F">
        <w:rPr>
          <w:sz w:val="24"/>
          <w:szCs w:val="24"/>
        </w:rPr>
        <w:t>pkt</w:t>
      </w:r>
      <w:proofErr w:type="spellEnd"/>
      <w:r w:rsidRPr="009D1A5F">
        <w:rPr>
          <w:sz w:val="24"/>
          <w:szCs w:val="24"/>
        </w:rPr>
        <w:t xml:space="preserve"> 1 Ustawy, w którym w odpowiedzi na ogłoszenie o zamówieniu oferty mogą składać wszyscy zainteresowani Wykonawcy, a następnie Zamawiający wybiera najkorzystniejszą ofertę bez przeprowadzenia negocjacji.</w:t>
      </w:r>
    </w:p>
    <w:p w:rsidR="009D1A5F" w:rsidRPr="009D1A5F" w:rsidRDefault="009D1A5F" w:rsidP="00910835">
      <w:pPr>
        <w:pStyle w:val="Akapitzlist"/>
        <w:numPr>
          <w:ilvl w:val="1"/>
          <w:numId w:val="2"/>
        </w:numPr>
        <w:tabs>
          <w:tab w:val="left" w:pos="567"/>
        </w:tabs>
        <w:contextualSpacing w:val="0"/>
        <w:jc w:val="both"/>
        <w:rPr>
          <w:sz w:val="24"/>
          <w:szCs w:val="24"/>
        </w:rPr>
      </w:pPr>
      <w:r w:rsidRPr="009D1A5F">
        <w:rPr>
          <w:sz w:val="24"/>
          <w:szCs w:val="24"/>
        </w:rPr>
        <w:t>Zamawiający nie przewiduje wyboru najkorzystniejszej oferty z możliwością prowadzenia negocjacji.</w:t>
      </w:r>
    </w:p>
    <w:p w:rsidR="009D1A5F" w:rsidRPr="00876168" w:rsidRDefault="009D1A5F" w:rsidP="00876168">
      <w:pPr>
        <w:pStyle w:val="Akapitzlist"/>
        <w:numPr>
          <w:ilvl w:val="1"/>
          <w:numId w:val="2"/>
        </w:numPr>
        <w:tabs>
          <w:tab w:val="left" w:pos="567"/>
        </w:tabs>
        <w:contextualSpacing w:val="0"/>
        <w:jc w:val="both"/>
        <w:rPr>
          <w:sz w:val="24"/>
          <w:szCs w:val="24"/>
        </w:rPr>
      </w:pPr>
      <w:r w:rsidRPr="009D1A5F">
        <w:rPr>
          <w:sz w:val="24"/>
          <w:szCs w:val="24"/>
        </w:rPr>
        <w:t xml:space="preserve">Wartość </w:t>
      </w:r>
      <w:r w:rsidRPr="0001605B">
        <w:rPr>
          <w:sz w:val="24"/>
          <w:szCs w:val="24"/>
        </w:rPr>
        <w:t xml:space="preserve">zamówienia nie przekracza progów unijnych określonych na podstawie </w:t>
      </w:r>
      <w:r w:rsidR="0001605B" w:rsidRPr="0001605B">
        <w:rPr>
          <w:sz w:val="24"/>
          <w:szCs w:val="24"/>
        </w:rPr>
        <w:t>art. 2 us</w:t>
      </w:r>
      <w:r w:rsidR="00AB5BFB">
        <w:rPr>
          <w:sz w:val="24"/>
          <w:szCs w:val="24"/>
        </w:rPr>
        <w:t xml:space="preserve">t. 1 </w:t>
      </w:r>
      <w:proofErr w:type="spellStart"/>
      <w:r w:rsidR="00AB5BFB">
        <w:rPr>
          <w:sz w:val="24"/>
          <w:szCs w:val="24"/>
        </w:rPr>
        <w:t>pkt</w:t>
      </w:r>
      <w:proofErr w:type="spellEnd"/>
      <w:r w:rsidR="00AB5BFB">
        <w:rPr>
          <w:sz w:val="24"/>
          <w:szCs w:val="24"/>
        </w:rPr>
        <w:t xml:space="preserve"> 1 Ustawy, </w:t>
      </w:r>
      <w:r w:rsidR="00AB5BFB" w:rsidRPr="00A6459A">
        <w:rPr>
          <w:sz w:val="24"/>
          <w:szCs w:val="24"/>
        </w:rPr>
        <w:t xml:space="preserve">poniżej </w:t>
      </w:r>
      <w:r w:rsidR="00D06D59" w:rsidRPr="00D06D59">
        <w:rPr>
          <w:sz w:val="24"/>
          <w:szCs w:val="24"/>
        </w:rPr>
        <w:t>216</w:t>
      </w:r>
      <w:r w:rsidR="00A6459A" w:rsidRPr="00D06D59">
        <w:rPr>
          <w:sz w:val="24"/>
          <w:szCs w:val="24"/>
        </w:rPr>
        <w:t> </w:t>
      </w:r>
      <w:r w:rsidR="00693E45" w:rsidRPr="00D06D59">
        <w:rPr>
          <w:sz w:val="24"/>
          <w:szCs w:val="24"/>
        </w:rPr>
        <w:t>000</w:t>
      </w:r>
      <w:r w:rsidR="00A6459A" w:rsidRPr="00D06D59">
        <w:rPr>
          <w:sz w:val="24"/>
          <w:szCs w:val="24"/>
        </w:rPr>
        <w:t>,00</w:t>
      </w:r>
      <w:r w:rsidR="00693E45" w:rsidRPr="00D06D59">
        <w:rPr>
          <w:sz w:val="24"/>
          <w:szCs w:val="24"/>
        </w:rPr>
        <w:t xml:space="preserve"> Euro</w:t>
      </w:r>
      <w:r w:rsidR="00693E45" w:rsidRPr="00A6459A">
        <w:rPr>
          <w:sz w:val="24"/>
          <w:szCs w:val="24"/>
        </w:rPr>
        <w:t xml:space="preserve"> (</w:t>
      </w:r>
      <w:r w:rsidR="00876168">
        <w:rPr>
          <w:sz w:val="24"/>
          <w:szCs w:val="24"/>
        </w:rPr>
        <w:t>dostawy</w:t>
      </w:r>
      <w:r w:rsidR="0001605B" w:rsidRPr="00876168">
        <w:rPr>
          <w:sz w:val="24"/>
          <w:szCs w:val="24"/>
        </w:rPr>
        <w:t>)</w:t>
      </w:r>
    </w:p>
    <w:p w:rsidR="009D1A5F" w:rsidRPr="009D1A5F" w:rsidRDefault="009D1A5F" w:rsidP="00910835">
      <w:pPr>
        <w:pStyle w:val="Akapitzlist"/>
        <w:numPr>
          <w:ilvl w:val="1"/>
          <w:numId w:val="2"/>
        </w:numPr>
        <w:tabs>
          <w:tab w:val="left" w:pos="567"/>
        </w:tabs>
        <w:contextualSpacing w:val="0"/>
        <w:jc w:val="both"/>
        <w:rPr>
          <w:sz w:val="24"/>
          <w:szCs w:val="24"/>
        </w:rPr>
      </w:pPr>
      <w:r w:rsidRPr="009D1A5F">
        <w:rPr>
          <w:sz w:val="24"/>
          <w:szCs w:val="24"/>
        </w:rPr>
        <w:t>Zamawiający nie przewiduje wyboru oferty z zastosowaniem aukcji elektronicznej, o której mowa w art. 227-238 ustawy.</w:t>
      </w:r>
    </w:p>
    <w:p w:rsidR="009D1A5F" w:rsidRPr="009D1A5F" w:rsidRDefault="009D1A5F" w:rsidP="00910835">
      <w:pPr>
        <w:pStyle w:val="Akapitzlist"/>
        <w:numPr>
          <w:ilvl w:val="1"/>
          <w:numId w:val="2"/>
        </w:numPr>
        <w:tabs>
          <w:tab w:val="left" w:pos="567"/>
        </w:tabs>
        <w:contextualSpacing w:val="0"/>
        <w:jc w:val="both"/>
        <w:rPr>
          <w:sz w:val="24"/>
          <w:szCs w:val="24"/>
        </w:rPr>
      </w:pPr>
      <w:r w:rsidRPr="009D1A5F">
        <w:rPr>
          <w:sz w:val="24"/>
          <w:szCs w:val="24"/>
        </w:rPr>
        <w:t>Zamawiający nie przewiduje złożenia oferty w postaci katalogów elektronicznych, w sytuacji określonej w art. 93 ustawy.</w:t>
      </w:r>
    </w:p>
    <w:p w:rsidR="009D1A5F" w:rsidRPr="009D1A5F" w:rsidRDefault="009D1A5F" w:rsidP="00910835">
      <w:pPr>
        <w:pStyle w:val="Akapitzlist"/>
        <w:numPr>
          <w:ilvl w:val="1"/>
          <w:numId w:val="2"/>
        </w:numPr>
        <w:tabs>
          <w:tab w:val="left" w:pos="567"/>
        </w:tabs>
        <w:suppressAutoHyphens/>
        <w:contextualSpacing w:val="0"/>
        <w:jc w:val="both"/>
        <w:rPr>
          <w:sz w:val="24"/>
          <w:szCs w:val="24"/>
        </w:rPr>
      </w:pPr>
      <w:r w:rsidRPr="009D1A5F">
        <w:rPr>
          <w:sz w:val="24"/>
          <w:szCs w:val="24"/>
        </w:rPr>
        <w:t>Zamawiający nie prowadzi postępowania w</w:t>
      </w:r>
      <w:r w:rsidR="00910835">
        <w:rPr>
          <w:sz w:val="24"/>
          <w:szCs w:val="24"/>
        </w:rPr>
        <w:t xml:space="preserve"> celu zawarcia umowy ramowej, o </w:t>
      </w:r>
      <w:r w:rsidRPr="009D1A5F">
        <w:rPr>
          <w:sz w:val="24"/>
          <w:szCs w:val="24"/>
        </w:rPr>
        <w:t>której mowa w art. 311-315 ustawy.</w:t>
      </w:r>
    </w:p>
    <w:p w:rsidR="009D1A5F" w:rsidRPr="009D1A5F" w:rsidRDefault="009D1A5F" w:rsidP="00910835">
      <w:pPr>
        <w:pStyle w:val="Akapitzlist"/>
        <w:numPr>
          <w:ilvl w:val="1"/>
          <w:numId w:val="2"/>
        </w:numPr>
        <w:tabs>
          <w:tab w:val="left" w:pos="567"/>
        </w:tabs>
        <w:suppressAutoHyphens/>
        <w:contextualSpacing w:val="0"/>
        <w:jc w:val="both"/>
        <w:rPr>
          <w:sz w:val="24"/>
          <w:szCs w:val="24"/>
        </w:rPr>
      </w:pPr>
      <w:r w:rsidRPr="009D1A5F">
        <w:rPr>
          <w:sz w:val="24"/>
          <w:szCs w:val="24"/>
        </w:rPr>
        <w:t>Zamawiający nie zastrzega możliwości ubiegania się o udzielenie zamówienia wyłącznie przez wykonawców, o których mowa w art. 94 Ustawy.</w:t>
      </w:r>
    </w:p>
    <w:p w:rsidR="009D1A5F" w:rsidRPr="009D1A5F" w:rsidRDefault="009D1A5F" w:rsidP="00910835">
      <w:pPr>
        <w:pStyle w:val="Akapitzlist"/>
        <w:numPr>
          <w:ilvl w:val="1"/>
          <w:numId w:val="2"/>
        </w:numPr>
        <w:tabs>
          <w:tab w:val="left" w:pos="567"/>
        </w:tabs>
        <w:suppressAutoHyphens/>
        <w:contextualSpacing w:val="0"/>
        <w:jc w:val="both"/>
        <w:rPr>
          <w:sz w:val="24"/>
          <w:szCs w:val="24"/>
        </w:rPr>
      </w:pPr>
      <w:r w:rsidRPr="009D1A5F">
        <w:rPr>
          <w:sz w:val="24"/>
          <w:szCs w:val="24"/>
        </w:rPr>
        <w:t xml:space="preserve">Zamawiający nie przewiduje udzielania zamówień, o których mowa w art. 214 ust. 1 </w:t>
      </w:r>
      <w:proofErr w:type="spellStart"/>
      <w:r w:rsidRPr="009D1A5F">
        <w:rPr>
          <w:sz w:val="24"/>
          <w:szCs w:val="24"/>
        </w:rPr>
        <w:t>pkt</w:t>
      </w:r>
      <w:proofErr w:type="spellEnd"/>
      <w:r w:rsidRPr="009D1A5F">
        <w:rPr>
          <w:sz w:val="24"/>
          <w:szCs w:val="24"/>
        </w:rPr>
        <w:t xml:space="preserve"> 7 i 8 Ustawy.</w:t>
      </w:r>
    </w:p>
    <w:p w:rsidR="009D1A5F" w:rsidRDefault="009D1A5F" w:rsidP="00910835">
      <w:pPr>
        <w:pStyle w:val="Akapitzlist"/>
        <w:numPr>
          <w:ilvl w:val="1"/>
          <w:numId w:val="2"/>
        </w:numPr>
        <w:suppressAutoHyphens/>
        <w:contextualSpacing w:val="0"/>
        <w:jc w:val="both"/>
        <w:rPr>
          <w:sz w:val="24"/>
          <w:szCs w:val="24"/>
        </w:rPr>
      </w:pPr>
      <w:r w:rsidRPr="009D1A5F">
        <w:rPr>
          <w:sz w:val="24"/>
          <w:szCs w:val="24"/>
        </w:rPr>
        <w:t>Zamawiający nie przewiduje rozliczenia w walutach obcych.</w:t>
      </w:r>
    </w:p>
    <w:p w:rsidR="00B84512" w:rsidRPr="00B84512" w:rsidRDefault="00B84512" w:rsidP="00B84512">
      <w:pPr>
        <w:pStyle w:val="Akapitzlist"/>
        <w:numPr>
          <w:ilvl w:val="1"/>
          <w:numId w:val="2"/>
        </w:numPr>
        <w:suppressAutoHyphens/>
        <w:contextualSpacing w:val="0"/>
        <w:jc w:val="both"/>
        <w:rPr>
          <w:sz w:val="24"/>
          <w:szCs w:val="24"/>
        </w:rPr>
      </w:pPr>
      <w:r w:rsidRPr="00B84512">
        <w:rPr>
          <w:rFonts w:cs="Calibri"/>
          <w:bCs/>
          <w:sz w:val="24"/>
          <w:szCs w:val="24"/>
        </w:rPr>
        <w:t>Zamawiający nie przewiduje zwrotu kosztów udziału w postępowaniu.</w:t>
      </w:r>
    </w:p>
    <w:p w:rsidR="009D1A5F" w:rsidRPr="009D1A5F" w:rsidRDefault="009D1A5F" w:rsidP="00910835">
      <w:pPr>
        <w:pStyle w:val="Akapitzlist"/>
        <w:numPr>
          <w:ilvl w:val="1"/>
          <w:numId w:val="2"/>
        </w:numPr>
        <w:suppressAutoHyphens/>
        <w:contextualSpacing w:val="0"/>
        <w:jc w:val="both"/>
        <w:rPr>
          <w:sz w:val="24"/>
          <w:szCs w:val="24"/>
        </w:rPr>
      </w:pPr>
      <w:r w:rsidRPr="009D1A5F">
        <w:rPr>
          <w:sz w:val="24"/>
          <w:szCs w:val="24"/>
        </w:rPr>
        <w:t>Zamawiający nie dopuszcza możliwości składania ofert wariantowych.</w:t>
      </w:r>
    </w:p>
    <w:p w:rsidR="009D1A5F" w:rsidRPr="009D1A5F" w:rsidRDefault="009D1A5F" w:rsidP="00910835">
      <w:pPr>
        <w:pStyle w:val="Akapitzlist"/>
        <w:numPr>
          <w:ilvl w:val="1"/>
          <w:numId w:val="2"/>
        </w:numPr>
        <w:contextualSpacing w:val="0"/>
        <w:jc w:val="both"/>
        <w:rPr>
          <w:sz w:val="24"/>
          <w:szCs w:val="24"/>
        </w:rPr>
      </w:pPr>
      <w:r w:rsidRPr="009D1A5F">
        <w:rPr>
          <w:sz w:val="24"/>
          <w:szCs w:val="24"/>
        </w:rPr>
        <w:t>W zakresie nieuregulowanym niniejszą Specyfikacją Warunków Zamówienia, zwaną dalej „SWZ”, zastosowanie mają przepisy Ustawy.</w:t>
      </w:r>
    </w:p>
    <w:p w:rsidR="00AE7AF1" w:rsidRDefault="00AE7AF1">
      <w:pPr>
        <w:spacing w:before="120"/>
        <w:jc w:val="both"/>
        <w:rPr>
          <w:color w:val="000000"/>
          <w:sz w:val="24"/>
          <w:szCs w:val="24"/>
        </w:rPr>
      </w:pPr>
    </w:p>
    <w:p w:rsidR="00AE7AF1" w:rsidRDefault="00136EE3">
      <w:pPr>
        <w:widowControl w:val="0"/>
        <w:spacing w:before="11"/>
        <w:ind w:right="-36"/>
        <w:jc w:val="both"/>
        <w:rPr>
          <w:rFonts w:cs="Calibri"/>
          <w:b/>
          <w:caps/>
          <w:sz w:val="24"/>
          <w:szCs w:val="24"/>
        </w:rPr>
      </w:pPr>
      <w:r>
        <w:rPr>
          <w:rFonts w:cs="Calibri"/>
          <w:b/>
          <w:caps/>
          <w:sz w:val="24"/>
          <w:szCs w:val="24"/>
        </w:rPr>
        <w:t>Wykonawca</w:t>
      </w:r>
    </w:p>
    <w:p w:rsidR="00AE7AF1" w:rsidRDefault="00AE7AF1">
      <w:pPr>
        <w:widowControl w:val="0"/>
        <w:spacing w:before="11"/>
        <w:ind w:left="360" w:right="-36"/>
        <w:jc w:val="both"/>
        <w:rPr>
          <w:rFonts w:cs="Calibri"/>
          <w:b/>
          <w:sz w:val="24"/>
          <w:szCs w:val="24"/>
        </w:rPr>
      </w:pPr>
    </w:p>
    <w:p w:rsidR="00AE7AF1" w:rsidRDefault="00136EE3">
      <w:pPr>
        <w:widowControl w:val="0"/>
        <w:spacing w:before="11"/>
        <w:ind w:right="-36"/>
        <w:jc w:val="both"/>
        <w:rPr>
          <w:rFonts w:cs="Calibri"/>
          <w:bCs/>
          <w:sz w:val="24"/>
          <w:szCs w:val="24"/>
        </w:rPr>
      </w:pPr>
      <w:r>
        <w:rPr>
          <w:rFonts w:cs="Calibri"/>
          <w:bCs/>
          <w:sz w:val="24"/>
          <w:szCs w:val="24"/>
        </w:rPr>
        <w:t>1. 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rsidR="00AE7AF1" w:rsidRDefault="00136EE3">
      <w:pPr>
        <w:widowControl w:val="0"/>
        <w:spacing w:before="11"/>
        <w:ind w:right="-36"/>
        <w:jc w:val="both"/>
        <w:rPr>
          <w:rFonts w:cs="Calibri"/>
          <w:bCs/>
          <w:sz w:val="24"/>
          <w:szCs w:val="24"/>
        </w:rPr>
      </w:pPr>
      <w:r>
        <w:rPr>
          <w:rFonts w:cs="Calibri"/>
          <w:bCs/>
          <w:sz w:val="24"/>
          <w:szCs w:val="24"/>
        </w:rPr>
        <w:t xml:space="preserve">2. Zamawiający nie zastrzega możliwości ubiegania się o udzielenie zamówienia wyłącznie przez Wykonawców, o których mowa w art. 94 ustawy </w:t>
      </w:r>
      <w:proofErr w:type="spellStart"/>
      <w:r>
        <w:rPr>
          <w:rFonts w:cs="Calibri"/>
          <w:bCs/>
          <w:sz w:val="24"/>
          <w:szCs w:val="24"/>
        </w:rPr>
        <w:t>Pzp</w:t>
      </w:r>
      <w:proofErr w:type="spellEnd"/>
      <w:r>
        <w:rPr>
          <w:rFonts w:cs="Calibri"/>
          <w:bCs/>
          <w:sz w:val="24"/>
          <w:szCs w:val="24"/>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rsidR="00AE7AF1" w:rsidRDefault="00AE7AF1">
      <w:pPr>
        <w:widowControl w:val="0"/>
        <w:spacing w:before="11"/>
        <w:ind w:right="-36"/>
        <w:jc w:val="both"/>
        <w:rPr>
          <w:rFonts w:cs="Calibri"/>
          <w:bCs/>
          <w:sz w:val="24"/>
          <w:szCs w:val="24"/>
        </w:rPr>
      </w:pPr>
    </w:p>
    <w:p w:rsidR="00AF129E" w:rsidRDefault="00AF129E">
      <w:pPr>
        <w:widowControl w:val="0"/>
        <w:spacing w:before="11"/>
        <w:ind w:right="-36"/>
        <w:jc w:val="both"/>
        <w:rPr>
          <w:rFonts w:cs="Calibri"/>
          <w:bCs/>
          <w:sz w:val="24"/>
          <w:szCs w:val="24"/>
        </w:rPr>
      </w:pPr>
    </w:p>
    <w:p w:rsidR="00AE7AF1" w:rsidRDefault="00136EE3">
      <w:pPr>
        <w:widowControl w:val="0"/>
        <w:spacing w:before="11"/>
        <w:ind w:right="-36"/>
        <w:jc w:val="both"/>
        <w:rPr>
          <w:rFonts w:cs="Calibri"/>
          <w:b/>
          <w:caps/>
          <w:sz w:val="24"/>
          <w:szCs w:val="24"/>
        </w:rPr>
      </w:pPr>
      <w:r>
        <w:rPr>
          <w:rFonts w:cs="Calibri"/>
          <w:b/>
          <w:caps/>
          <w:sz w:val="24"/>
          <w:szCs w:val="24"/>
        </w:rPr>
        <w:t>Wykonawcy wspólnie ubiegaJący się o udzielenie zamówienia publicznego</w:t>
      </w:r>
    </w:p>
    <w:p w:rsidR="00AE7AF1" w:rsidRDefault="00AE7AF1">
      <w:pPr>
        <w:widowControl w:val="0"/>
        <w:spacing w:before="11"/>
        <w:ind w:left="1134" w:right="-36"/>
        <w:jc w:val="both"/>
        <w:rPr>
          <w:rFonts w:cs="Calibri"/>
          <w:bCs/>
          <w:sz w:val="24"/>
          <w:szCs w:val="24"/>
        </w:rPr>
      </w:pPr>
    </w:p>
    <w:p w:rsidR="00AE7AF1" w:rsidRDefault="00136EE3">
      <w:pPr>
        <w:widowControl w:val="0"/>
        <w:spacing w:before="11"/>
        <w:ind w:right="-36"/>
        <w:jc w:val="both"/>
        <w:rPr>
          <w:rFonts w:cs="Calibri"/>
          <w:bCs/>
          <w:sz w:val="24"/>
          <w:szCs w:val="24"/>
        </w:rPr>
      </w:pPr>
      <w:r>
        <w:rPr>
          <w:rFonts w:cs="Calibri"/>
          <w:bCs/>
          <w:sz w:val="24"/>
          <w:szCs w:val="24"/>
        </w:rPr>
        <w:t>1. 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w:t>
      </w:r>
    </w:p>
    <w:p w:rsidR="00AE7AF1" w:rsidRDefault="00136EE3">
      <w:pPr>
        <w:widowControl w:val="0"/>
        <w:spacing w:before="11"/>
        <w:ind w:right="-36"/>
        <w:jc w:val="both"/>
        <w:rPr>
          <w:rFonts w:cs="Calibri"/>
          <w:bCs/>
          <w:sz w:val="24"/>
          <w:szCs w:val="24"/>
        </w:rPr>
      </w:pPr>
      <w:r>
        <w:rPr>
          <w:rFonts w:cs="Calibri"/>
          <w:bCs/>
          <w:sz w:val="24"/>
          <w:szCs w:val="24"/>
        </w:rPr>
        <w:t xml:space="preserve">2. Warunek dotyczący uprawnień do prowadzenia określonej działalności gospodarczej lub zawodowej (o ile został sformułowany), o którym mowa w art. 112 ust. 2 </w:t>
      </w:r>
      <w:proofErr w:type="spellStart"/>
      <w:r>
        <w:rPr>
          <w:rFonts w:cs="Calibri"/>
          <w:bCs/>
          <w:sz w:val="24"/>
          <w:szCs w:val="24"/>
        </w:rPr>
        <w:t>pkt</w:t>
      </w:r>
      <w:proofErr w:type="spellEnd"/>
      <w:r>
        <w:rPr>
          <w:rFonts w:cs="Calibri"/>
          <w:bCs/>
          <w:sz w:val="24"/>
          <w:szCs w:val="24"/>
        </w:rPr>
        <w:t xml:space="preserve"> 2 ustawy </w:t>
      </w:r>
      <w:proofErr w:type="spellStart"/>
      <w:r>
        <w:rPr>
          <w:rFonts w:cs="Calibri"/>
          <w:bCs/>
          <w:sz w:val="24"/>
          <w:szCs w:val="24"/>
        </w:rPr>
        <w:t>Pzp</w:t>
      </w:r>
      <w:proofErr w:type="spellEnd"/>
      <w:r>
        <w:rPr>
          <w:rFonts w:cs="Calibri"/>
          <w:bCs/>
          <w:sz w:val="24"/>
          <w:szCs w:val="24"/>
        </w:rPr>
        <w:t>, zostanie spełniony, jeżeli co najmniej jeden z wykonawców wspólnie ubiegających się o udzielenie zamówienia posiada uprawnienia do prowadzenia określonej działalności gospodarczej lu</w:t>
      </w:r>
      <w:r w:rsidR="00832E4A">
        <w:rPr>
          <w:rFonts w:cs="Calibri"/>
          <w:bCs/>
          <w:sz w:val="24"/>
          <w:szCs w:val="24"/>
        </w:rPr>
        <w:t>b zawodowej i zrealizuje roboty budowlane</w:t>
      </w:r>
      <w:r>
        <w:rPr>
          <w:rFonts w:cs="Calibri"/>
          <w:bCs/>
          <w:sz w:val="24"/>
          <w:szCs w:val="24"/>
        </w:rPr>
        <w:t>, do których realizacji te uprawnienia są wymagane.</w:t>
      </w:r>
    </w:p>
    <w:p w:rsidR="00AE7AF1" w:rsidRDefault="00136EE3">
      <w:pPr>
        <w:widowControl w:val="0"/>
        <w:spacing w:before="11"/>
        <w:ind w:right="-36"/>
        <w:jc w:val="both"/>
        <w:rPr>
          <w:rFonts w:cs="Calibri"/>
          <w:bCs/>
          <w:sz w:val="24"/>
          <w:szCs w:val="24"/>
        </w:rPr>
      </w:pPr>
      <w:r>
        <w:rPr>
          <w:rFonts w:cs="Calibri"/>
          <w:bCs/>
          <w:sz w:val="24"/>
          <w:szCs w:val="24"/>
        </w:rPr>
        <w:t xml:space="preserve">3. W odniesieniu do warunków dotyczących wykształcenia, kwalifikacji zawodowych lub doświadczenia (o ile zostały sformułowane) wykonawcy wspólnie ubiegający się o udzielenie zamówienia mogą polegać na zdolnościach tych z wykonawców, którzy wykonają </w:t>
      </w:r>
      <w:r w:rsidR="00832E4A">
        <w:rPr>
          <w:rFonts w:cs="Calibri"/>
          <w:bCs/>
          <w:sz w:val="24"/>
          <w:szCs w:val="24"/>
        </w:rPr>
        <w:t xml:space="preserve">roboty budowlane, </w:t>
      </w:r>
      <w:r w:rsidR="00910835">
        <w:rPr>
          <w:rFonts w:cs="Calibri"/>
          <w:bCs/>
          <w:sz w:val="24"/>
          <w:szCs w:val="24"/>
        </w:rPr>
        <w:t xml:space="preserve">dostawy lub usługi </w:t>
      </w:r>
      <w:r>
        <w:rPr>
          <w:rFonts w:cs="Calibri"/>
          <w:bCs/>
          <w:sz w:val="24"/>
          <w:szCs w:val="24"/>
        </w:rPr>
        <w:t>do realizacji których te zdolności są wymagane.</w:t>
      </w:r>
    </w:p>
    <w:p w:rsidR="00AE7AF1" w:rsidRDefault="00136EE3">
      <w:pPr>
        <w:widowControl w:val="0"/>
        <w:spacing w:before="11"/>
        <w:ind w:right="-36"/>
        <w:jc w:val="both"/>
        <w:rPr>
          <w:rFonts w:cs="Calibri"/>
          <w:bCs/>
          <w:sz w:val="24"/>
          <w:szCs w:val="24"/>
        </w:rPr>
      </w:pPr>
      <w:r>
        <w:rPr>
          <w:rFonts w:cs="Calibri"/>
          <w:bCs/>
          <w:sz w:val="24"/>
          <w:szCs w:val="24"/>
        </w:rPr>
        <w:t>4. W przypadku, o którym mowa w ust. 2 i 3, wykonawcy wspólnie ubiegający się o udzielenie zamówienia dołączają odpowiednio do oferty oświadczenie,</w:t>
      </w:r>
      <w:r w:rsidR="00832E4A">
        <w:rPr>
          <w:rFonts w:cs="Calibri"/>
          <w:bCs/>
          <w:sz w:val="24"/>
          <w:szCs w:val="24"/>
        </w:rPr>
        <w:t xml:space="preserve"> z którego wynika, które roboty budowlane</w:t>
      </w:r>
      <w:r w:rsidR="00910835">
        <w:rPr>
          <w:rFonts w:cs="Calibri"/>
          <w:bCs/>
          <w:sz w:val="24"/>
          <w:szCs w:val="24"/>
        </w:rPr>
        <w:t xml:space="preserve">, dostawy lub usługi </w:t>
      </w:r>
      <w:r>
        <w:rPr>
          <w:rFonts w:cs="Calibri"/>
          <w:bCs/>
          <w:sz w:val="24"/>
          <w:szCs w:val="24"/>
        </w:rPr>
        <w:t>wykonają poszczególni wykonawcy.</w:t>
      </w:r>
    </w:p>
    <w:p w:rsidR="00AE7AF1" w:rsidRDefault="00AE7AF1">
      <w:pPr>
        <w:widowControl w:val="0"/>
        <w:spacing w:before="11"/>
        <w:ind w:right="-36"/>
        <w:jc w:val="both"/>
        <w:rPr>
          <w:rFonts w:cs="Calibri"/>
          <w:bCs/>
          <w:sz w:val="24"/>
          <w:szCs w:val="24"/>
        </w:rPr>
      </w:pPr>
    </w:p>
    <w:p w:rsidR="00AE7AF1" w:rsidRDefault="00136EE3">
      <w:pPr>
        <w:widowControl w:val="0"/>
        <w:spacing w:before="11"/>
        <w:ind w:right="-36"/>
        <w:jc w:val="both"/>
        <w:rPr>
          <w:rFonts w:cs="Calibri"/>
          <w:b/>
          <w:caps/>
          <w:sz w:val="24"/>
          <w:szCs w:val="24"/>
        </w:rPr>
      </w:pPr>
      <w:r>
        <w:rPr>
          <w:rFonts w:cs="Calibri"/>
          <w:b/>
          <w:caps/>
          <w:sz w:val="24"/>
          <w:szCs w:val="24"/>
        </w:rPr>
        <w:t>UDOSTĘPNIENIE ZASOBÓW</w:t>
      </w:r>
    </w:p>
    <w:p w:rsidR="00AE7AF1" w:rsidRDefault="00AE7AF1">
      <w:pPr>
        <w:widowControl w:val="0"/>
        <w:spacing w:before="11"/>
        <w:ind w:left="1134" w:right="-36"/>
        <w:jc w:val="both"/>
        <w:rPr>
          <w:rFonts w:cs="Calibri"/>
          <w:bCs/>
          <w:sz w:val="24"/>
          <w:szCs w:val="24"/>
        </w:rPr>
      </w:pPr>
    </w:p>
    <w:p w:rsidR="00832E4A" w:rsidRPr="00110FB4" w:rsidRDefault="00136EE3" w:rsidP="00832E4A">
      <w:pPr>
        <w:pStyle w:val="Tekstkomentarza"/>
        <w:jc w:val="both"/>
        <w:rPr>
          <w:sz w:val="24"/>
          <w:szCs w:val="24"/>
        </w:rPr>
      </w:pPr>
      <w:r>
        <w:rPr>
          <w:rFonts w:cs="Calibri"/>
          <w:bCs/>
          <w:sz w:val="24"/>
          <w:szCs w:val="24"/>
        </w:rPr>
        <w:t xml:space="preserve">1.Wykonawca może w celu potwierdzenia spełniania warunków udziału w postępowaniu na zasadach opisanych w art. 118-123 ustawy </w:t>
      </w:r>
      <w:proofErr w:type="spellStart"/>
      <w:r>
        <w:rPr>
          <w:rFonts w:cs="Calibri"/>
          <w:bCs/>
          <w:sz w:val="24"/>
          <w:szCs w:val="24"/>
        </w:rPr>
        <w:t>Pzp</w:t>
      </w:r>
      <w:proofErr w:type="spellEnd"/>
      <w:r>
        <w:rPr>
          <w:rFonts w:cs="Calibri"/>
          <w:bCs/>
          <w:sz w:val="24"/>
          <w:szCs w:val="24"/>
        </w:rPr>
        <w:t>, polegać na zdolnościach technicznych lub zawodowych lub sytuacji finansowej lub ekonomicznej podmiotów udostępniających zasoby, niezależnie od charakteru prawnego łączących go z nimi stosunków prawnych. Podmiot na zasoby, którego wykonawca powołuje się w celu wykazani</w:t>
      </w:r>
      <w:r w:rsidR="00832E4A">
        <w:rPr>
          <w:rFonts w:cs="Calibri"/>
          <w:bCs/>
          <w:sz w:val="24"/>
          <w:szCs w:val="24"/>
        </w:rPr>
        <w:t>a spełnienia warunków udziału w </w:t>
      </w:r>
      <w:r>
        <w:rPr>
          <w:rFonts w:cs="Calibri"/>
          <w:bCs/>
          <w:sz w:val="24"/>
          <w:szCs w:val="24"/>
        </w:rPr>
        <w:t>postępowaniu nie może podlegać wykluczeniu na podst</w:t>
      </w:r>
      <w:r w:rsidR="00832E4A">
        <w:rPr>
          <w:rFonts w:cs="Calibri"/>
          <w:bCs/>
          <w:sz w:val="24"/>
          <w:szCs w:val="24"/>
        </w:rPr>
        <w:t xml:space="preserve">awie art. 108 ust. 1 ustawy </w:t>
      </w:r>
      <w:proofErr w:type="spellStart"/>
      <w:r w:rsidR="00832E4A">
        <w:rPr>
          <w:rFonts w:cs="Calibri"/>
          <w:bCs/>
          <w:sz w:val="24"/>
          <w:szCs w:val="24"/>
        </w:rPr>
        <w:t>Pzp</w:t>
      </w:r>
      <w:r w:rsidR="00832E4A" w:rsidRPr="00110FB4">
        <w:rPr>
          <w:sz w:val="24"/>
          <w:szCs w:val="24"/>
        </w:rPr>
        <w:t>oraz</w:t>
      </w:r>
      <w:proofErr w:type="spellEnd"/>
      <w:r w:rsidR="00832E4A" w:rsidRPr="00110FB4">
        <w:rPr>
          <w:sz w:val="24"/>
          <w:szCs w:val="24"/>
        </w:rPr>
        <w:t xml:space="preserve"> w przypadkach, o których mowa w art. 7 ust. 1 usta</w:t>
      </w:r>
      <w:r w:rsidR="00832E4A">
        <w:rPr>
          <w:sz w:val="24"/>
          <w:szCs w:val="24"/>
        </w:rPr>
        <w:t>wy z dnia 13 kwietnia 2022 r. o</w:t>
      </w:r>
      <w:r w:rsidR="00910835">
        <w:rPr>
          <w:sz w:val="24"/>
          <w:szCs w:val="24"/>
        </w:rPr>
        <w:t> </w:t>
      </w:r>
      <w:r w:rsidR="00832E4A" w:rsidRPr="00110FB4">
        <w:rPr>
          <w:sz w:val="24"/>
          <w:szCs w:val="24"/>
        </w:rPr>
        <w:t>szczególnych rozwiązaniach w zakresie przeciwdziałania wspieraniu agresji na Ukrainę oraz służących ochronie bezpieczeństwa narodowego (</w:t>
      </w:r>
      <w:proofErr w:type="spellStart"/>
      <w:r w:rsidR="00832E4A" w:rsidRPr="00110FB4">
        <w:rPr>
          <w:sz w:val="24"/>
          <w:szCs w:val="24"/>
        </w:rPr>
        <w:t>t.j</w:t>
      </w:r>
      <w:proofErr w:type="spellEnd"/>
      <w:r w:rsidR="00832E4A" w:rsidRPr="00110FB4">
        <w:rPr>
          <w:sz w:val="24"/>
          <w:szCs w:val="24"/>
        </w:rPr>
        <w:t xml:space="preserve">. </w:t>
      </w:r>
      <w:proofErr w:type="spellStart"/>
      <w:r w:rsidR="00832E4A" w:rsidRPr="00110FB4">
        <w:rPr>
          <w:sz w:val="24"/>
          <w:szCs w:val="24"/>
        </w:rPr>
        <w:t>Dz.U</w:t>
      </w:r>
      <w:proofErr w:type="spellEnd"/>
      <w:r w:rsidR="00832E4A" w:rsidRPr="00110FB4">
        <w:rPr>
          <w:sz w:val="24"/>
          <w:szCs w:val="24"/>
        </w:rPr>
        <w:t>. z 2025 poz. 514</w:t>
      </w:r>
      <w:r w:rsidR="00832E4A">
        <w:rPr>
          <w:sz w:val="24"/>
          <w:szCs w:val="24"/>
        </w:rPr>
        <w:t>).</w:t>
      </w:r>
    </w:p>
    <w:p w:rsidR="00AE7AF1" w:rsidRDefault="00AE7AF1">
      <w:pPr>
        <w:widowControl w:val="0"/>
        <w:spacing w:before="11"/>
        <w:ind w:right="-36"/>
        <w:jc w:val="both"/>
        <w:rPr>
          <w:rFonts w:cs="Calibri"/>
          <w:bCs/>
          <w:sz w:val="24"/>
          <w:szCs w:val="24"/>
        </w:rPr>
      </w:pPr>
    </w:p>
    <w:p w:rsidR="00AE7AF1" w:rsidRDefault="00136EE3">
      <w:pPr>
        <w:widowControl w:val="0"/>
        <w:spacing w:before="11"/>
        <w:ind w:right="-36"/>
        <w:jc w:val="both"/>
        <w:rPr>
          <w:rFonts w:cs="Calibri"/>
          <w:bCs/>
          <w:sz w:val="24"/>
          <w:szCs w:val="24"/>
        </w:rPr>
      </w:pPr>
      <w:r>
        <w:rPr>
          <w:rFonts w:cs="Calibri"/>
          <w:bCs/>
          <w:sz w:val="24"/>
          <w:szCs w:val="24"/>
        </w:rPr>
        <w:t>2. 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AE7AF1" w:rsidRDefault="00136EE3">
      <w:pPr>
        <w:widowControl w:val="0"/>
        <w:spacing w:before="11"/>
        <w:ind w:right="-36"/>
        <w:jc w:val="both"/>
        <w:rPr>
          <w:rFonts w:cs="Calibri"/>
          <w:bCs/>
          <w:sz w:val="24"/>
          <w:szCs w:val="24"/>
        </w:rPr>
      </w:pPr>
      <w:r>
        <w:rPr>
          <w:rFonts w:cs="Calibri"/>
          <w:bCs/>
          <w:sz w:val="24"/>
          <w:szCs w:val="24"/>
        </w:rPr>
        <w:t>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AE7AF1" w:rsidRDefault="00136EE3">
      <w:pPr>
        <w:widowControl w:val="0"/>
        <w:spacing w:before="11"/>
        <w:ind w:right="-36"/>
        <w:jc w:val="both"/>
        <w:rPr>
          <w:rFonts w:cs="Calibri"/>
          <w:bCs/>
          <w:sz w:val="24"/>
          <w:szCs w:val="24"/>
        </w:rPr>
      </w:pPr>
      <w:r>
        <w:rPr>
          <w:rFonts w:cs="Calibri"/>
          <w:bCs/>
          <w:sz w:val="24"/>
          <w:szCs w:val="24"/>
        </w:rPr>
        <w:t>4. Zobowiązanie podmiotu udostępniającego zasoby, potwierdza, że stosunek łączący Wykonawcę z podmiotami udostępniającymi zasoby gwarantuje rzeczywisty dostęp do tych zasobów oraz określa, w szczególności:</w:t>
      </w:r>
    </w:p>
    <w:p w:rsidR="00AE7AF1" w:rsidRDefault="00136EE3" w:rsidP="00693E45">
      <w:pPr>
        <w:widowControl w:val="0"/>
        <w:numPr>
          <w:ilvl w:val="0"/>
          <w:numId w:val="16"/>
        </w:numPr>
        <w:spacing w:before="11"/>
        <w:ind w:left="1418" w:right="-36" w:hanging="284"/>
        <w:jc w:val="both"/>
        <w:rPr>
          <w:rFonts w:cs="Calibri"/>
          <w:bCs/>
          <w:sz w:val="24"/>
          <w:szCs w:val="24"/>
        </w:rPr>
      </w:pPr>
      <w:r>
        <w:rPr>
          <w:rFonts w:cs="Calibri"/>
          <w:bCs/>
          <w:sz w:val="24"/>
          <w:szCs w:val="24"/>
        </w:rPr>
        <w:t>zakres dostępnych Wykonawcy zasobów podmiotu udostępniającego zasoby;</w:t>
      </w:r>
    </w:p>
    <w:p w:rsidR="00AE7AF1" w:rsidRDefault="00136EE3" w:rsidP="00693E45">
      <w:pPr>
        <w:widowControl w:val="0"/>
        <w:numPr>
          <w:ilvl w:val="0"/>
          <w:numId w:val="16"/>
        </w:numPr>
        <w:spacing w:before="11"/>
        <w:ind w:left="1418" w:right="-36" w:hanging="284"/>
        <w:jc w:val="both"/>
        <w:rPr>
          <w:rFonts w:cs="Calibri"/>
          <w:bCs/>
          <w:sz w:val="24"/>
          <w:szCs w:val="24"/>
        </w:rPr>
      </w:pPr>
      <w:r>
        <w:rPr>
          <w:rFonts w:cs="Calibri"/>
          <w:bCs/>
          <w:sz w:val="24"/>
          <w:szCs w:val="24"/>
        </w:rPr>
        <w:t>sposób i okres udostępnienia Wykonawcy i wykorzystania przez niego zasobów podmiotu udostępniającego te zasoby przy wykonywaniu zamówienia;</w:t>
      </w:r>
    </w:p>
    <w:p w:rsidR="00AE7AF1" w:rsidRDefault="00136EE3" w:rsidP="00693E45">
      <w:pPr>
        <w:widowControl w:val="0"/>
        <w:numPr>
          <w:ilvl w:val="0"/>
          <w:numId w:val="16"/>
        </w:numPr>
        <w:spacing w:before="11"/>
        <w:ind w:left="1418" w:right="-36" w:hanging="284"/>
        <w:jc w:val="both"/>
        <w:rPr>
          <w:rFonts w:cs="Calibri"/>
          <w:bCs/>
          <w:sz w:val="24"/>
          <w:szCs w:val="24"/>
        </w:rPr>
      </w:pPr>
      <w:r>
        <w:rPr>
          <w:rFonts w:cs="Calibri"/>
          <w:bCs/>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w:t>
      </w:r>
      <w:r w:rsidR="00910835">
        <w:rPr>
          <w:rFonts w:cs="Calibri"/>
          <w:bCs/>
          <w:sz w:val="24"/>
          <w:szCs w:val="24"/>
        </w:rPr>
        <w:t xml:space="preserve">roboty budowlane, </w:t>
      </w:r>
      <w:r>
        <w:rPr>
          <w:rFonts w:cs="Calibri"/>
          <w:bCs/>
          <w:sz w:val="24"/>
          <w:szCs w:val="24"/>
        </w:rPr>
        <w:t>usługi</w:t>
      </w:r>
      <w:r w:rsidR="00910835">
        <w:rPr>
          <w:rFonts w:cs="Calibri"/>
          <w:bCs/>
          <w:sz w:val="24"/>
          <w:szCs w:val="24"/>
        </w:rPr>
        <w:t xml:space="preserve"> lub dostawy,</w:t>
      </w:r>
      <w:r>
        <w:rPr>
          <w:rFonts w:cs="Calibri"/>
          <w:bCs/>
          <w:sz w:val="24"/>
          <w:szCs w:val="24"/>
        </w:rPr>
        <w:t xml:space="preserve"> których wskazane zdolności dotyczą.</w:t>
      </w:r>
    </w:p>
    <w:p w:rsidR="00AE7AF1" w:rsidRDefault="00136EE3">
      <w:pPr>
        <w:widowControl w:val="0"/>
        <w:spacing w:before="11"/>
        <w:ind w:right="-36"/>
        <w:jc w:val="both"/>
        <w:rPr>
          <w:rFonts w:cs="Calibri"/>
          <w:bCs/>
          <w:sz w:val="24"/>
          <w:szCs w:val="24"/>
        </w:rPr>
      </w:pPr>
      <w:r>
        <w:rPr>
          <w:rFonts w:cs="Calibri"/>
          <w:bCs/>
          <w:sz w:val="24"/>
          <w:szCs w:val="24"/>
        </w:rPr>
        <w:t>5. Zam</w:t>
      </w:r>
      <w:r w:rsidR="00111A7C">
        <w:rPr>
          <w:rFonts w:cs="Calibri"/>
          <w:bCs/>
          <w:sz w:val="24"/>
          <w:szCs w:val="24"/>
        </w:rPr>
        <w:t>awiający oceni, czy przekazane</w:t>
      </w:r>
      <w:r>
        <w:rPr>
          <w:rFonts w:cs="Calibri"/>
          <w:bCs/>
          <w:sz w:val="24"/>
          <w:szCs w:val="24"/>
        </w:rPr>
        <w:t xml:space="preserve"> Wykonawcy przez podmioty udostępniające zasoby zdolności techniczne lub zawodowe lub ich sytuacja finansowa lub ekonomiczna, pozwalają na wykazanie przez wykonawcę spełniania warunków udziału w postępowaniu, o których mowa w rozdziale </w:t>
      </w:r>
      <w:r w:rsidR="00A17823">
        <w:rPr>
          <w:rFonts w:cs="Calibri"/>
          <w:bCs/>
          <w:sz w:val="24"/>
          <w:szCs w:val="24"/>
        </w:rPr>
        <w:t>6</w:t>
      </w:r>
      <w:r>
        <w:rPr>
          <w:rFonts w:cs="Calibri"/>
          <w:bCs/>
          <w:sz w:val="24"/>
          <w:szCs w:val="24"/>
        </w:rPr>
        <w:t xml:space="preserve"> SWZ, a także zbada, czy nie zachodzą wobec tego podmiotu podstawy wykluczenia, które zostały przewidziane względem wykonawcy.</w:t>
      </w:r>
    </w:p>
    <w:p w:rsidR="00AE7AF1" w:rsidRDefault="00136EE3">
      <w:pPr>
        <w:widowControl w:val="0"/>
        <w:spacing w:before="11"/>
        <w:ind w:right="-36"/>
        <w:jc w:val="both"/>
        <w:rPr>
          <w:rFonts w:cs="Calibri"/>
          <w:bCs/>
          <w:sz w:val="24"/>
          <w:szCs w:val="24"/>
        </w:rPr>
      </w:pPr>
      <w:r>
        <w:rPr>
          <w:rFonts w:cs="Calibri"/>
          <w:bCs/>
          <w:sz w:val="24"/>
          <w:szCs w:val="24"/>
        </w:rPr>
        <w:t>6.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AE7AF1" w:rsidRDefault="00AE7AF1">
      <w:pPr>
        <w:widowControl w:val="0"/>
        <w:spacing w:before="19" w:line="220" w:lineRule="exact"/>
        <w:rPr>
          <w:rFonts w:cs="Calibri"/>
          <w:sz w:val="24"/>
          <w:szCs w:val="24"/>
        </w:rPr>
      </w:pPr>
    </w:p>
    <w:p w:rsidR="00AE7AF1" w:rsidRDefault="00136EE3">
      <w:pPr>
        <w:widowControl w:val="0"/>
        <w:spacing w:before="11"/>
        <w:ind w:right="-36"/>
        <w:jc w:val="both"/>
        <w:rPr>
          <w:rFonts w:cs="Calibri"/>
          <w:b/>
          <w:caps/>
          <w:sz w:val="24"/>
          <w:szCs w:val="24"/>
        </w:rPr>
      </w:pPr>
      <w:r>
        <w:rPr>
          <w:rFonts w:cs="Calibri"/>
          <w:b/>
          <w:caps/>
          <w:sz w:val="24"/>
          <w:szCs w:val="24"/>
        </w:rPr>
        <w:t>Podwykonawstwo</w:t>
      </w:r>
    </w:p>
    <w:p w:rsidR="00AE7AF1" w:rsidRDefault="00AE7AF1">
      <w:pPr>
        <w:widowControl w:val="0"/>
        <w:spacing w:before="11"/>
        <w:ind w:left="567" w:right="-36"/>
        <w:jc w:val="both"/>
        <w:rPr>
          <w:rFonts w:cs="Calibri"/>
          <w:b/>
          <w:caps/>
          <w:sz w:val="24"/>
          <w:szCs w:val="24"/>
        </w:rPr>
      </w:pPr>
    </w:p>
    <w:p w:rsidR="00AE7AF1" w:rsidRPr="00A910EC" w:rsidRDefault="00136EE3">
      <w:pPr>
        <w:widowControl w:val="0"/>
        <w:spacing w:before="11"/>
        <w:ind w:right="-36"/>
        <w:jc w:val="both"/>
        <w:rPr>
          <w:bCs/>
          <w:sz w:val="24"/>
          <w:szCs w:val="24"/>
        </w:rPr>
      </w:pPr>
      <w:r w:rsidRPr="00A910EC">
        <w:rPr>
          <w:bCs/>
          <w:sz w:val="24"/>
          <w:szCs w:val="24"/>
        </w:rPr>
        <w:t>1. Wykonawca może powierzyć wykonanie części zamówienia podwykonawcy. Zamawiający nie zastrzega obowiązku  osobistego wykonania przez Wykonawcę kluczowych zadań dotyczących zamówienia</w:t>
      </w:r>
      <w:r w:rsidR="00420E11">
        <w:rPr>
          <w:bCs/>
          <w:sz w:val="24"/>
          <w:szCs w:val="24"/>
        </w:rPr>
        <w:t>.</w:t>
      </w:r>
    </w:p>
    <w:p w:rsidR="00A910EC" w:rsidRPr="00A910EC" w:rsidRDefault="00136EE3" w:rsidP="00A910EC">
      <w:pPr>
        <w:widowControl w:val="0"/>
        <w:spacing w:before="11"/>
        <w:ind w:right="-36"/>
        <w:jc w:val="both"/>
        <w:rPr>
          <w:bCs/>
          <w:sz w:val="24"/>
          <w:szCs w:val="24"/>
        </w:rPr>
      </w:pPr>
      <w:r w:rsidRPr="00A910EC">
        <w:rPr>
          <w:bCs/>
          <w:sz w:val="24"/>
          <w:szCs w:val="24"/>
        </w:rPr>
        <w:t>2. Wykonawca jest zobowiązany wskazać w formularzu ofertowym części zamówienia których wykonanie zamierza powierzyć podwykonawcom i podać nazwy ewentualnych podwykonawców, o ile są już znane.</w:t>
      </w:r>
      <w:bookmarkStart w:id="4" w:name="_Hlk62073835"/>
      <w:r w:rsidR="00F533E3">
        <w:rPr>
          <w:bCs/>
          <w:sz w:val="24"/>
          <w:szCs w:val="24"/>
        </w:rPr>
        <w:t xml:space="preserve"> </w:t>
      </w:r>
      <w:r w:rsidR="00A910EC" w:rsidRPr="00A910EC">
        <w:rPr>
          <w:sz w:val="24"/>
          <w:szCs w:val="24"/>
        </w:rPr>
        <w:t xml:space="preserve">Powierzenie wykonania części zamówienia podwykonawcom nie zwalnia Wykonawcy z odpowiedzialności za należyte wykonanie tego zamówienia. </w:t>
      </w:r>
    </w:p>
    <w:bookmarkEnd w:id="4"/>
    <w:p w:rsidR="00AE7AF1" w:rsidRDefault="00AE7AF1">
      <w:pPr>
        <w:widowControl w:val="0"/>
        <w:spacing w:before="11"/>
        <w:ind w:right="-36"/>
        <w:jc w:val="both"/>
        <w:rPr>
          <w:rStyle w:val="markedcontent"/>
          <w:sz w:val="24"/>
          <w:szCs w:val="24"/>
        </w:rPr>
      </w:pPr>
    </w:p>
    <w:p w:rsidR="00AE7AF1" w:rsidRDefault="00AE7AF1">
      <w:pPr>
        <w:widowControl w:val="0"/>
        <w:spacing w:before="11"/>
        <w:ind w:right="-36"/>
        <w:jc w:val="both"/>
        <w:rPr>
          <w:bCs/>
          <w:sz w:val="24"/>
          <w:szCs w:val="24"/>
        </w:rPr>
      </w:pPr>
    </w:p>
    <w:p w:rsidR="00A910EC" w:rsidRDefault="00136EE3" w:rsidP="00A910EC">
      <w:pPr>
        <w:widowControl w:val="0"/>
        <w:spacing w:before="19" w:line="220" w:lineRule="exact"/>
        <w:jc w:val="both"/>
        <w:rPr>
          <w:rStyle w:val="markedcontent"/>
          <w:b/>
          <w:sz w:val="24"/>
          <w:szCs w:val="24"/>
        </w:rPr>
      </w:pPr>
      <w:r>
        <w:rPr>
          <w:rStyle w:val="markedcontent"/>
          <w:b/>
          <w:sz w:val="24"/>
          <w:szCs w:val="24"/>
        </w:rPr>
        <w:t>PODZIAŁ ZAMÓWIENIA NA CZĘŚCI</w:t>
      </w:r>
    </w:p>
    <w:p w:rsidR="00A910EC" w:rsidRPr="00A910EC" w:rsidRDefault="00A910EC" w:rsidP="00A910EC">
      <w:pPr>
        <w:widowControl w:val="0"/>
        <w:spacing w:before="19" w:line="220" w:lineRule="exact"/>
        <w:jc w:val="both"/>
        <w:rPr>
          <w:rStyle w:val="markedcontent"/>
          <w:b/>
          <w:sz w:val="24"/>
          <w:szCs w:val="24"/>
        </w:rPr>
      </w:pPr>
    </w:p>
    <w:p w:rsidR="00693E45" w:rsidRDefault="00A910EC" w:rsidP="000305FE">
      <w:pPr>
        <w:widowControl w:val="0"/>
        <w:tabs>
          <w:tab w:val="left" w:pos="2520"/>
          <w:tab w:val="left" w:pos="3600"/>
          <w:tab w:val="left" w:pos="4320"/>
        </w:tabs>
        <w:suppressAutoHyphens/>
        <w:jc w:val="both"/>
        <w:rPr>
          <w:sz w:val="24"/>
          <w:szCs w:val="24"/>
        </w:rPr>
      </w:pPr>
      <w:r w:rsidRPr="00BD6BA5">
        <w:rPr>
          <w:sz w:val="24"/>
          <w:szCs w:val="24"/>
        </w:rPr>
        <w:t>Zamawiający dokonuje</w:t>
      </w:r>
      <w:bookmarkStart w:id="5" w:name="_Toc204765320"/>
      <w:r w:rsidR="00693E45" w:rsidRPr="00BD6BA5">
        <w:rPr>
          <w:sz w:val="24"/>
          <w:szCs w:val="24"/>
        </w:rPr>
        <w:t xml:space="preserve"> podziału zamówie</w:t>
      </w:r>
      <w:r w:rsidR="009862F7">
        <w:rPr>
          <w:sz w:val="24"/>
          <w:szCs w:val="24"/>
        </w:rPr>
        <w:t>nia na części, liczba części: 29.</w:t>
      </w:r>
    </w:p>
    <w:p w:rsidR="000305FE" w:rsidRDefault="000305FE" w:rsidP="000305FE">
      <w:pPr>
        <w:widowControl w:val="0"/>
        <w:tabs>
          <w:tab w:val="left" w:pos="2520"/>
          <w:tab w:val="left" w:pos="3600"/>
          <w:tab w:val="left" w:pos="4320"/>
        </w:tabs>
        <w:suppressAutoHyphens/>
        <w:jc w:val="both"/>
        <w:rPr>
          <w:sz w:val="24"/>
          <w:szCs w:val="24"/>
        </w:rPr>
      </w:pPr>
    </w:p>
    <w:p w:rsidR="00AE7AF1" w:rsidRDefault="00136EE3" w:rsidP="00693E45">
      <w:pPr>
        <w:widowControl w:val="0"/>
        <w:spacing w:before="19"/>
        <w:jc w:val="both"/>
        <w:rPr>
          <w:b/>
          <w:sz w:val="24"/>
          <w:szCs w:val="24"/>
        </w:rPr>
      </w:pPr>
      <w:r w:rsidRPr="00693E45">
        <w:rPr>
          <w:b/>
          <w:sz w:val="24"/>
          <w:szCs w:val="24"/>
        </w:rPr>
        <w:t>OPIS  PRZEDMIOTU  ZAMÓWIENIA.</w:t>
      </w:r>
      <w:bookmarkEnd w:id="5"/>
    </w:p>
    <w:p w:rsidR="00874AEB" w:rsidRDefault="00874AEB" w:rsidP="00693E45">
      <w:pPr>
        <w:widowControl w:val="0"/>
        <w:spacing w:before="19"/>
        <w:jc w:val="both"/>
        <w:rPr>
          <w:b/>
          <w:sz w:val="24"/>
          <w:szCs w:val="24"/>
        </w:rPr>
      </w:pPr>
    </w:p>
    <w:p w:rsidR="00874AEB" w:rsidRPr="002C64E0" w:rsidRDefault="00874AEB" w:rsidP="00874AEB">
      <w:pPr>
        <w:autoSpaceDE w:val="0"/>
        <w:autoSpaceDN w:val="0"/>
        <w:adjustRightInd w:val="0"/>
        <w:contextualSpacing/>
        <w:jc w:val="both"/>
        <w:rPr>
          <w:i/>
          <w:sz w:val="24"/>
          <w:szCs w:val="28"/>
          <w:lang w:eastAsia="en-US"/>
        </w:rPr>
      </w:pPr>
      <w:r w:rsidRPr="006F382F">
        <w:rPr>
          <w:sz w:val="24"/>
        </w:rPr>
        <w:t xml:space="preserve">Przedmiotem zamówienia jest </w:t>
      </w:r>
      <w:r w:rsidRPr="006F382F">
        <w:rPr>
          <w:sz w:val="24"/>
          <w:szCs w:val="24"/>
        </w:rPr>
        <w:t>sukcesywna dostawa produktów leczniczych dla</w:t>
      </w:r>
      <w:r w:rsidRPr="006F382F">
        <w:rPr>
          <w:sz w:val="24"/>
        </w:rPr>
        <w:t xml:space="preserve"> SP ZOZ Szpitala nr 2 w Mysłowicach</w:t>
      </w:r>
      <w:r>
        <w:rPr>
          <w:sz w:val="24"/>
        </w:rPr>
        <w:t>.</w:t>
      </w:r>
    </w:p>
    <w:p w:rsidR="00874AEB" w:rsidRDefault="00874AEB" w:rsidP="00874AEB"/>
    <w:p w:rsidR="00874AEB" w:rsidRDefault="00874AEB" w:rsidP="00874AEB"/>
    <w:p w:rsidR="00874AEB" w:rsidRPr="006F382F" w:rsidRDefault="00874AEB" w:rsidP="00874AEB">
      <w:pPr>
        <w:autoSpaceDE w:val="0"/>
        <w:autoSpaceDN w:val="0"/>
        <w:adjustRightInd w:val="0"/>
        <w:contextualSpacing/>
        <w:jc w:val="both"/>
        <w:rPr>
          <w:sz w:val="24"/>
          <w:szCs w:val="24"/>
        </w:rPr>
      </w:pPr>
      <w:r w:rsidRPr="00AB371A">
        <w:rPr>
          <w:sz w:val="24"/>
          <w:szCs w:val="24"/>
        </w:rPr>
        <w:t xml:space="preserve">Szczegółowy opis przedmiotu zamówienia zawiera </w:t>
      </w:r>
      <w:r w:rsidRPr="00AB371A">
        <w:rPr>
          <w:i/>
          <w:sz w:val="24"/>
          <w:szCs w:val="24"/>
        </w:rPr>
        <w:t xml:space="preserve">Specyfikacja Asortymentowo-Cenowa </w:t>
      </w:r>
      <w:r w:rsidR="009862F7">
        <w:rPr>
          <w:sz w:val="24"/>
          <w:szCs w:val="24"/>
        </w:rPr>
        <w:t>stanowiąca załączniki nr 2.29</w:t>
      </w:r>
      <w:r w:rsidRPr="006F382F">
        <w:rPr>
          <w:sz w:val="24"/>
          <w:szCs w:val="24"/>
        </w:rPr>
        <w:t xml:space="preserve"> </w:t>
      </w:r>
    </w:p>
    <w:p w:rsidR="00874AEB" w:rsidRPr="006F382F" w:rsidRDefault="00874AEB" w:rsidP="00874AEB">
      <w:pPr>
        <w:autoSpaceDE w:val="0"/>
        <w:autoSpaceDN w:val="0"/>
        <w:adjustRightInd w:val="0"/>
        <w:ind w:left="567"/>
        <w:contextualSpacing/>
        <w:jc w:val="both"/>
        <w:rPr>
          <w:sz w:val="24"/>
          <w:szCs w:val="24"/>
        </w:rPr>
      </w:pPr>
    </w:p>
    <w:p w:rsidR="00874AEB" w:rsidRPr="00874AEB" w:rsidRDefault="00874AEB" w:rsidP="00874AEB">
      <w:pPr>
        <w:autoSpaceDE w:val="0"/>
        <w:autoSpaceDN w:val="0"/>
        <w:adjustRightInd w:val="0"/>
        <w:spacing w:after="120"/>
        <w:jc w:val="both"/>
        <w:rPr>
          <w:i/>
          <w:sz w:val="24"/>
          <w:szCs w:val="24"/>
          <w:lang w:eastAsia="en-US"/>
        </w:rPr>
      </w:pPr>
      <w:r w:rsidRPr="00874AEB">
        <w:rPr>
          <w:sz w:val="24"/>
          <w:szCs w:val="24"/>
        </w:rPr>
        <w:t>Wykonawca może złożyć ofertę na dowolną ilość części zamówienia.</w:t>
      </w:r>
    </w:p>
    <w:p w:rsidR="00874AEB" w:rsidRDefault="00874AEB" w:rsidP="00874AEB">
      <w:pPr>
        <w:tabs>
          <w:tab w:val="left" w:pos="5783"/>
        </w:tabs>
        <w:autoSpaceDE w:val="0"/>
        <w:autoSpaceDN w:val="0"/>
        <w:adjustRightInd w:val="0"/>
        <w:ind w:left="567"/>
        <w:contextualSpacing/>
        <w:jc w:val="both"/>
        <w:rPr>
          <w:sz w:val="24"/>
          <w:szCs w:val="24"/>
        </w:rPr>
      </w:pPr>
      <w:r>
        <w:rPr>
          <w:sz w:val="24"/>
          <w:szCs w:val="24"/>
        </w:rPr>
        <w:tab/>
      </w:r>
    </w:p>
    <w:p w:rsidR="00874AEB" w:rsidRPr="0093093B" w:rsidRDefault="00874AEB" w:rsidP="00874AEB">
      <w:pPr>
        <w:autoSpaceDE w:val="0"/>
        <w:autoSpaceDN w:val="0"/>
        <w:adjustRightInd w:val="0"/>
        <w:contextualSpacing/>
        <w:jc w:val="both"/>
        <w:rPr>
          <w:sz w:val="24"/>
          <w:szCs w:val="24"/>
        </w:rPr>
      </w:pPr>
      <w:r w:rsidRPr="00AB371A">
        <w:rPr>
          <w:color w:val="000000"/>
          <w:sz w:val="24"/>
          <w:szCs w:val="23"/>
          <w:lang w:eastAsia="en-US"/>
        </w:rPr>
        <w:t>Nazwy i kody dotyczące przedmiotu zamówienia określone we Wspólnym Słowniku Zamówień:</w:t>
      </w:r>
    </w:p>
    <w:p w:rsidR="00874AEB" w:rsidRDefault="00874AEB" w:rsidP="00874AEB">
      <w:pPr>
        <w:rPr>
          <w:sz w:val="24"/>
          <w:szCs w:val="24"/>
        </w:rPr>
      </w:pPr>
    </w:p>
    <w:tbl>
      <w:tblPr>
        <w:tblW w:w="9111" w:type="dxa"/>
        <w:tblInd w:w="-5" w:type="dxa"/>
        <w:tblCellMar>
          <w:left w:w="70" w:type="dxa"/>
          <w:right w:w="70" w:type="dxa"/>
        </w:tblCellMar>
        <w:tblLook w:val="0000"/>
      </w:tblPr>
      <w:tblGrid>
        <w:gridCol w:w="3949"/>
        <w:gridCol w:w="5162"/>
      </w:tblGrid>
      <w:tr w:rsidR="00874AEB" w:rsidRPr="0051720F" w:rsidTr="000B51F6">
        <w:trPr>
          <w:trHeight w:val="332"/>
        </w:trPr>
        <w:tc>
          <w:tcPr>
            <w:tcW w:w="3949" w:type="dxa"/>
            <w:tcBorders>
              <w:top w:val="single" w:sz="4" w:space="0" w:color="auto"/>
              <w:left w:val="single" w:sz="4" w:space="0" w:color="auto"/>
              <w:bottom w:val="single" w:sz="4" w:space="0" w:color="auto"/>
              <w:right w:val="single" w:sz="4" w:space="0" w:color="auto"/>
            </w:tcBorders>
            <w:vAlign w:val="center"/>
          </w:tcPr>
          <w:p w:rsidR="00874AEB" w:rsidRDefault="00874AEB" w:rsidP="000B51F6">
            <w:pPr>
              <w:ind w:firstLine="400"/>
              <w:jc w:val="center"/>
              <w:rPr>
                <w:bCs/>
                <w:color w:val="333333"/>
                <w:sz w:val="22"/>
                <w:szCs w:val="22"/>
              </w:rPr>
            </w:pPr>
          </w:p>
          <w:p w:rsidR="00874AEB" w:rsidRPr="00F92E18" w:rsidRDefault="00874AEB" w:rsidP="000B51F6">
            <w:pPr>
              <w:ind w:firstLine="400"/>
              <w:jc w:val="center"/>
              <w:rPr>
                <w:sz w:val="22"/>
                <w:szCs w:val="22"/>
              </w:rPr>
            </w:pPr>
            <w:r w:rsidRPr="00F92E18">
              <w:rPr>
                <w:bCs/>
                <w:sz w:val="22"/>
                <w:szCs w:val="22"/>
              </w:rPr>
              <w:t>33600000-6</w:t>
            </w:r>
          </w:p>
          <w:p w:rsidR="00874AEB" w:rsidRPr="0051720F" w:rsidRDefault="00874AEB" w:rsidP="000B51F6">
            <w:pPr>
              <w:jc w:val="center"/>
              <w:rPr>
                <w:sz w:val="24"/>
                <w:szCs w:val="24"/>
              </w:rPr>
            </w:pPr>
          </w:p>
        </w:tc>
        <w:tc>
          <w:tcPr>
            <w:tcW w:w="5162" w:type="dxa"/>
            <w:tcBorders>
              <w:top w:val="single" w:sz="4" w:space="0" w:color="auto"/>
              <w:left w:val="nil"/>
              <w:bottom w:val="single" w:sz="4" w:space="0" w:color="auto"/>
              <w:right w:val="single" w:sz="4" w:space="0" w:color="auto"/>
            </w:tcBorders>
            <w:vAlign w:val="center"/>
          </w:tcPr>
          <w:p w:rsidR="00874AEB" w:rsidRPr="0051720F" w:rsidRDefault="00874AEB" w:rsidP="000B51F6">
            <w:pPr>
              <w:jc w:val="center"/>
              <w:rPr>
                <w:sz w:val="24"/>
                <w:szCs w:val="24"/>
              </w:rPr>
            </w:pPr>
            <w:r>
              <w:rPr>
                <w:sz w:val="22"/>
                <w:szCs w:val="22"/>
              </w:rPr>
              <w:t>produkty farmaceutyczne</w:t>
            </w:r>
          </w:p>
        </w:tc>
      </w:tr>
    </w:tbl>
    <w:p w:rsidR="00874AEB" w:rsidRPr="0093093B" w:rsidRDefault="00874AEB" w:rsidP="00874AEB">
      <w:pPr>
        <w:rPr>
          <w:sz w:val="24"/>
          <w:szCs w:val="24"/>
        </w:rPr>
      </w:pP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 xml:space="preserve">Towar dostarczany będzie sukcesywnie na podstawie składanych zamówień. </w:t>
      </w:r>
    </w:p>
    <w:p w:rsidR="00874AEB" w:rsidRPr="00874AEB" w:rsidRDefault="00874AEB" w:rsidP="00874AEB">
      <w:pPr>
        <w:autoSpaceDE w:val="0"/>
        <w:autoSpaceDN w:val="0"/>
        <w:adjustRightInd w:val="0"/>
        <w:spacing w:line="276" w:lineRule="auto"/>
        <w:jc w:val="both"/>
        <w:rPr>
          <w:sz w:val="24"/>
          <w:szCs w:val="24"/>
        </w:rPr>
      </w:pPr>
      <w:r w:rsidRPr="00874AEB">
        <w:rPr>
          <w:rStyle w:val="FontStyle55"/>
          <w:bCs/>
          <w:sz w:val="24"/>
          <w:szCs w:val="24"/>
        </w:rPr>
        <w:t xml:space="preserve">Produkty objęte niniejszym zamówieniem </w:t>
      </w:r>
      <w:r w:rsidRPr="00874AEB">
        <w:rPr>
          <w:sz w:val="24"/>
          <w:szCs w:val="24"/>
        </w:rPr>
        <w:t>musza by</w:t>
      </w:r>
      <w:r w:rsidRPr="00874AEB">
        <w:rPr>
          <w:rFonts w:ascii="TimesNewRoman" w:cs="TimesNewRoman"/>
          <w:sz w:val="24"/>
          <w:szCs w:val="24"/>
        </w:rPr>
        <w:t>ć</w:t>
      </w:r>
      <w:r w:rsidRPr="00874AEB">
        <w:rPr>
          <w:rFonts w:ascii="TimesNewRoman" w:cs="TimesNewRoman"/>
          <w:sz w:val="24"/>
          <w:szCs w:val="24"/>
        </w:rPr>
        <w:t xml:space="preserve">  </w:t>
      </w:r>
      <w:r w:rsidRPr="00874AEB">
        <w:rPr>
          <w:sz w:val="24"/>
          <w:szCs w:val="24"/>
        </w:rPr>
        <w:t>dopuszczone do obrotu na zasadach okre</w:t>
      </w:r>
      <w:r w:rsidRPr="00874AEB">
        <w:rPr>
          <w:rFonts w:ascii="TimesNewRoman" w:cs="TimesNewRoman"/>
          <w:sz w:val="24"/>
          <w:szCs w:val="24"/>
        </w:rPr>
        <w:t>ś</w:t>
      </w:r>
      <w:r w:rsidRPr="00874AEB">
        <w:rPr>
          <w:sz w:val="24"/>
          <w:szCs w:val="24"/>
        </w:rPr>
        <w:t>lonych w art. 3 i 4a ustawy z dnia 6 wrze</w:t>
      </w:r>
      <w:r w:rsidRPr="00874AEB">
        <w:rPr>
          <w:rFonts w:ascii="TimesNewRoman" w:cs="TimesNewRoman"/>
          <w:sz w:val="24"/>
          <w:szCs w:val="24"/>
        </w:rPr>
        <w:t>ś</w:t>
      </w:r>
      <w:r w:rsidRPr="00874AEB">
        <w:rPr>
          <w:sz w:val="24"/>
          <w:szCs w:val="24"/>
        </w:rPr>
        <w:t xml:space="preserve">nia 2001r. Prawo farmaceutyczne </w:t>
      </w:r>
      <w:r>
        <w:rPr>
          <w:sz w:val="24"/>
          <w:szCs w:val="24"/>
        </w:rPr>
        <w:t>(</w:t>
      </w:r>
      <w:proofErr w:type="spellStart"/>
      <w:r>
        <w:rPr>
          <w:sz w:val="24"/>
          <w:szCs w:val="24"/>
        </w:rPr>
        <w:t>t.j</w:t>
      </w:r>
      <w:proofErr w:type="spellEnd"/>
      <w:r>
        <w:rPr>
          <w:sz w:val="24"/>
          <w:szCs w:val="24"/>
        </w:rPr>
        <w:t>. Dz. U. z 2025 r. poz. 750</w:t>
      </w:r>
      <w:r w:rsidRPr="00874AEB">
        <w:rPr>
          <w:sz w:val="24"/>
          <w:szCs w:val="24"/>
        </w:rPr>
        <w:t>)</w:t>
      </w: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 xml:space="preserve">Zamawiający dopuszcza składanie ofert równoważnych, tzn. leków o tym samym składzie chemicznym, dawce, drodze podania, parametrach farmakokinetycznych i wskazaniach leczniczych jak dla preparatu referencyjnego. </w:t>
      </w: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 xml:space="preserve">W przypadku, gdy planowane jest zaprzestanie produkcji zaoferowanego leku, nieposiadającego zamiennika, kończy się jego dopuszczenie do obrotu bądź występuje jego czasowy brak, Wykonawca zobowiązany jest do oznaczenia tego faktu w pakiecie </w:t>
      </w:r>
      <w:r w:rsidRPr="00874AEB">
        <w:rPr>
          <w:sz w:val="24"/>
          <w:szCs w:val="24"/>
        </w:rPr>
        <w:br/>
        <w:t xml:space="preserve">i opisania. </w:t>
      </w: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Wykonawca zobowiązany jest w przypadku zakończenia produkcji leku w trakcie realizacji umowy dostarczyć zamiennik, po cenie określonej w formularzu ofertowym.</w:t>
      </w:r>
    </w:p>
    <w:p w:rsidR="00874AEB" w:rsidRPr="00874AEB" w:rsidRDefault="00874AEB" w:rsidP="00874AEB">
      <w:pPr>
        <w:autoSpaceDE w:val="0"/>
        <w:autoSpaceDN w:val="0"/>
        <w:adjustRightInd w:val="0"/>
        <w:spacing w:line="276" w:lineRule="auto"/>
        <w:jc w:val="both"/>
        <w:rPr>
          <w:rStyle w:val="FontStyle55"/>
          <w:sz w:val="24"/>
          <w:szCs w:val="24"/>
        </w:rPr>
      </w:pPr>
      <w:r w:rsidRPr="00874AEB">
        <w:rPr>
          <w:rStyle w:val="FontStyle55"/>
          <w:sz w:val="24"/>
          <w:szCs w:val="24"/>
        </w:rPr>
        <w:t>Wielkości określone specyfikacją asortymentowo – cenową zostały oszacowane na podstawie przewidywanego zapotrzebowania i są wielkością maksymalną. Ostateczna wielkość dostawy zostanie określona na podstawie sukcesywnych zamówień wynikających z potrzeb Zamawiającego.</w:t>
      </w: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Wymagany minimalny termin wa</w:t>
      </w:r>
      <w:r w:rsidRPr="00874AEB">
        <w:rPr>
          <w:rFonts w:ascii="TimesNewRoman" w:cs="TimesNewRoman"/>
          <w:sz w:val="24"/>
          <w:szCs w:val="24"/>
        </w:rPr>
        <w:t>ż</w:t>
      </w:r>
      <w:r w:rsidRPr="00874AEB">
        <w:rPr>
          <w:sz w:val="24"/>
          <w:szCs w:val="24"/>
        </w:rPr>
        <w:t>no</w:t>
      </w:r>
      <w:r w:rsidRPr="00874AEB">
        <w:rPr>
          <w:rFonts w:ascii="TimesNewRoman" w:cs="TimesNewRoman"/>
          <w:sz w:val="24"/>
          <w:szCs w:val="24"/>
        </w:rPr>
        <w:t>ś</w:t>
      </w:r>
      <w:r w:rsidRPr="00874AEB">
        <w:rPr>
          <w:sz w:val="24"/>
          <w:szCs w:val="24"/>
        </w:rPr>
        <w:t>ci oferowanych preparatów wynosi co najmniej 12 miesi</w:t>
      </w:r>
      <w:r w:rsidRPr="00874AEB">
        <w:rPr>
          <w:rFonts w:ascii="TimesNewRoman" w:cs="TimesNewRoman"/>
          <w:sz w:val="24"/>
          <w:szCs w:val="24"/>
        </w:rPr>
        <w:t>ę</w:t>
      </w:r>
      <w:r w:rsidRPr="00874AEB">
        <w:rPr>
          <w:sz w:val="24"/>
          <w:szCs w:val="24"/>
        </w:rPr>
        <w:t>cy od dnia ich dostawy.</w:t>
      </w: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 xml:space="preserve">Zamawiający podał w załączniku nr 2 optymalne wielkości opakowań i wymagane ilości przedmiotu zamówienia. W przypadku zaoferowania przedmiotu zamówienia w opakowaniach o ilości innej niż żądana przez Zamawiającego, na Wykonawcy spoczywa obowiązek prawidłowego przeliczenia ilości. Dopuszcza się przeliczenie ilości opakowań tak, aby ilość preparatu była tożsama z ilością żądaną przez Zamawiającego. W przypadku braku możliwości należy przeliczyć ilości do dwóch miejsc po przecinku zgodnie z zasadami matematyki. </w:t>
      </w: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Wykonawca w czasie trwania umowy musi zapewnić, w przypadku okresowego braku zaoferowanego w ofercie produktu leczniczego, inny równoważny produkt leczniczy w cenie nie wyższej niż w umowie. Zamawiający za produkt równoważny rozumie: produkt leczniczy posiadający taki sam skład jakościowy i ilościowy substancji czynnych, postać farmaceutyczną i równoważność biologiczną wobec produktu leczniczego zaoferowanego w ofercie.</w:t>
      </w:r>
    </w:p>
    <w:p w:rsidR="00874AEB" w:rsidRPr="00874AEB" w:rsidRDefault="00874AEB" w:rsidP="00874AEB">
      <w:pPr>
        <w:autoSpaceDE w:val="0"/>
        <w:autoSpaceDN w:val="0"/>
        <w:adjustRightInd w:val="0"/>
        <w:spacing w:line="276" w:lineRule="auto"/>
        <w:jc w:val="both"/>
        <w:rPr>
          <w:sz w:val="24"/>
          <w:szCs w:val="24"/>
        </w:rPr>
      </w:pPr>
      <w:r w:rsidRPr="00874AEB">
        <w:rPr>
          <w:sz w:val="24"/>
          <w:szCs w:val="24"/>
        </w:rPr>
        <w:t>W przypadku jeżeli produkt objęty niniejszą umową podlega rygorom ustawy o cenach lub ustawy o refundacji leków, cena w jakiej Wykonawca dostarcza produkt nie może być wyższa niż limit finansowania wynikający z aktualnego na datę dostawy Obwieszczenia Ministra Zdrowia w sprawie listy leków refundowanych lub cena urzędowa, jeżeli nie jest przewidziany limit finansowania. Jeżeli cena umowna produktu jest wyższa niż limit finansowania lub cena urzędowa, ulega ona automatycznemu obniżeniu do ceny wynikającej z właściwego aktu prawnego i zmiana ta nie wymaga zmiany do umowy. Wykonawca jest zobowiązany uwzględnić powyższe w wystawianych fakturach od dnia dostawy po zmianie cen.     </w:t>
      </w:r>
    </w:p>
    <w:p w:rsidR="00874AEB" w:rsidRPr="00874AEB" w:rsidRDefault="00874AEB" w:rsidP="00874AEB">
      <w:pPr>
        <w:autoSpaceDE w:val="0"/>
        <w:autoSpaceDN w:val="0"/>
        <w:adjustRightInd w:val="0"/>
        <w:spacing w:line="276" w:lineRule="auto"/>
        <w:jc w:val="both"/>
        <w:rPr>
          <w:sz w:val="24"/>
          <w:szCs w:val="24"/>
          <w:u w:val="single"/>
        </w:rPr>
      </w:pPr>
      <w:r w:rsidRPr="00874AEB">
        <w:rPr>
          <w:sz w:val="24"/>
          <w:szCs w:val="24"/>
          <w:u w:val="single"/>
        </w:rPr>
        <w:t>Zamawiający zastrzega sobie:</w:t>
      </w:r>
    </w:p>
    <w:p w:rsidR="00874AEB" w:rsidRDefault="00874AEB" w:rsidP="00874AEB">
      <w:pPr>
        <w:autoSpaceDE w:val="0"/>
        <w:autoSpaceDN w:val="0"/>
        <w:adjustRightInd w:val="0"/>
        <w:spacing w:after="120"/>
        <w:jc w:val="both"/>
        <w:rPr>
          <w:sz w:val="24"/>
          <w:szCs w:val="24"/>
          <w:lang w:eastAsia="en-US"/>
        </w:rPr>
      </w:pPr>
      <w:r>
        <w:rPr>
          <w:sz w:val="24"/>
          <w:szCs w:val="24"/>
          <w:lang w:eastAsia="en-US"/>
        </w:rPr>
        <w:t xml:space="preserve">Podane </w:t>
      </w:r>
      <w:r w:rsidRPr="001800DD">
        <w:rPr>
          <w:sz w:val="24"/>
          <w:szCs w:val="24"/>
          <w:lang w:eastAsia="en-US"/>
        </w:rPr>
        <w:t xml:space="preserve">w </w:t>
      </w:r>
      <w:r w:rsidRPr="001800DD">
        <w:rPr>
          <w:i/>
          <w:sz w:val="24"/>
          <w:szCs w:val="24"/>
        </w:rPr>
        <w:t>Specyfikacjach Asortymentowo-</w:t>
      </w:r>
      <w:r>
        <w:rPr>
          <w:i/>
          <w:sz w:val="24"/>
          <w:szCs w:val="24"/>
        </w:rPr>
        <w:t xml:space="preserve">cenowych </w:t>
      </w:r>
      <w:r w:rsidRPr="001800DD">
        <w:rPr>
          <w:sz w:val="24"/>
          <w:szCs w:val="24"/>
          <w:lang w:eastAsia="en-US"/>
        </w:rPr>
        <w:t xml:space="preserve">ilości </w:t>
      </w:r>
      <w:r>
        <w:rPr>
          <w:sz w:val="24"/>
          <w:szCs w:val="24"/>
          <w:lang w:eastAsia="en-US"/>
        </w:rPr>
        <w:t xml:space="preserve">asortymentu </w:t>
      </w:r>
      <w:r w:rsidRPr="001800DD">
        <w:rPr>
          <w:sz w:val="24"/>
          <w:szCs w:val="24"/>
          <w:lang w:eastAsia="en-US"/>
        </w:rPr>
        <w:t>są ilościami orientacyjnymi niezbędnymi do obliczenia ceny oferty.</w:t>
      </w:r>
    </w:p>
    <w:p w:rsidR="00874AEB" w:rsidRDefault="00874AEB" w:rsidP="00874AEB">
      <w:pPr>
        <w:autoSpaceDE w:val="0"/>
        <w:autoSpaceDN w:val="0"/>
        <w:adjustRightInd w:val="0"/>
        <w:spacing w:after="120"/>
        <w:jc w:val="both"/>
        <w:rPr>
          <w:sz w:val="24"/>
          <w:szCs w:val="24"/>
          <w:lang w:eastAsia="en-US"/>
        </w:rPr>
      </w:pPr>
      <w:r w:rsidRPr="003651BE">
        <w:rPr>
          <w:sz w:val="24"/>
          <w:szCs w:val="24"/>
          <w:lang w:eastAsia="en-US"/>
        </w:rPr>
        <w:t>Zamawiający zastrzega sobie możliwość zmniejszenia ilości, stosownie do potrzeb wynikających z liczby hospitalizowanych pacjentów oraz przeprowadzanych zabiegów.</w:t>
      </w:r>
    </w:p>
    <w:p w:rsidR="00874AEB" w:rsidRDefault="00874AEB" w:rsidP="00874AEB">
      <w:pPr>
        <w:autoSpaceDE w:val="0"/>
        <w:autoSpaceDN w:val="0"/>
        <w:adjustRightInd w:val="0"/>
        <w:spacing w:after="120"/>
        <w:jc w:val="both"/>
        <w:rPr>
          <w:sz w:val="24"/>
          <w:szCs w:val="24"/>
          <w:lang w:eastAsia="en-US"/>
        </w:rPr>
      </w:pPr>
      <w:r w:rsidRPr="00281A9C">
        <w:rPr>
          <w:sz w:val="24"/>
        </w:rPr>
        <w:t xml:space="preserve">Wykonawcy nie przysługuje wobec Zamawiającego roszczenie </w:t>
      </w:r>
      <w:r>
        <w:rPr>
          <w:sz w:val="24"/>
        </w:rPr>
        <w:t>odszkodowawcze z </w:t>
      </w:r>
      <w:r w:rsidRPr="00281A9C">
        <w:rPr>
          <w:sz w:val="24"/>
        </w:rPr>
        <w:t>tytułu niewykorzystania zakresu ilościowego umowy oraz niewykorzystania całej wartości umowy. Niewykorzystanie przez Zamawiającego umowy nie wymaga podania przyczyn oraz nie powoduje powstani</w:t>
      </w:r>
      <w:r>
        <w:rPr>
          <w:sz w:val="24"/>
        </w:rPr>
        <w:t>a zobowiązań odszkodowawczych z </w:t>
      </w:r>
      <w:r w:rsidRPr="00281A9C">
        <w:rPr>
          <w:sz w:val="24"/>
        </w:rPr>
        <w:t>tego tytułu.</w:t>
      </w:r>
    </w:p>
    <w:p w:rsidR="00874AEB" w:rsidRPr="008C4C7E" w:rsidRDefault="00874AEB" w:rsidP="00874AEB">
      <w:pPr>
        <w:pStyle w:val="Akapitzlist"/>
        <w:spacing w:after="120"/>
        <w:ind w:left="709" w:hanging="709"/>
        <w:jc w:val="both"/>
        <w:rPr>
          <w:sz w:val="24"/>
          <w:szCs w:val="24"/>
        </w:rPr>
      </w:pPr>
      <w:r w:rsidRPr="00147758">
        <w:rPr>
          <w:sz w:val="24"/>
        </w:rPr>
        <w:t>Warunki realizacji dostaw określa Wzór umowy</w:t>
      </w:r>
      <w:r>
        <w:rPr>
          <w:sz w:val="24"/>
        </w:rPr>
        <w:t xml:space="preserve"> stanowiący załącznik nr 3 do S</w:t>
      </w:r>
      <w:r w:rsidRPr="00147758">
        <w:rPr>
          <w:sz w:val="24"/>
        </w:rPr>
        <w:t>WZ.</w:t>
      </w:r>
    </w:p>
    <w:p w:rsidR="00874AEB" w:rsidRDefault="00874AEB" w:rsidP="00693E45">
      <w:pPr>
        <w:widowControl w:val="0"/>
        <w:spacing w:before="19"/>
        <w:jc w:val="both"/>
        <w:rPr>
          <w:b/>
          <w:sz w:val="24"/>
          <w:szCs w:val="24"/>
        </w:rPr>
      </w:pPr>
    </w:p>
    <w:p w:rsidR="00AE7AF1" w:rsidRDefault="00136EE3">
      <w:pPr>
        <w:pStyle w:val="Nagwek11"/>
        <w:numPr>
          <w:ilvl w:val="0"/>
          <w:numId w:val="2"/>
        </w:numPr>
        <w:spacing w:before="0"/>
        <w:ind w:left="426" w:hanging="426"/>
        <w:rPr>
          <w:rFonts w:ascii="Times New Roman" w:hAnsi="Times New Roman"/>
          <w:color w:val="auto"/>
          <w:sz w:val="24"/>
          <w:szCs w:val="24"/>
        </w:rPr>
      </w:pPr>
      <w:bookmarkStart w:id="6" w:name="_Toc204765321"/>
      <w:r>
        <w:rPr>
          <w:rFonts w:ascii="Times New Roman" w:hAnsi="Times New Roman"/>
          <w:color w:val="auto"/>
          <w:sz w:val="24"/>
          <w:szCs w:val="24"/>
        </w:rPr>
        <w:t>TERMIN WYKONANIA ZAMÓWIENIA.</w:t>
      </w:r>
      <w:bookmarkEnd w:id="6"/>
    </w:p>
    <w:p w:rsidR="000B30BE" w:rsidRPr="000B30BE" w:rsidRDefault="000B30BE" w:rsidP="000B30BE"/>
    <w:p w:rsidR="003F3FD7" w:rsidRPr="003F3FD7" w:rsidRDefault="003F3FD7" w:rsidP="003F3FD7">
      <w:pPr>
        <w:spacing w:line="0" w:lineRule="atLeast"/>
        <w:jc w:val="both"/>
        <w:rPr>
          <w:rFonts w:cs="Arial"/>
          <w:sz w:val="24"/>
          <w:szCs w:val="24"/>
        </w:rPr>
      </w:pPr>
      <w:r w:rsidRPr="003F3FD7">
        <w:rPr>
          <w:rFonts w:cs="Arial"/>
          <w:sz w:val="24"/>
          <w:szCs w:val="24"/>
        </w:rPr>
        <w:t>Zamówienie należy zrealizować w terminie:</w:t>
      </w:r>
      <w:r w:rsidR="00A6459A">
        <w:rPr>
          <w:rFonts w:cs="Arial"/>
          <w:sz w:val="24"/>
          <w:szCs w:val="24"/>
        </w:rPr>
        <w:t xml:space="preserve"> </w:t>
      </w:r>
      <w:r w:rsidR="00D23A99">
        <w:rPr>
          <w:rFonts w:cs="Arial"/>
          <w:b/>
          <w:sz w:val="24"/>
          <w:szCs w:val="24"/>
        </w:rPr>
        <w:t xml:space="preserve">do </w:t>
      </w:r>
      <w:r w:rsidR="00D06D59" w:rsidRPr="00D06D59">
        <w:rPr>
          <w:rFonts w:cs="Arial"/>
          <w:b/>
          <w:sz w:val="24"/>
          <w:szCs w:val="24"/>
        </w:rPr>
        <w:t>04.06</w:t>
      </w:r>
      <w:r w:rsidR="009862F7">
        <w:rPr>
          <w:rFonts w:cs="Arial"/>
          <w:b/>
          <w:sz w:val="24"/>
          <w:szCs w:val="24"/>
        </w:rPr>
        <w:t>.2027</w:t>
      </w:r>
      <w:r w:rsidR="004B4922" w:rsidRPr="00D06D59">
        <w:rPr>
          <w:rFonts w:cs="Arial"/>
          <w:b/>
          <w:sz w:val="24"/>
          <w:szCs w:val="24"/>
        </w:rPr>
        <w:t xml:space="preserve"> roku.</w:t>
      </w:r>
    </w:p>
    <w:p w:rsidR="003F3FD7" w:rsidRPr="003F3FD7" w:rsidRDefault="003F3FD7" w:rsidP="003F3FD7">
      <w:pPr>
        <w:spacing w:line="0" w:lineRule="atLeast"/>
        <w:jc w:val="both"/>
        <w:rPr>
          <w:rFonts w:cs="Arial"/>
          <w:sz w:val="24"/>
          <w:szCs w:val="24"/>
        </w:rPr>
      </w:pPr>
    </w:p>
    <w:p w:rsidR="00AE7AF1" w:rsidRDefault="00AE7AF1" w:rsidP="00A910EC">
      <w:pPr>
        <w:pStyle w:val="Tekstpodstawowy"/>
        <w:widowControl w:val="0"/>
        <w:jc w:val="both"/>
        <w:rPr>
          <w:b w:val="0"/>
          <w:szCs w:val="24"/>
          <w:lang w:eastAsia="en-US"/>
        </w:rPr>
      </w:pPr>
    </w:p>
    <w:p w:rsidR="00AE7AF1" w:rsidRDefault="00136EE3">
      <w:pPr>
        <w:jc w:val="both"/>
        <w:rPr>
          <w:b/>
          <w:sz w:val="24"/>
          <w:szCs w:val="24"/>
        </w:rPr>
      </w:pPr>
      <w:r>
        <w:rPr>
          <w:b/>
          <w:sz w:val="24"/>
          <w:szCs w:val="24"/>
        </w:rPr>
        <w:t>WYMAGANIA W ZAKRESIE ZATRUDNIANIA PRZEZ WYKONAWCĘ LUB PODWYKONAWCĘ OSÓB NA PODSTAWIE STOSUNKU PRACY</w:t>
      </w:r>
    </w:p>
    <w:p w:rsidR="00DF19E0" w:rsidRDefault="00DF19E0">
      <w:pPr>
        <w:jc w:val="both"/>
        <w:rPr>
          <w:b/>
          <w:sz w:val="24"/>
          <w:szCs w:val="24"/>
        </w:rPr>
      </w:pPr>
    </w:p>
    <w:p w:rsidR="00147AD2" w:rsidRDefault="004B4922" w:rsidP="00147AD2">
      <w:pPr>
        <w:pStyle w:val="Tekstkomentarza"/>
        <w:jc w:val="both"/>
        <w:rPr>
          <w:sz w:val="24"/>
          <w:szCs w:val="24"/>
        </w:rPr>
      </w:pPr>
      <w:r>
        <w:rPr>
          <w:sz w:val="24"/>
          <w:szCs w:val="24"/>
        </w:rPr>
        <w:t>Nie dotyczy.</w:t>
      </w:r>
    </w:p>
    <w:p w:rsidR="004B4922" w:rsidRPr="00147AD2" w:rsidRDefault="004B4922" w:rsidP="00147AD2">
      <w:pPr>
        <w:pStyle w:val="Tekstkomentarza"/>
        <w:jc w:val="both"/>
        <w:rPr>
          <w:sz w:val="24"/>
          <w:szCs w:val="24"/>
        </w:rPr>
      </w:pPr>
    </w:p>
    <w:p w:rsidR="00AE7AF1" w:rsidRDefault="00136EE3">
      <w:pPr>
        <w:pStyle w:val="Tekstpodstawowy"/>
        <w:widowControl w:val="0"/>
        <w:jc w:val="both"/>
        <w:rPr>
          <w:bCs w:val="0"/>
          <w:szCs w:val="24"/>
        </w:rPr>
      </w:pPr>
      <w:r>
        <w:rPr>
          <w:bCs w:val="0"/>
          <w:szCs w:val="24"/>
        </w:rPr>
        <w:t>INFORMACJA O PRZEDMIOTOWYCH ŚRODKACH DOWODOWYCH</w:t>
      </w:r>
    </w:p>
    <w:p w:rsidR="00AE7AF1" w:rsidRDefault="00AE7AF1">
      <w:pPr>
        <w:pStyle w:val="Tekstpodstawowy"/>
        <w:widowControl w:val="0"/>
        <w:jc w:val="both"/>
        <w:rPr>
          <w:b w:val="0"/>
          <w:bCs w:val="0"/>
          <w:szCs w:val="24"/>
        </w:rPr>
      </w:pPr>
    </w:p>
    <w:p w:rsidR="00AE7AF1" w:rsidRDefault="000305FE">
      <w:pPr>
        <w:pStyle w:val="Tekstpodstawowy"/>
        <w:widowControl w:val="0"/>
        <w:jc w:val="both"/>
        <w:rPr>
          <w:b w:val="0"/>
          <w:szCs w:val="24"/>
          <w:lang w:eastAsia="en-US"/>
        </w:rPr>
      </w:pPr>
      <w:r>
        <w:rPr>
          <w:b w:val="0"/>
          <w:szCs w:val="24"/>
          <w:lang w:eastAsia="en-US"/>
        </w:rPr>
        <w:t>Nie dotyczy.</w:t>
      </w:r>
    </w:p>
    <w:p w:rsidR="000305FE" w:rsidRDefault="000305FE">
      <w:pPr>
        <w:pStyle w:val="Tekstpodstawowy"/>
        <w:widowControl w:val="0"/>
        <w:jc w:val="both"/>
        <w:rPr>
          <w:b w:val="0"/>
          <w:szCs w:val="24"/>
          <w:lang w:eastAsia="en-US"/>
        </w:rPr>
      </w:pPr>
    </w:p>
    <w:p w:rsidR="00AE7AF1" w:rsidRDefault="00136EE3">
      <w:pPr>
        <w:pStyle w:val="Nagwek11"/>
        <w:numPr>
          <w:ilvl w:val="0"/>
          <w:numId w:val="2"/>
        </w:numPr>
        <w:spacing w:before="0"/>
        <w:ind w:left="426" w:hanging="426"/>
        <w:jc w:val="both"/>
        <w:rPr>
          <w:rFonts w:ascii="Times New Roman" w:hAnsi="Times New Roman"/>
          <w:color w:val="auto"/>
          <w:sz w:val="24"/>
          <w:szCs w:val="24"/>
        </w:rPr>
      </w:pPr>
      <w:bookmarkStart w:id="7" w:name="_Toc204765322"/>
      <w:r>
        <w:rPr>
          <w:rFonts w:ascii="Times New Roman" w:hAnsi="Times New Roman"/>
          <w:color w:val="auto"/>
          <w:sz w:val="24"/>
          <w:szCs w:val="24"/>
        </w:rPr>
        <w:t>WARUNKI UDZIAŁU W POSTĘPOWANIU ORAZ PODSTAWY WYKLUCZENIA Z POSTĘPOWANIA</w:t>
      </w:r>
      <w:bookmarkEnd w:id="7"/>
    </w:p>
    <w:p w:rsidR="00AE7AF1" w:rsidRDefault="00AE7AF1">
      <w:pPr>
        <w:rPr>
          <w:sz w:val="24"/>
          <w:szCs w:val="24"/>
        </w:rPr>
      </w:pPr>
    </w:p>
    <w:p w:rsidR="00AE7AF1" w:rsidRDefault="00136EE3">
      <w:pPr>
        <w:widowControl w:val="0"/>
        <w:spacing w:before="11"/>
        <w:ind w:left="360" w:right="-36"/>
        <w:jc w:val="both"/>
        <w:rPr>
          <w:b/>
          <w:bCs/>
          <w:caps/>
          <w:spacing w:val="1"/>
          <w:sz w:val="24"/>
          <w:szCs w:val="24"/>
        </w:rPr>
      </w:pPr>
      <w:r>
        <w:rPr>
          <w:b/>
          <w:bCs/>
          <w:caps/>
          <w:spacing w:val="1"/>
          <w:sz w:val="24"/>
          <w:szCs w:val="24"/>
        </w:rPr>
        <w:t>1. WARUNKI UDZIAŁU</w:t>
      </w:r>
    </w:p>
    <w:p w:rsidR="00AE7AF1" w:rsidRDefault="00136EE3" w:rsidP="00693E45">
      <w:pPr>
        <w:widowControl w:val="0"/>
        <w:numPr>
          <w:ilvl w:val="1"/>
          <w:numId w:val="11"/>
        </w:numPr>
        <w:tabs>
          <w:tab w:val="left" w:pos="993"/>
        </w:tabs>
        <w:spacing w:before="11"/>
        <w:ind w:left="993" w:right="-36" w:hanging="633"/>
        <w:jc w:val="both"/>
        <w:rPr>
          <w:b/>
          <w:bCs/>
          <w:caps/>
          <w:spacing w:val="1"/>
          <w:sz w:val="24"/>
          <w:szCs w:val="24"/>
        </w:rPr>
      </w:pPr>
      <w:r>
        <w:rPr>
          <w:sz w:val="24"/>
          <w:szCs w:val="24"/>
        </w:rPr>
        <w:t>O udzielenie zamówienia mogą ubiegać się Wykonawcy, którzy:</w:t>
      </w:r>
    </w:p>
    <w:p w:rsidR="00AE7AF1" w:rsidRDefault="00136EE3" w:rsidP="00693E45">
      <w:pPr>
        <w:widowControl w:val="0"/>
        <w:numPr>
          <w:ilvl w:val="0"/>
          <w:numId w:val="12"/>
        </w:numPr>
        <w:tabs>
          <w:tab w:val="left" w:pos="993"/>
        </w:tabs>
        <w:spacing w:before="11"/>
        <w:ind w:right="-36"/>
        <w:jc w:val="both"/>
        <w:rPr>
          <w:b/>
          <w:bCs/>
          <w:caps/>
          <w:spacing w:val="1"/>
          <w:sz w:val="24"/>
          <w:szCs w:val="24"/>
        </w:rPr>
      </w:pPr>
      <w:r>
        <w:rPr>
          <w:spacing w:val="1"/>
          <w:sz w:val="24"/>
          <w:szCs w:val="24"/>
        </w:rPr>
        <w:t>nie podlegają wykluczeniu,</w:t>
      </w:r>
    </w:p>
    <w:p w:rsidR="00AE7AF1" w:rsidRDefault="00136EE3" w:rsidP="00693E45">
      <w:pPr>
        <w:widowControl w:val="0"/>
        <w:numPr>
          <w:ilvl w:val="0"/>
          <w:numId w:val="12"/>
        </w:numPr>
        <w:tabs>
          <w:tab w:val="left" w:pos="993"/>
        </w:tabs>
        <w:spacing w:before="11"/>
        <w:ind w:right="-36"/>
        <w:jc w:val="both"/>
        <w:rPr>
          <w:b/>
          <w:bCs/>
          <w:caps/>
          <w:spacing w:val="1"/>
          <w:sz w:val="24"/>
          <w:szCs w:val="24"/>
        </w:rPr>
      </w:pPr>
      <w:r>
        <w:rPr>
          <w:spacing w:val="1"/>
          <w:sz w:val="24"/>
          <w:szCs w:val="24"/>
        </w:rPr>
        <w:t>spełniają warunki udziału w postępowaniu, o ile zostały one określone</w:t>
      </w:r>
    </w:p>
    <w:p w:rsidR="00AE7AF1" w:rsidRPr="00997BF4" w:rsidRDefault="00136EE3" w:rsidP="00693E45">
      <w:pPr>
        <w:widowControl w:val="0"/>
        <w:numPr>
          <w:ilvl w:val="1"/>
          <w:numId w:val="11"/>
        </w:numPr>
        <w:tabs>
          <w:tab w:val="left" w:pos="993"/>
        </w:tabs>
        <w:spacing w:before="11"/>
        <w:ind w:left="993" w:right="-36" w:hanging="633"/>
        <w:jc w:val="both"/>
        <w:rPr>
          <w:b/>
          <w:bCs/>
          <w:caps/>
          <w:spacing w:val="1"/>
          <w:sz w:val="24"/>
          <w:szCs w:val="24"/>
        </w:rPr>
      </w:pPr>
      <w:r>
        <w:rPr>
          <w:sz w:val="24"/>
          <w:szCs w:val="24"/>
        </w:rPr>
        <w:t xml:space="preserve">Na podstawie art. 112 ustawy </w:t>
      </w:r>
      <w:proofErr w:type="spellStart"/>
      <w:r>
        <w:rPr>
          <w:sz w:val="24"/>
          <w:szCs w:val="24"/>
        </w:rPr>
        <w:t>Pzp</w:t>
      </w:r>
      <w:proofErr w:type="spellEnd"/>
      <w:r>
        <w:rPr>
          <w:sz w:val="24"/>
          <w:szCs w:val="24"/>
        </w:rPr>
        <w:t>, Zamawiający określa warunki udziału w postępowaniu dotyczące:</w:t>
      </w:r>
    </w:p>
    <w:p w:rsidR="00997BF4" w:rsidRPr="00997BF4" w:rsidRDefault="00997BF4" w:rsidP="00997BF4">
      <w:pPr>
        <w:pStyle w:val="Akapitzlist"/>
        <w:shd w:val="clear" w:color="auto" w:fill="FFFFFF"/>
        <w:ind w:left="360"/>
        <w:jc w:val="both"/>
        <w:rPr>
          <w:b/>
          <w:color w:val="333333"/>
          <w:sz w:val="24"/>
          <w:szCs w:val="24"/>
        </w:rPr>
      </w:pPr>
      <w:r w:rsidRPr="00997BF4">
        <w:rPr>
          <w:b/>
          <w:color w:val="333333"/>
          <w:sz w:val="24"/>
          <w:szCs w:val="24"/>
        </w:rPr>
        <w:t>- zdolności do występowania w obrocie gospodarczym, uprawnień do prowadzenia określonej działalności gospodarczej lub zawodowej, o ile wynika to z odrębnych przepisów;</w:t>
      </w:r>
    </w:p>
    <w:p w:rsidR="00997BF4" w:rsidRPr="00997BF4" w:rsidRDefault="00997BF4" w:rsidP="00997BF4">
      <w:pPr>
        <w:pStyle w:val="Textbody"/>
        <w:tabs>
          <w:tab w:val="left" w:pos="195"/>
        </w:tabs>
        <w:ind w:left="360"/>
        <w:rPr>
          <w:rFonts w:ascii="Times New Roman" w:hAnsi="Times New Roman" w:cs="Times New Roman"/>
          <w:b/>
          <w:bCs/>
          <w:sz w:val="24"/>
          <w:szCs w:val="24"/>
        </w:rPr>
      </w:pPr>
      <w:r w:rsidRPr="00997BF4">
        <w:rPr>
          <w:rFonts w:ascii="Times New Roman" w:hAnsi="Times New Roman" w:cs="Times New Roman"/>
          <w:sz w:val="24"/>
          <w:szCs w:val="24"/>
        </w:rPr>
        <w:t xml:space="preserve">- </w:t>
      </w:r>
      <w:r w:rsidRPr="00997BF4">
        <w:rPr>
          <w:rFonts w:ascii="Times New Roman" w:hAnsi="Times New Roman" w:cs="Times New Roman"/>
          <w:b/>
          <w:bCs/>
          <w:sz w:val="24"/>
          <w:szCs w:val="24"/>
        </w:rPr>
        <w:t>sytuacji ekonomicznej lub finansowej</w:t>
      </w:r>
    </w:p>
    <w:p w:rsidR="00874AEB" w:rsidRPr="00874AEB" w:rsidRDefault="00997BF4" w:rsidP="00874AEB">
      <w:pPr>
        <w:pStyle w:val="Textbody"/>
        <w:tabs>
          <w:tab w:val="left" w:pos="195"/>
        </w:tabs>
        <w:ind w:left="360"/>
        <w:rPr>
          <w:rFonts w:ascii="Times New Roman" w:hAnsi="Times New Roman" w:cs="Times New Roman"/>
          <w:sz w:val="24"/>
          <w:szCs w:val="24"/>
        </w:rPr>
      </w:pPr>
      <w:r w:rsidRPr="00997BF4">
        <w:rPr>
          <w:rFonts w:ascii="Times New Roman" w:hAnsi="Times New Roman" w:cs="Times New Roman"/>
          <w:b/>
          <w:bCs/>
          <w:sz w:val="24"/>
          <w:szCs w:val="24"/>
        </w:rPr>
        <w:t>- zdolności technicznej lub zawodowej</w:t>
      </w:r>
      <w:r w:rsidRPr="00997BF4">
        <w:rPr>
          <w:rFonts w:ascii="Times New Roman" w:hAnsi="Times New Roman" w:cs="Times New Roman"/>
          <w:kern w:val="1"/>
          <w:sz w:val="24"/>
          <w:szCs w:val="24"/>
          <w:lang w:eastAsia="hi-IN"/>
        </w:rPr>
        <w:t xml:space="preserve">: </w:t>
      </w:r>
      <w:r w:rsidR="00FC69B3" w:rsidRPr="00997BF4">
        <w:rPr>
          <w:rFonts w:ascii="Times New Roman" w:hAnsi="Times New Roman" w:cs="Times New Roman"/>
          <w:sz w:val="24"/>
          <w:szCs w:val="24"/>
        </w:rPr>
        <w:t>ważne zezwolenie na prowadzenie hurtowni farmaceutycznej   lub ważne zezwolenie na wytwarzanie produktów leczniczych objętych przedmiotem zamówienia lub ważne zezwolenie na import produktów leczniczych objętych przedmiotem zamówienia</w:t>
      </w:r>
    </w:p>
    <w:p w:rsidR="00874AEB" w:rsidRPr="00997BF4" w:rsidRDefault="00874AEB" w:rsidP="00997BF4">
      <w:pPr>
        <w:pStyle w:val="Textbody"/>
        <w:tabs>
          <w:tab w:val="left" w:pos="195"/>
        </w:tabs>
        <w:ind w:left="360"/>
        <w:rPr>
          <w:rFonts w:ascii="Times New Roman" w:hAnsi="Times New Roman" w:cs="Times New Roman"/>
          <w:spacing w:val="1"/>
          <w:sz w:val="24"/>
          <w:szCs w:val="24"/>
          <w:u w:val="single"/>
        </w:rPr>
      </w:pPr>
    </w:p>
    <w:p w:rsidR="00950933" w:rsidRPr="003F3FD7" w:rsidRDefault="00950933" w:rsidP="00950933">
      <w:pPr>
        <w:spacing w:line="0" w:lineRule="atLeast"/>
        <w:jc w:val="both"/>
        <w:rPr>
          <w:b/>
          <w:sz w:val="24"/>
          <w:szCs w:val="24"/>
        </w:rPr>
      </w:pPr>
      <w:r w:rsidRPr="003F3FD7">
        <w:rPr>
          <w:b/>
          <w:sz w:val="24"/>
          <w:szCs w:val="24"/>
          <w:u w:val="single"/>
        </w:rPr>
        <w:t>Uwaga:</w:t>
      </w:r>
      <w:r w:rsidRPr="003F3FD7">
        <w:rPr>
          <w:b/>
          <w:sz w:val="24"/>
          <w:szCs w:val="24"/>
        </w:rPr>
        <w:t xml:space="preserve"> W przypadku wskazania przez Wykonawcę, w celu wykazania spełniania warunku udziału, waluty innej niż polska (PLN), w celu jej przeliczenia stosowany będzie średni kurs NBP na dzień publikacji ogłoszenia o zamówieniu w Biuletynie Zamówień Publicznych.</w:t>
      </w:r>
    </w:p>
    <w:p w:rsidR="0001605B" w:rsidRPr="00BB3A9A" w:rsidRDefault="0001605B" w:rsidP="00BD4451">
      <w:pPr>
        <w:autoSpaceDE w:val="0"/>
        <w:autoSpaceDN w:val="0"/>
        <w:adjustRightInd w:val="0"/>
        <w:spacing w:after="113"/>
        <w:rPr>
          <w:rFonts w:ascii="Arial" w:hAnsi="Arial" w:cs="Arial"/>
        </w:rPr>
      </w:pPr>
    </w:p>
    <w:p w:rsidR="0001605B" w:rsidRPr="00657298" w:rsidRDefault="0001605B" w:rsidP="0001605B">
      <w:pPr>
        <w:pStyle w:val="Textbody"/>
        <w:tabs>
          <w:tab w:val="left" w:pos="195"/>
        </w:tabs>
        <w:rPr>
          <w:rFonts w:ascii="Times New Roman" w:hAnsi="Times New Roman" w:cs="Times New Roman"/>
          <w:sz w:val="24"/>
          <w:szCs w:val="24"/>
        </w:rPr>
      </w:pPr>
      <w:r w:rsidRPr="00657298">
        <w:rPr>
          <w:rFonts w:ascii="Times New Roman" w:eastAsia="Lucida Sans Unicode" w:hAnsi="Times New Roman" w:cs="Times New Roman"/>
          <w:color w:val="000000"/>
          <w:sz w:val="24"/>
          <w:szCs w:val="24"/>
          <w:lang w:bidi="ar-SA"/>
        </w:rPr>
        <w:t xml:space="preserve">Wykonawcy wspólnie ubiegający się o udzielenie zamówienia muszą wykazać, że </w:t>
      </w:r>
      <w:r w:rsidRPr="00657298">
        <w:rPr>
          <w:rFonts w:ascii="Times New Roman" w:eastAsia="Times New Roman" w:hAnsi="Times New Roman" w:cs="Times New Roman"/>
          <w:color w:val="000000"/>
          <w:sz w:val="24"/>
          <w:szCs w:val="24"/>
          <w:lang w:bidi="ar-SA"/>
        </w:rPr>
        <w:t>chociaż jeden z nich lub łącznie spełniają w/w warunki.</w:t>
      </w:r>
    </w:p>
    <w:p w:rsidR="00AE7AF1" w:rsidRDefault="00136EE3" w:rsidP="00A17823">
      <w:pPr>
        <w:widowControl w:val="0"/>
        <w:spacing w:before="11"/>
        <w:ind w:right="-36"/>
        <w:jc w:val="both"/>
        <w:rPr>
          <w:b/>
          <w:bCs/>
          <w:caps/>
          <w:spacing w:val="1"/>
          <w:sz w:val="24"/>
          <w:szCs w:val="24"/>
        </w:rPr>
      </w:pPr>
      <w:r>
        <w:rPr>
          <w:b/>
          <w:bCs/>
          <w:caps/>
          <w:spacing w:val="1"/>
          <w:sz w:val="24"/>
          <w:szCs w:val="24"/>
        </w:rPr>
        <w:t>Podstawy wykluczenia</w:t>
      </w:r>
    </w:p>
    <w:p w:rsidR="00AE7AF1" w:rsidRDefault="00AE7AF1">
      <w:pPr>
        <w:widowControl w:val="0"/>
        <w:jc w:val="both"/>
        <w:outlineLvl w:val="0"/>
        <w:rPr>
          <w:sz w:val="24"/>
          <w:szCs w:val="24"/>
        </w:rPr>
      </w:pPr>
    </w:p>
    <w:p w:rsidR="00950933" w:rsidRPr="00BD4451" w:rsidRDefault="00950933" w:rsidP="00693E45">
      <w:pPr>
        <w:pStyle w:val="Tekstpodstawowy"/>
        <w:numPr>
          <w:ilvl w:val="5"/>
          <w:numId w:val="28"/>
        </w:numPr>
        <w:tabs>
          <w:tab w:val="left" w:pos="284"/>
        </w:tabs>
        <w:suppressAutoHyphens/>
        <w:spacing w:line="0" w:lineRule="atLeast"/>
        <w:ind w:left="284" w:hanging="284"/>
        <w:jc w:val="both"/>
        <w:rPr>
          <w:rFonts w:cs="Arial"/>
          <w:b w:val="0"/>
          <w:szCs w:val="24"/>
        </w:rPr>
      </w:pPr>
      <w:r w:rsidRPr="00BD4451">
        <w:rPr>
          <w:rFonts w:cs="Arial"/>
          <w:b w:val="0"/>
          <w:szCs w:val="24"/>
        </w:rPr>
        <w:t>O udzielenie zamówienia mogą ubiegać się Wykonawcy, którzy:</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1) nie podlegają wykluczeniu;</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 xml:space="preserve">2) spełniają warunki udziału w postępowaniu, określone przez Zamawiającego w ogłoszeniu o zamówieniu oraz </w:t>
      </w:r>
      <w:proofErr w:type="spellStart"/>
      <w:r w:rsidRPr="00BD4451">
        <w:rPr>
          <w:rFonts w:cs="Arial"/>
          <w:b w:val="0"/>
          <w:szCs w:val="24"/>
        </w:rPr>
        <w:t>pkt</w:t>
      </w:r>
      <w:proofErr w:type="spellEnd"/>
      <w:r w:rsidRPr="00BD4451">
        <w:rPr>
          <w:rFonts w:cs="Arial"/>
          <w:b w:val="0"/>
          <w:szCs w:val="24"/>
        </w:rPr>
        <w:t xml:space="preserve"> 3 niniejszego rozdziału SWZ.</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2.  Podstawy wykluczenia:</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693E45">
      <w:pPr>
        <w:pStyle w:val="Tekstpodstawowy"/>
        <w:numPr>
          <w:ilvl w:val="1"/>
          <w:numId w:val="29"/>
        </w:numPr>
        <w:suppressAutoHyphens/>
        <w:spacing w:line="0" w:lineRule="atLeast"/>
        <w:jc w:val="both"/>
        <w:rPr>
          <w:rFonts w:cs="Arial"/>
          <w:b w:val="0"/>
          <w:szCs w:val="24"/>
        </w:rPr>
      </w:pPr>
      <w:r w:rsidRPr="00BD4451">
        <w:rPr>
          <w:rFonts w:cs="Arial"/>
          <w:b w:val="0"/>
          <w:szCs w:val="24"/>
        </w:rPr>
        <w:t xml:space="preserve">Zamawiający wykluczy z postępowania Wykonawcę w przypadkach, o których mowa w art. 108 ust. 1 </w:t>
      </w:r>
      <w:proofErr w:type="spellStart"/>
      <w:r w:rsidRPr="00BD4451">
        <w:rPr>
          <w:rFonts w:cs="Arial"/>
          <w:b w:val="0"/>
          <w:szCs w:val="24"/>
        </w:rPr>
        <w:t>pkt</w:t>
      </w:r>
      <w:proofErr w:type="spellEnd"/>
      <w:r w:rsidRPr="00BD4451">
        <w:rPr>
          <w:rFonts w:cs="Arial"/>
          <w:b w:val="0"/>
          <w:szCs w:val="24"/>
        </w:rPr>
        <w:t xml:space="preserve"> 1-6 ustawy (obligatoryjne przesłanki wykluczenia):</w:t>
      </w:r>
    </w:p>
    <w:p w:rsidR="00950933" w:rsidRPr="00BD4451" w:rsidRDefault="00950933" w:rsidP="00950933">
      <w:pPr>
        <w:pStyle w:val="Tekstpodstawowy"/>
        <w:spacing w:line="0" w:lineRule="atLeast"/>
        <w:ind w:left="891"/>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1) będącego osobą fizyczną, którego prawomocnie skazano za przestępstwo:</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a) udziału w zorganizowanej grupie przestępczej albo związku mającym na celu popełnienie przestępstwa lub przestępstwa skarbowego, o którym mowa w art. 258 Kodeksu karnego,</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b) handlu ludźmi, o którym mowa w art. 189a Kodeksu karnego,</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c) o którym mowa w art. 228-230a, art. 250a Kodeksu karnego lub w art. 46-48 ustawy z dnia 25 czerwca 2010 r. o sporcie (</w:t>
      </w:r>
      <w:proofErr w:type="spellStart"/>
      <w:r w:rsidRPr="00BD4451">
        <w:rPr>
          <w:rFonts w:cs="Arial"/>
          <w:b w:val="0"/>
          <w:szCs w:val="24"/>
        </w:rPr>
        <w:t>Dz.U</w:t>
      </w:r>
      <w:proofErr w:type="spellEnd"/>
      <w:r w:rsidRPr="00BD4451">
        <w:rPr>
          <w:rFonts w:cs="Arial"/>
          <w:b w:val="0"/>
          <w:szCs w:val="24"/>
        </w:rPr>
        <w:t xml:space="preserve">. z 2024 r. poz. 1488 z </w:t>
      </w:r>
      <w:proofErr w:type="spellStart"/>
      <w:r w:rsidRPr="00BD4451">
        <w:rPr>
          <w:rFonts w:cs="Arial"/>
          <w:b w:val="0"/>
          <w:szCs w:val="24"/>
        </w:rPr>
        <w:t>późn</w:t>
      </w:r>
      <w:proofErr w:type="spellEnd"/>
      <w:r w:rsidRPr="00BD4451">
        <w:rPr>
          <w:rFonts w:cs="Arial"/>
          <w:b w:val="0"/>
          <w:szCs w:val="24"/>
        </w:rPr>
        <w:t>. zm.) lub w art. 54 ust. 1-4 ustawy z dnia 12 maja 2011 r. o refundacji leków, środków spożywczych specjalnego przeznaczenia żywieniowego oraz wyrobów m</w:t>
      </w:r>
      <w:r w:rsidR="00CA37AB">
        <w:rPr>
          <w:rFonts w:cs="Arial"/>
          <w:b w:val="0"/>
          <w:szCs w:val="24"/>
        </w:rPr>
        <w:t>edycznych (</w:t>
      </w:r>
      <w:proofErr w:type="spellStart"/>
      <w:r w:rsidR="00CA37AB">
        <w:rPr>
          <w:rFonts w:cs="Arial"/>
          <w:b w:val="0"/>
          <w:szCs w:val="24"/>
        </w:rPr>
        <w:t>Dz.U</w:t>
      </w:r>
      <w:proofErr w:type="spellEnd"/>
      <w:r w:rsidR="00CA37AB">
        <w:rPr>
          <w:rFonts w:cs="Arial"/>
          <w:b w:val="0"/>
          <w:szCs w:val="24"/>
        </w:rPr>
        <w:t>. z 2025 r. poz. 9</w:t>
      </w:r>
      <w:r w:rsidRPr="00BD4451">
        <w:rPr>
          <w:rFonts w:cs="Arial"/>
          <w:b w:val="0"/>
          <w:szCs w:val="24"/>
        </w:rPr>
        <w:t>0</w:t>
      </w:r>
      <w:r w:rsidR="00CA37AB">
        <w:rPr>
          <w:rFonts w:cs="Arial"/>
          <w:b w:val="0"/>
          <w:szCs w:val="24"/>
        </w:rPr>
        <w:t>7</w:t>
      </w:r>
      <w:r w:rsidRPr="00BD4451">
        <w:rPr>
          <w:rFonts w:cs="Arial"/>
          <w:b w:val="0"/>
          <w:szCs w:val="24"/>
        </w:rPr>
        <w:t xml:space="preserve"> z </w:t>
      </w:r>
      <w:proofErr w:type="spellStart"/>
      <w:r w:rsidRPr="00BD4451">
        <w:rPr>
          <w:rFonts w:cs="Arial"/>
          <w:b w:val="0"/>
          <w:szCs w:val="24"/>
        </w:rPr>
        <w:t>późn</w:t>
      </w:r>
      <w:proofErr w:type="spellEnd"/>
      <w:r w:rsidRPr="00BD4451">
        <w:rPr>
          <w:rFonts w:cs="Arial"/>
          <w:b w:val="0"/>
          <w:szCs w:val="24"/>
        </w:rPr>
        <w:t>. zm.),</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 xml:space="preserve">e) o charakterze terrorystycznym, o którym mowa w art. 115 </w:t>
      </w:r>
      <w:r w:rsidRPr="00BD4451">
        <w:rPr>
          <w:b w:val="0"/>
          <w:szCs w:val="24"/>
        </w:rPr>
        <w:t>§</w:t>
      </w:r>
      <w:r w:rsidRPr="00BD4451">
        <w:rPr>
          <w:rFonts w:cs="Arial"/>
          <w:b w:val="0"/>
          <w:szCs w:val="24"/>
        </w:rPr>
        <w:t xml:space="preserve"> 20 Kodeksu karnego, lub mające na celu popełnienie tego przestępstwa, </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f) powierzenia Wykonawcy pracy małoletniemu cudzoziemcowi, o którym mowa w art. 9 ust. 2 ustawy z dnia 15 czerwca 2012 r. o skutkach powierzania pracy cudzoziemcom przebywającym wbrew przepisom na terytorium  Rzeczypospolitej Polskiej (</w:t>
      </w:r>
      <w:proofErr w:type="spellStart"/>
      <w:r w:rsidRPr="00BD4451">
        <w:rPr>
          <w:rFonts w:cs="Arial"/>
          <w:b w:val="0"/>
          <w:szCs w:val="24"/>
        </w:rPr>
        <w:t>Dz.U</w:t>
      </w:r>
      <w:proofErr w:type="spellEnd"/>
      <w:r w:rsidRPr="00BD4451">
        <w:rPr>
          <w:rFonts w:cs="Arial"/>
          <w:b w:val="0"/>
          <w:szCs w:val="24"/>
        </w:rPr>
        <w:t xml:space="preserve">. z 2021 r. poz. 1745 z </w:t>
      </w:r>
      <w:proofErr w:type="spellStart"/>
      <w:r w:rsidRPr="00BD4451">
        <w:rPr>
          <w:rFonts w:cs="Arial"/>
          <w:b w:val="0"/>
          <w:szCs w:val="24"/>
        </w:rPr>
        <w:t>późn</w:t>
      </w:r>
      <w:proofErr w:type="spellEnd"/>
      <w:r w:rsidRPr="00BD4451">
        <w:rPr>
          <w:rFonts w:cs="Arial"/>
          <w:b w:val="0"/>
          <w:szCs w:val="24"/>
        </w:rPr>
        <w:t>. zm.),</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g) przeciwko obrotowi gospodarczemu, o którym mowa w art. 296-307 Kodeksu karnego, przestępstwo oszustwa, o którym mowa w art. 286 Kodeksu karnego, przestępstwo przeciwko wiarygodności dokumentów, o których mowa w art. 270-277d Kodeksu karnego, lub przestępstwo skarbowe,</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h) o którym mowa w art. 9 ust. 1 i 3 lub art. 10 ustawy z dnia 15 czerwca 2012 r. o skutkach powierzania wykonywania pracy cudzoziemcom przebywającym wbrew przepisom na terytorium Rzeczpospolitej Polskiej</w:t>
      </w: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 lub za odpowiedni czyn zabroniony określony w przepisach prawa obcego;</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hanging="284"/>
        <w:jc w:val="both"/>
        <w:rPr>
          <w:b w:val="0"/>
          <w:szCs w:val="24"/>
        </w:rPr>
      </w:pPr>
      <w:r w:rsidRPr="00BD4451">
        <w:rPr>
          <w:rFonts w:cs="Arial"/>
          <w:b w:val="0"/>
          <w:szCs w:val="24"/>
        </w:rPr>
        <w:tab/>
        <w:t xml:space="preserve">2) jeżeli urzędującego członka jego organu zarządzającego lub nadzorczego, wspólnika spółki w spółce jawnej lub partnerskiej albo </w:t>
      </w:r>
      <w:proofErr w:type="spellStart"/>
      <w:r w:rsidRPr="00BD4451">
        <w:rPr>
          <w:rFonts w:cs="Arial"/>
          <w:b w:val="0"/>
          <w:szCs w:val="24"/>
        </w:rPr>
        <w:t>komplementariusza</w:t>
      </w:r>
      <w:proofErr w:type="spellEnd"/>
      <w:r w:rsidRPr="00BD4451">
        <w:rPr>
          <w:rFonts w:cs="Arial"/>
          <w:b w:val="0"/>
          <w:szCs w:val="24"/>
        </w:rPr>
        <w:t xml:space="preserve"> w spółce komandytowej lub komandytowo-akcyjnej lub prokurenta prawomocnie skazano za przestępstwo, o którym mowa  w </w:t>
      </w:r>
      <w:proofErr w:type="spellStart"/>
      <w:r w:rsidRPr="00BD4451">
        <w:rPr>
          <w:rFonts w:cs="Arial"/>
          <w:b w:val="0"/>
          <w:szCs w:val="24"/>
        </w:rPr>
        <w:t>pkt</w:t>
      </w:r>
      <w:proofErr w:type="spellEnd"/>
      <w:r w:rsidRPr="00BD4451">
        <w:rPr>
          <w:rFonts w:cs="Arial"/>
          <w:b w:val="0"/>
          <w:szCs w:val="24"/>
        </w:rPr>
        <w:t xml:space="preserve"> 1;</w:t>
      </w:r>
      <w:r w:rsidRPr="00BD4451">
        <w:rPr>
          <w:rFonts w:cs="Arial"/>
          <w:b w:val="0"/>
          <w:szCs w:val="24"/>
        </w:rPr>
        <w:tab/>
      </w:r>
      <w:r w:rsidRPr="00BD4451">
        <w:rPr>
          <w:rFonts w:cs="Arial"/>
          <w:b w:val="0"/>
          <w:szCs w:val="24"/>
        </w:rPr>
        <w:tab/>
      </w:r>
      <w:r w:rsidRPr="00BD4451">
        <w:rPr>
          <w:rFonts w:cs="Arial"/>
          <w:b w:val="0"/>
          <w:szCs w:val="24"/>
        </w:rPr>
        <w:tab/>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firstLine="284"/>
        <w:jc w:val="both"/>
        <w:rPr>
          <w:rFonts w:cs="Arial"/>
          <w:b w:val="0"/>
          <w:szCs w:val="24"/>
        </w:rPr>
      </w:pPr>
      <w:r w:rsidRPr="00BD4451">
        <w:rPr>
          <w:rFonts w:cs="Arial"/>
          <w:b w:val="0"/>
          <w:szCs w:val="24"/>
        </w:rPr>
        <w:t xml:space="preserve">4) wobec którego prawomocnie orzeczono zakaz ubiegania się o zamówienia publiczne; </w:t>
      </w:r>
    </w:p>
    <w:p w:rsidR="00950933" w:rsidRPr="00BD4451" w:rsidRDefault="00950933" w:rsidP="00950933">
      <w:pPr>
        <w:pStyle w:val="Tekstpodstawowy"/>
        <w:spacing w:line="0" w:lineRule="atLeast"/>
        <w:ind w:firstLine="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jc w:val="both"/>
        <w:rPr>
          <w:rFonts w:cs="Arial"/>
          <w:b w:val="0"/>
          <w:szCs w:val="24"/>
        </w:rPr>
      </w:pPr>
      <w:r w:rsidRPr="00BD4451">
        <w:rPr>
          <w:b w:val="0"/>
          <w:szCs w:val="24"/>
        </w:rPr>
        <w:t>Z</w:t>
      </w:r>
      <w:r w:rsidRPr="00BD4451">
        <w:rPr>
          <w:b w:val="0"/>
          <w:color w:val="000000"/>
          <w:szCs w:val="24"/>
        </w:rPr>
        <w:t xml:space="preserve">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w:t>
      </w:r>
      <w:proofErr w:type="spellStart"/>
      <w:r w:rsidRPr="00BD4451">
        <w:rPr>
          <w:b w:val="0"/>
          <w:color w:val="000000"/>
          <w:szCs w:val="24"/>
        </w:rPr>
        <w:t>Dz.U</w:t>
      </w:r>
      <w:proofErr w:type="spellEnd"/>
      <w:r w:rsidRPr="00BD4451">
        <w:rPr>
          <w:b w:val="0"/>
          <w:color w:val="000000"/>
          <w:szCs w:val="24"/>
        </w:rPr>
        <w:t xml:space="preserve">. z 2025 r. poz. 514 z </w:t>
      </w:r>
      <w:proofErr w:type="spellStart"/>
      <w:r w:rsidRPr="00BD4451">
        <w:rPr>
          <w:b w:val="0"/>
          <w:color w:val="000000"/>
          <w:szCs w:val="24"/>
        </w:rPr>
        <w:t>późn</w:t>
      </w:r>
      <w:proofErr w:type="spellEnd"/>
      <w:r w:rsidRPr="00BD4451">
        <w:rPr>
          <w:b w:val="0"/>
          <w:color w:val="000000"/>
          <w:szCs w:val="24"/>
        </w:rPr>
        <w:t>. zm.). Do Wykonawcy podlegającego wykluczeniu w tym zakresie, stosuje się art. 7 ust. 3 wspomnianej ustawy.</w:t>
      </w:r>
    </w:p>
    <w:p w:rsidR="00AE7AF1" w:rsidRPr="00BD4451" w:rsidRDefault="00AE7AF1" w:rsidP="00950933">
      <w:pPr>
        <w:widowControl w:val="0"/>
        <w:tabs>
          <w:tab w:val="left" w:pos="993"/>
        </w:tabs>
        <w:spacing w:before="11"/>
        <w:ind w:left="993" w:right="-36"/>
        <w:jc w:val="both"/>
        <w:outlineLvl w:val="0"/>
        <w:rPr>
          <w:spacing w:val="1"/>
          <w:sz w:val="24"/>
          <w:szCs w:val="24"/>
        </w:rPr>
      </w:pPr>
    </w:p>
    <w:p w:rsidR="00AE7AF1" w:rsidRPr="00BD4451" w:rsidRDefault="00AE7AF1">
      <w:pPr>
        <w:widowControl w:val="0"/>
        <w:tabs>
          <w:tab w:val="left" w:pos="993"/>
        </w:tabs>
        <w:spacing w:before="11"/>
        <w:ind w:left="1353" w:right="-36"/>
        <w:jc w:val="both"/>
        <w:outlineLvl w:val="0"/>
        <w:rPr>
          <w:spacing w:val="1"/>
          <w:sz w:val="24"/>
          <w:szCs w:val="24"/>
        </w:rPr>
      </w:pPr>
    </w:p>
    <w:p w:rsidR="00AE7AF1" w:rsidRDefault="00136EE3" w:rsidP="00A17823">
      <w:pPr>
        <w:widowControl w:val="0"/>
        <w:spacing w:before="11"/>
        <w:ind w:right="-36"/>
        <w:jc w:val="both"/>
        <w:rPr>
          <w:b/>
          <w:bCs/>
          <w:caps/>
          <w:spacing w:val="1"/>
          <w:sz w:val="24"/>
          <w:szCs w:val="24"/>
        </w:rPr>
      </w:pPr>
      <w:r>
        <w:rPr>
          <w:b/>
          <w:bCs/>
          <w:caps/>
          <w:spacing w:val="1"/>
          <w:sz w:val="24"/>
          <w:szCs w:val="24"/>
        </w:rPr>
        <w:t>Samooczyszczenie</w:t>
      </w:r>
    </w:p>
    <w:p w:rsidR="00AE7AF1" w:rsidRDefault="00AE7AF1">
      <w:pPr>
        <w:widowControl w:val="0"/>
        <w:tabs>
          <w:tab w:val="left" w:pos="993"/>
        </w:tabs>
        <w:spacing w:before="11"/>
        <w:ind w:right="-36"/>
        <w:jc w:val="both"/>
        <w:outlineLvl w:val="0"/>
        <w:rPr>
          <w:sz w:val="24"/>
          <w:szCs w:val="24"/>
        </w:rPr>
      </w:pPr>
    </w:p>
    <w:p w:rsidR="00AE7AF1" w:rsidRDefault="00136EE3" w:rsidP="00693E45">
      <w:pPr>
        <w:widowControl w:val="0"/>
        <w:numPr>
          <w:ilvl w:val="1"/>
          <w:numId w:val="11"/>
        </w:numPr>
        <w:tabs>
          <w:tab w:val="left" w:pos="993"/>
        </w:tabs>
        <w:spacing w:before="11"/>
        <w:ind w:left="993" w:right="-36" w:hanging="633"/>
        <w:jc w:val="both"/>
        <w:outlineLvl w:val="0"/>
        <w:rPr>
          <w:sz w:val="24"/>
          <w:szCs w:val="24"/>
        </w:rPr>
      </w:pPr>
      <w:bookmarkStart w:id="8" w:name="_Toc204765323"/>
      <w:r>
        <w:rPr>
          <w:sz w:val="24"/>
          <w:szCs w:val="24"/>
        </w:rPr>
        <w:t xml:space="preserve">W okolicznościach określonych w art. 108 ust. 1 </w:t>
      </w:r>
      <w:proofErr w:type="spellStart"/>
      <w:r>
        <w:rPr>
          <w:sz w:val="24"/>
          <w:szCs w:val="24"/>
        </w:rPr>
        <w:t>pkt</w:t>
      </w:r>
      <w:proofErr w:type="spellEnd"/>
      <w:r>
        <w:rPr>
          <w:sz w:val="24"/>
          <w:szCs w:val="24"/>
        </w:rPr>
        <w:t xml:space="preserve"> 1, 2 i 5 ustawy </w:t>
      </w:r>
      <w:proofErr w:type="spellStart"/>
      <w:r>
        <w:rPr>
          <w:sz w:val="24"/>
          <w:szCs w:val="24"/>
        </w:rPr>
        <w:t>Pzp</w:t>
      </w:r>
      <w:proofErr w:type="spellEnd"/>
      <w:r>
        <w:rPr>
          <w:sz w:val="24"/>
          <w:szCs w:val="24"/>
        </w:rPr>
        <w:t>, Wykonawca nie podlega wykluczeniu jeżeli udowodni zamawiającemu, że spełnił łącznie następujące przesłanki:</w:t>
      </w:r>
      <w:bookmarkEnd w:id="8"/>
    </w:p>
    <w:p w:rsidR="00AE7AF1" w:rsidRDefault="00136EE3" w:rsidP="00693E45">
      <w:pPr>
        <w:widowControl w:val="0"/>
        <w:numPr>
          <w:ilvl w:val="0"/>
          <w:numId w:val="13"/>
        </w:numPr>
        <w:tabs>
          <w:tab w:val="left" w:pos="993"/>
        </w:tabs>
        <w:spacing w:before="11"/>
        <w:ind w:right="-36"/>
        <w:jc w:val="both"/>
        <w:outlineLvl w:val="0"/>
        <w:rPr>
          <w:spacing w:val="1"/>
          <w:sz w:val="24"/>
          <w:szCs w:val="24"/>
        </w:rPr>
      </w:pPr>
      <w:bookmarkStart w:id="9" w:name="_Toc204765324"/>
      <w:r>
        <w:rPr>
          <w:spacing w:val="1"/>
          <w:sz w:val="24"/>
          <w:szCs w:val="24"/>
        </w:rPr>
        <w:t>naprawił lub zobowiązał się do naprawienia szkody wyrządzonej przestępstwem, wykroczeniem lub swoim nieprawidłowym postępowaniem, w tym poprzez zadośćuczynienie pieniężne;</w:t>
      </w:r>
      <w:bookmarkEnd w:id="9"/>
    </w:p>
    <w:p w:rsidR="00AE7AF1" w:rsidRDefault="00136EE3" w:rsidP="00693E45">
      <w:pPr>
        <w:widowControl w:val="0"/>
        <w:numPr>
          <w:ilvl w:val="0"/>
          <w:numId w:val="13"/>
        </w:numPr>
        <w:tabs>
          <w:tab w:val="left" w:pos="993"/>
        </w:tabs>
        <w:spacing w:before="11"/>
        <w:ind w:right="-36"/>
        <w:jc w:val="both"/>
        <w:outlineLvl w:val="0"/>
        <w:rPr>
          <w:spacing w:val="1"/>
          <w:sz w:val="24"/>
          <w:szCs w:val="24"/>
        </w:rPr>
      </w:pPr>
      <w:bookmarkStart w:id="10" w:name="_Toc204765325"/>
      <w:r>
        <w:rPr>
          <w:spacing w:val="1"/>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bookmarkEnd w:id="10"/>
    </w:p>
    <w:p w:rsidR="00AE7AF1" w:rsidRDefault="00136EE3" w:rsidP="00693E45">
      <w:pPr>
        <w:widowControl w:val="0"/>
        <w:numPr>
          <w:ilvl w:val="0"/>
          <w:numId w:val="13"/>
        </w:numPr>
        <w:tabs>
          <w:tab w:val="left" w:pos="993"/>
        </w:tabs>
        <w:spacing w:before="11"/>
        <w:ind w:right="-36"/>
        <w:jc w:val="both"/>
        <w:outlineLvl w:val="0"/>
        <w:rPr>
          <w:spacing w:val="1"/>
          <w:sz w:val="24"/>
          <w:szCs w:val="24"/>
        </w:rPr>
      </w:pPr>
      <w:bookmarkStart w:id="11" w:name="_Toc204765326"/>
      <w:r>
        <w:rPr>
          <w:spacing w:val="1"/>
          <w:sz w:val="24"/>
          <w:szCs w:val="24"/>
        </w:rPr>
        <w:t>podjął konkretne środki techniczne, organizacyjne i kadrowe, odpowiednie dla zapobiegania dalszym przestępstwom, wykroczeniom lub nieprawidłowemu postępowaniu, w szczególności:</w:t>
      </w:r>
      <w:bookmarkEnd w:id="11"/>
    </w:p>
    <w:p w:rsidR="00AE7AF1" w:rsidRDefault="00136EE3" w:rsidP="00693E45">
      <w:pPr>
        <w:widowControl w:val="0"/>
        <w:numPr>
          <w:ilvl w:val="0"/>
          <w:numId w:val="14"/>
        </w:numPr>
        <w:tabs>
          <w:tab w:val="left" w:pos="993"/>
        </w:tabs>
        <w:spacing w:before="11"/>
        <w:ind w:right="-36"/>
        <w:jc w:val="both"/>
        <w:outlineLvl w:val="0"/>
        <w:rPr>
          <w:spacing w:val="1"/>
          <w:sz w:val="24"/>
          <w:szCs w:val="24"/>
        </w:rPr>
      </w:pPr>
      <w:bookmarkStart w:id="12" w:name="_Toc204765327"/>
      <w:r>
        <w:rPr>
          <w:spacing w:val="1"/>
          <w:sz w:val="24"/>
          <w:szCs w:val="24"/>
        </w:rPr>
        <w:t>zerwał wszelkie powiązania z osobami lub podmiotami odpowiedzialnymi za nieprawidłowe postępowanie wykonawcy,</w:t>
      </w:r>
      <w:bookmarkEnd w:id="12"/>
    </w:p>
    <w:p w:rsidR="00AE7AF1" w:rsidRDefault="00136EE3" w:rsidP="00693E45">
      <w:pPr>
        <w:widowControl w:val="0"/>
        <w:numPr>
          <w:ilvl w:val="0"/>
          <w:numId w:val="14"/>
        </w:numPr>
        <w:tabs>
          <w:tab w:val="left" w:pos="993"/>
        </w:tabs>
        <w:spacing w:before="11"/>
        <w:ind w:right="-36"/>
        <w:jc w:val="both"/>
        <w:outlineLvl w:val="0"/>
        <w:rPr>
          <w:spacing w:val="1"/>
          <w:sz w:val="24"/>
          <w:szCs w:val="24"/>
        </w:rPr>
      </w:pPr>
      <w:bookmarkStart w:id="13" w:name="_Toc204765328"/>
      <w:r>
        <w:rPr>
          <w:spacing w:val="1"/>
          <w:sz w:val="24"/>
          <w:szCs w:val="24"/>
        </w:rPr>
        <w:t>zreorganizował personel,</w:t>
      </w:r>
      <w:bookmarkEnd w:id="13"/>
    </w:p>
    <w:p w:rsidR="00AE7AF1" w:rsidRDefault="00136EE3" w:rsidP="00693E45">
      <w:pPr>
        <w:widowControl w:val="0"/>
        <w:numPr>
          <w:ilvl w:val="0"/>
          <w:numId w:val="14"/>
        </w:numPr>
        <w:tabs>
          <w:tab w:val="left" w:pos="993"/>
        </w:tabs>
        <w:spacing w:before="11"/>
        <w:ind w:right="-36"/>
        <w:jc w:val="both"/>
        <w:outlineLvl w:val="0"/>
        <w:rPr>
          <w:spacing w:val="1"/>
          <w:sz w:val="24"/>
          <w:szCs w:val="24"/>
        </w:rPr>
      </w:pPr>
      <w:bookmarkStart w:id="14" w:name="_Toc204765329"/>
      <w:r>
        <w:rPr>
          <w:spacing w:val="1"/>
          <w:sz w:val="24"/>
          <w:szCs w:val="24"/>
        </w:rPr>
        <w:t>wdrożył system sprawozdawczości i kontroli,</w:t>
      </w:r>
      <w:bookmarkEnd w:id="14"/>
    </w:p>
    <w:p w:rsidR="00AE7AF1" w:rsidRDefault="00136EE3" w:rsidP="00693E45">
      <w:pPr>
        <w:widowControl w:val="0"/>
        <w:numPr>
          <w:ilvl w:val="0"/>
          <w:numId w:val="14"/>
        </w:numPr>
        <w:tabs>
          <w:tab w:val="left" w:pos="993"/>
        </w:tabs>
        <w:spacing w:before="11"/>
        <w:ind w:right="-36"/>
        <w:jc w:val="both"/>
        <w:outlineLvl w:val="0"/>
        <w:rPr>
          <w:spacing w:val="1"/>
          <w:sz w:val="24"/>
          <w:szCs w:val="24"/>
        </w:rPr>
      </w:pPr>
      <w:bookmarkStart w:id="15" w:name="_Toc204765330"/>
      <w:r>
        <w:rPr>
          <w:spacing w:val="1"/>
          <w:sz w:val="24"/>
          <w:szCs w:val="24"/>
        </w:rPr>
        <w:t>utworzył struktury audytu wewnętrznego do monitorowania przestrzegania przepisów, wewnętrznych regulacji lub standardów,</w:t>
      </w:r>
      <w:bookmarkEnd w:id="15"/>
    </w:p>
    <w:p w:rsidR="00AE7AF1" w:rsidRDefault="00136EE3" w:rsidP="00693E45">
      <w:pPr>
        <w:widowControl w:val="0"/>
        <w:numPr>
          <w:ilvl w:val="0"/>
          <w:numId w:val="14"/>
        </w:numPr>
        <w:tabs>
          <w:tab w:val="left" w:pos="993"/>
        </w:tabs>
        <w:spacing w:before="11"/>
        <w:ind w:right="-36"/>
        <w:jc w:val="both"/>
        <w:outlineLvl w:val="0"/>
        <w:rPr>
          <w:spacing w:val="1"/>
          <w:sz w:val="24"/>
          <w:szCs w:val="24"/>
        </w:rPr>
      </w:pPr>
      <w:bookmarkStart w:id="16" w:name="_Toc204765331"/>
      <w:r>
        <w:rPr>
          <w:spacing w:val="1"/>
          <w:sz w:val="24"/>
          <w:szCs w:val="24"/>
        </w:rPr>
        <w:t>wprowadził wewnętrzne regulacje dotyczące odpowiedzialności i odszkodowań za nieprzestrzeganie przepisów, wewnętrznych regulacji lub standardów.</w:t>
      </w:r>
      <w:bookmarkEnd w:id="16"/>
    </w:p>
    <w:p w:rsidR="00AE7AF1" w:rsidRDefault="00136EE3">
      <w:pPr>
        <w:widowControl w:val="0"/>
        <w:tabs>
          <w:tab w:val="left" w:pos="993"/>
        </w:tabs>
        <w:spacing w:before="11"/>
        <w:ind w:right="-36"/>
        <w:jc w:val="both"/>
        <w:outlineLvl w:val="0"/>
        <w:rPr>
          <w:sz w:val="24"/>
          <w:szCs w:val="24"/>
        </w:rPr>
      </w:pPr>
      <w:bookmarkStart w:id="17" w:name="_Toc204765332"/>
      <w:r>
        <w:rPr>
          <w:sz w:val="24"/>
          <w:szCs w:val="24"/>
        </w:rPr>
        <w:t>Zamawiający ocenia, czy podjęte przez wykonawcę czynności są wystarczające do wykazania jego rzetelności, uwzględniając wagę i szczególne okoliczności czynu wykonawcy, a jeżeli uzna, że nie są wystarczające, wyklucza wykonawcę.</w:t>
      </w:r>
      <w:bookmarkEnd w:id="17"/>
    </w:p>
    <w:p w:rsidR="00AE7AF1" w:rsidRDefault="00AE7AF1">
      <w:pPr>
        <w:widowControl w:val="0"/>
        <w:spacing w:before="11"/>
        <w:ind w:right="-36"/>
        <w:jc w:val="both"/>
        <w:rPr>
          <w:rFonts w:cs="Calibri"/>
          <w:b/>
          <w:bCs/>
          <w:caps/>
          <w:spacing w:val="1"/>
          <w:sz w:val="24"/>
          <w:szCs w:val="24"/>
        </w:rPr>
      </w:pPr>
    </w:p>
    <w:p w:rsidR="00AE7AF1" w:rsidRPr="005A1426" w:rsidRDefault="00423214">
      <w:pPr>
        <w:widowControl w:val="0"/>
        <w:spacing w:before="11"/>
        <w:ind w:right="-36"/>
        <w:jc w:val="both"/>
        <w:rPr>
          <w:rFonts w:cs="Calibri"/>
          <w:b/>
          <w:bCs/>
          <w:caps/>
          <w:sz w:val="24"/>
          <w:szCs w:val="24"/>
        </w:rPr>
      </w:pPr>
      <w:r>
        <w:rPr>
          <w:rFonts w:cs="Calibri"/>
          <w:b/>
          <w:bCs/>
          <w:caps/>
          <w:sz w:val="24"/>
          <w:szCs w:val="24"/>
        </w:rPr>
        <w:t>podmiotowe środki dowodowe oraz inne oświadczenia i </w:t>
      </w:r>
      <w:r w:rsidR="00136EE3" w:rsidRPr="005A1426">
        <w:rPr>
          <w:rFonts w:cs="Calibri"/>
          <w:b/>
          <w:bCs/>
          <w:caps/>
          <w:sz w:val="24"/>
          <w:szCs w:val="24"/>
        </w:rPr>
        <w:t>dokumenty</w:t>
      </w:r>
    </w:p>
    <w:p w:rsidR="00C671AB" w:rsidRPr="005A1426" w:rsidRDefault="00C671AB" w:rsidP="00C671AB">
      <w:pPr>
        <w:autoSpaceDE w:val="0"/>
        <w:autoSpaceDN w:val="0"/>
        <w:adjustRightInd w:val="0"/>
        <w:rPr>
          <w:rFonts w:ascii="Georgia" w:eastAsiaTheme="minorHAnsi" w:hAnsi="Georgia" w:cs="Georgia"/>
          <w:color w:val="000000"/>
          <w:sz w:val="24"/>
          <w:szCs w:val="24"/>
          <w:lang w:eastAsia="en-US"/>
        </w:rPr>
      </w:pPr>
    </w:p>
    <w:p w:rsidR="00B35FF1" w:rsidRDefault="00B35FF1">
      <w:pPr>
        <w:widowControl w:val="0"/>
        <w:spacing w:before="11"/>
        <w:ind w:right="-36"/>
        <w:jc w:val="both"/>
        <w:rPr>
          <w:rFonts w:eastAsiaTheme="minorHAnsi"/>
          <w:sz w:val="24"/>
          <w:szCs w:val="24"/>
        </w:rPr>
      </w:pPr>
      <w:r>
        <w:rPr>
          <w:rFonts w:eastAsiaTheme="minorHAnsi"/>
          <w:sz w:val="24"/>
          <w:szCs w:val="24"/>
        </w:rPr>
        <w:t>Nie dotyczy.</w:t>
      </w:r>
    </w:p>
    <w:p w:rsidR="00B35FF1" w:rsidRDefault="00B35FF1">
      <w:pPr>
        <w:widowControl w:val="0"/>
        <w:spacing w:before="11"/>
        <w:ind w:right="-36"/>
        <w:jc w:val="both"/>
        <w:rPr>
          <w:rFonts w:eastAsiaTheme="minorHAnsi"/>
          <w:sz w:val="24"/>
          <w:szCs w:val="24"/>
        </w:rPr>
      </w:pPr>
    </w:p>
    <w:p w:rsidR="00AE7AF1" w:rsidRDefault="00136EE3">
      <w:pPr>
        <w:widowControl w:val="0"/>
        <w:spacing w:before="11"/>
        <w:ind w:right="-36"/>
        <w:jc w:val="both"/>
        <w:rPr>
          <w:rFonts w:cs="Calibri"/>
          <w:b/>
          <w:bCs/>
          <w:caps/>
          <w:spacing w:val="1"/>
          <w:sz w:val="24"/>
          <w:szCs w:val="24"/>
        </w:rPr>
      </w:pPr>
      <w:r>
        <w:rPr>
          <w:rFonts w:cs="Calibri"/>
          <w:b/>
          <w:bCs/>
          <w:caps/>
          <w:spacing w:val="1"/>
          <w:sz w:val="24"/>
          <w:szCs w:val="24"/>
        </w:rPr>
        <w:t>OŚWIADCZENIA I dokumenty składane wraz z ofertą</w:t>
      </w:r>
    </w:p>
    <w:p w:rsidR="00AE7AF1" w:rsidRDefault="00AE7AF1">
      <w:pPr>
        <w:widowControl w:val="0"/>
        <w:spacing w:before="11"/>
        <w:ind w:right="-36"/>
        <w:jc w:val="both"/>
        <w:rPr>
          <w:rFonts w:cs="Calibri"/>
          <w:b/>
          <w:bCs/>
          <w:caps/>
          <w:spacing w:val="1"/>
          <w:sz w:val="24"/>
          <w:szCs w:val="24"/>
        </w:rPr>
      </w:pPr>
    </w:p>
    <w:p w:rsidR="00AE7AF1" w:rsidRDefault="00136EE3">
      <w:pPr>
        <w:jc w:val="both"/>
        <w:rPr>
          <w:sz w:val="24"/>
          <w:szCs w:val="24"/>
        </w:rPr>
      </w:pPr>
      <w:r>
        <w:rPr>
          <w:sz w:val="24"/>
          <w:szCs w:val="24"/>
        </w:rPr>
        <w:t>1.Oferta składana jest pod rygorem nieważności w formie elektronicznej(tzn. opatrzona kwalifikowanym podpisem elektronicznym</w:t>
      </w:r>
      <w:r w:rsidR="00606DA2">
        <w:rPr>
          <w:sz w:val="24"/>
          <w:szCs w:val="24"/>
        </w:rPr>
        <w:t>, podpisem zaufanym lub podpisem osobistym</w:t>
      </w:r>
      <w:r>
        <w:rPr>
          <w:sz w:val="24"/>
          <w:szCs w:val="24"/>
        </w:rPr>
        <w:t>). Ofertę należy sporządzić zgodnie ze wzorem stanowiącym załącznik nr 1do SWZ</w:t>
      </w:r>
    </w:p>
    <w:p w:rsidR="00AE7AF1" w:rsidRPr="005A1426" w:rsidRDefault="00136EE3" w:rsidP="00693E45">
      <w:pPr>
        <w:pStyle w:val="Akapitzlist"/>
        <w:numPr>
          <w:ilvl w:val="0"/>
          <w:numId w:val="11"/>
        </w:numPr>
        <w:jc w:val="both"/>
        <w:rPr>
          <w:sz w:val="24"/>
          <w:szCs w:val="24"/>
        </w:rPr>
      </w:pPr>
      <w:r w:rsidRPr="005A1426">
        <w:rPr>
          <w:sz w:val="24"/>
          <w:szCs w:val="24"/>
        </w:rPr>
        <w:t>Do oferty Wykonawca zobowiązany jest załączyć:</w:t>
      </w:r>
    </w:p>
    <w:p w:rsidR="005A1426" w:rsidRPr="005A1426" w:rsidRDefault="005A1426" w:rsidP="005A1426">
      <w:pPr>
        <w:autoSpaceDE w:val="0"/>
        <w:autoSpaceDN w:val="0"/>
        <w:adjustRightInd w:val="0"/>
        <w:rPr>
          <w:rFonts w:eastAsiaTheme="minorHAnsi"/>
          <w:color w:val="000000"/>
          <w:sz w:val="24"/>
          <w:szCs w:val="24"/>
          <w:lang w:eastAsia="en-US"/>
        </w:rPr>
      </w:pPr>
    </w:p>
    <w:p w:rsidR="005A1426" w:rsidRPr="005A1426" w:rsidRDefault="005A1426" w:rsidP="005A1426">
      <w:pPr>
        <w:autoSpaceDE w:val="0"/>
        <w:autoSpaceDN w:val="0"/>
        <w:adjustRightInd w:val="0"/>
        <w:spacing w:after="258"/>
        <w:jc w:val="both"/>
        <w:rPr>
          <w:rFonts w:eastAsiaTheme="minorHAnsi"/>
          <w:color w:val="000000"/>
          <w:sz w:val="24"/>
          <w:szCs w:val="24"/>
          <w:lang w:eastAsia="en-US"/>
        </w:rPr>
      </w:pPr>
      <w:r w:rsidRPr="005A1426">
        <w:rPr>
          <w:rFonts w:eastAsiaTheme="minorHAnsi"/>
          <w:color w:val="000000"/>
          <w:sz w:val="24"/>
          <w:szCs w:val="24"/>
          <w:lang w:eastAsia="en-US"/>
        </w:rPr>
        <w:t xml:space="preserve">1. wypełniony załącznik nr 1 do SWZ- Formularz oferty, </w:t>
      </w:r>
    </w:p>
    <w:p w:rsidR="0078679C" w:rsidRPr="00A61F40" w:rsidRDefault="00777B18" w:rsidP="005A1426">
      <w:pPr>
        <w:autoSpaceDE w:val="0"/>
        <w:autoSpaceDN w:val="0"/>
        <w:adjustRightInd w:val="0"/>
        <w:spacing w:after="258"/>
        <w:jc w:val="both"/>
        <w:rPr>
          <w:sz w:val="24"/>
          <w:szCs w:val="24"/>
        </w:rPr>
      </w:pPr>
      <w:r w:rsidRPr="00A61F40">
        <w:rPr>
          <w:rFonts w:eastAsiaTheme="minorHAnsi"/>
          <w:color w:val="000000"/>
          <w:sz w:val="24"/>
          <w:szCs w:val="24"/>
          <w:lang w:eastAsia="en-US"/>
        </w:rPr>
        <w:t xml:space="preserve">2 </w:t>
      </w:r>
      <w:r w:rsidR="00567A30">
        <w:rPr>
          <w:rFonts w:eastAsiaTheme="minorHAnsi"/>
          <w:color w:val="000000"/>
          <w:sz w:val="24"/>
          <w:szCs w:val="24"/>
          <w:lang w:eastAsia="en-US"/>
        </w:rPr>
        <w:t xml:space="preserve">załącznik nr 2 </w:t>
      </w:r>
      <w:r w:rsidR="00567A30">
        <w:rPr>
          <w:sz w:val="24"/>
          <w:szCs w:val="24"/>
        </w:rPr>
        <w:t>f</w:t>
      </w:r>
      <w:r w:rsidR="00874AEB">
        <w:rPr>
          <w:sz w:val="24"/>
          <w:szCs w:val="24"/>
        </w:rPr>
        <w:t>ormularz</w:t>
      </w:r>
      <w:r w:rsidR="00C002F7" w:rsidRPr="00A61F40">
        <w:rPr>
          <w:sz w:val="24"/>
          <w:szCs w:val="24"/>
        </w:rPr>
        <w:t xml:space="preserve"> asortymentowo </w:t>
      </w:r>
      <w:r w:rsidR="00A61F40" w:rsidRPr="00A61F40">
        <w:rPr>
          <w:sz w:val="24"/>
          <w:szCs w:val="24"/>
        </w:rPr>
        <w:t>–</w:t>
      </w:r>
      <w:r w:rsidR="00C002F7" w:rsidRPr="00A61F40">
        <w:rPr>
          <w:sz w:val="24"/>
          <w:szCs w:val="24"/>
        </w:rPr>
        <w:t xml:space="preserve"> cenow</w:t>
      </w:r>
      <w:r w:rsidR="00874AEB">
        <w:rPr>
          <w:sz w:val="24"/>
          <w:szCs w:val="24"/>
        </w:rPr>
        <w:t>y</w:t>
      </w:r>
    </w:p>
    <w:p w:rsidR="00A61F40" w:rsidRPr="00A61F40" w:rsidRDefault="00A61F40" w:rsidP="005A1426">
      <w:pPr>
        <w:autoSpaceDE w:val="0"/>
        <w:autoSpaceDN w:val="0"/>
        <w:adjustRightInd w:val="0"/>
        <w:spacing w:after="258"/>
        <w:jc w:val="both"/>
        <w:rPr>
          <w:sz w:val="24"/>
          <w:szCs w:val="24"/>
        </w:rPr>
      </w:pPr>
      <w:r>
        <w:rPr>
          <w:sz w:val="24"/>
          <w:szCs w:val="24"/>
        </w:rPr>
        <w:t>3</w:t>
      </w:r>
      <w:r w:rsidRPr="00A61F40">
        <w:rPr>
          <w:sz w:val="24"/>
          <w:szCs w:val="24"/>
        </w:rPr>
        <w:t>. z</w:t>
      </w:r>
      <w:r>
        <w:rPr>
          <w:sz w:val="24"/>
          <w:szCs w:val="24"/>
        </w:rPr>
        <w:t>a</w:t>
      </w:r>
      <w:r w:rsidRPr="00A61F40">
        <w:rPr>
          <w:sz w:val="24"/>
          <w:szCs w:val="24"/>
        </w:rPr>
        <w:t>łącznik nr 3 wzór umowy</w:t>
      </w:r>
    </w:p>
    <w:p w:rsidR="005A1426" w:rsidRPr="005A1426" w:rsidRDefault="00A61F40" w:rsidP="005A1426">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4</w:t>
      </w:r>
      <w:r w:rsidR="00C002F7">
        <w:rPr>
          <w:rFonts w:eastAsiaTheme="minorHAnsi"/>
          <w:color w:val="000000"/>
          <w:sz w:val="24"/>
          <w:szCs w:val="24"/>
          <w:lang w:eastAsia="en-US"/>
        </w:rPr>
        <w:t>.wypełniony załącznik nr 4</w:t>
      </w:r>
      <w:r w:rsidR="005A1426" w:rsidRPr="005A1426">
        <w:rPr>
          <w:rFonts w:eastAsiaTheme="minorHAnsi"/>
          <w:color w:val="000000"/>
          <w:sz w:val="24"/>
          <w:szCs w:val="24"/>
          <w:lang w:eastAsia="en-US"/>
        </w:rPr>
        <w:t xml:space="preserve"> do SWZ- Oświadczenie o</w:t>
      </w:r>
      <w:r w:rsidR="0078679C">
        <w:rPr>
          <w:rFonts w:eastAsiaTheme="minorHAnsi"/>
          <w:color w:val="000000"/>
          <w:sz w:val="24"/>
          <w:szCs w:val="24"/>
          <w:lang w:eastAsia="en-US"/>
        </w:rPr>
        <w:t xml:space="preserve"> braku podstaw do wykluczenia i </w:t>
      </w:r>
      <w:r w:rsidR="005A1426" w:rsidRPr="005A1426">
        <w:rPr>
          <w:rFonts w:eastAsiaTheme="minorHAnsi"/>
          <w:color w:val="000000"/>
          <w:sz w:val="24"/>
          <w:szCs w:val="24"/>
          <w:lang w:eastAsia="en-US"/>
        </w:rPr>
        <w:t xml:space="preserve">spełnianiu warunków udziału w postępowaniu </w:t>
      </w:r>
    </w:p>
    <w:p w:rsidR="005A1426" w:rsidRPr="005A1426" w:rsidRDefault="00A61F40" w:rsidP="005A1426">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5</w:t>
      </w:r>
      <w:r w:rsidR="00DC4165">
        <w:rPr>
          <w:rFonts w:eastAsiaTheme="minorHAnsi"/>
          <w:color w:val="000000"/>
          <w:sz w:val="24"/>
          <w:szCs w:val="24"/>
          <w:lang w:eastAsia="en-US"/>
        </w:rPr>
        <w:t xml:space="preserve"> wypełniony załącznik nr 5</w:t>
      </w:r>
      <w:r w:rsidR="005A1426" w:rsidRPr="005A1426">
        <w:rPr>
          <w:rFonts w:eastAsiaTheme="minorHAnsi"/>
          <w:color w:val="000000"/>
          <w:sz w:val="24"/>
          <w:szCs w:val="24"/>
          <w:lang w:eastAsia="en-US"/>
        </w:rPr>
        <w:t xml:space="preserve"> do SWZ- Zobowiązanie podmiotu udostępniającego zasoby (jeżeli dotyczy) </w:t>
      </w:r>
    </w:p>
    <w:p w:rsidR="005A1426" w:rsidRPr="00D178F5" w:rsidRDefault="00A61F40" w:rsidP="005A1426">
      <w:pPr>
        <w:autoSpaceDE w:val="0"/>
        <w:autoSpaceDN w:val="0"/>
        <w:adjustRightInd w:val="0"/>
        <w:spacing w:after="258"/>
        <w:jc w:val="both"/>
        <w:rPr>
          <w:rFonts w:eastAsiaTheme="minorHAnsi"/>
          <w:sz w:val="24"/>
          <w:szCs w:val="24"/>
          <w:lang w:eastAsia="en-US"/>
        </w:rPr>
      </w:pPr>
      <w:r>
        <w:rPr>
          <w:rFonts w:eastAsiaTheme="minorHAnsi"/>
          <w:sz w:val="24"/>
          <w:szCs w:val="24"/>
          <w:lang w:eastAsia="en-US"/>
        </w:rPr>
        <w:t>6</w:t>
      </w:r>
      <w:r w:rsidR="00DC4165">
        <w:rPr>
          <w:rFonts w:eastAsiaTheme="minorHAnsi"/>
          <w:sz w:val="24"/>
          <w:szCs w:val="24"/>
          <w:lang w:eastAsia="en-US"/>
        </w:rPr>
        <w:t>.wypełniony załącznik nr 6</w:t>
      </w:r>
      <w:r w:rsidR="005A1426" w:rsidRPr="00D178F5">
        <w:rPr>
          <w:rFonts w:eastAsiaTheme="minorHAnsi"/>
          <w:sz w:val="24"/>
          <w:szCs w:val="24"/>
          <w:lang w:eastAsia="en-US"/>
        </w:rPr>
        <w:t xml:space="preserve"> do SWZ- Oświadczenie w zakresie art. 117 ust. 4 ustawy </w:t>
      </w:r>
      <w:proofErr w:type="spellStart"/>
      <w:r w:rsidR="005A1426" w:rsidRPr="00D178F5">
        <w:rPr>
          <w:rFonts w:eastAsiaTheme="minorHAnsi"/>
          <w:sz w:val="24"/>
          <w:szCs w:val="24"/>
          <w:lang w:eastAsia="en-US"/>
        </w:rPr>
        <w:t>Pzp</w:t>
      </w:r>
      <w:proofErr w:type="spellEnd"/>
      <w:r w:rsidR="005A1426" w:rsidRPr="00D178F5">
        <w:rPr>
          <w:rFonts w:eastAsiaTheme="minorHAnsi"/>
          <w:sz w:val="24"/>
          <w:szCs w:val="24"/>
          <w:lang w:eastAsia="en-US"/>
        </w:rPr>
        <w:t xml:space="preserve"> (jeżeli dotyczy) </w:t>
      </w:r>
    </w:p>
    <w:p w:rsidR="00AE7AF1" w:rsidRDefault="00A61F40" w:rsidP="0078679C">
      <w:pPr>
        <w:autoSpaceDE w:val="0"/>
        <w:autoSpaceDN w:val="0"/>
        <w:adjustRightInd w:val="0"/>
        <w:jc w:val="both"/>
        <w:rPr>
          <w:rFonts w:eastAsiaTheme="minorHAnsi"/>
          <w:color w:val="000000"/>
          <w:sz w:val="24"/>
          <w:szCs w:val="24"/>
          <w:lang w:eastAsia="en-US"/>
        </w:rPr>
      </w:pPr>
      <w:r>
        <w:rPr>
          <w:rFonts w:eastAsiaTheme="minorHAnsi"/>
          <w:color w:val="000000"/>
          <w:sz w:val="24"/>
          <w:szCs w:val="24"/>
          <w:lang w:eastAsia="en-US"/>
        </w:rPr>
        <w:t>7</w:t>
      </w:r>
      <w:r w:rsidR="00B35FF1">
        <w:rPr>
          <w:rFonts w:eastAsiaTheme="minorHAnsi"/>
          <w:color w:val="000000"/>
          <w:sz w:val="24"/>
          <w:szCs w:val="24"/>
          <w:lang w:eastAsia="en-US"/>
        </w:rPr>
        <w:t xml:space="preserve">. </w:t>
      </w:r>
      <w:r w:rsidR="00B35FF1" w:rsidRPr="003C29F2">
        <w:rPr>
          <w:sz w:val="24"/>
          <w:szCs w:val="24"/>
        </w:rPr>
        <w:t xml:space="preserve">pełnomocnictwo lub inny dokument potwierdzający umocowanie do reprezentowania Wykonawcy, </w:t>
      </w:r>
      <w:r w:rsidR="005A1426" w:rsidRPr="005A1426">
        <w:rPr>
          <w:rFonts w:eastAsiaTheme="minorHAnsi"/>
          <w:color w:val="000000"/>
          <w:sz w:val="24"/>
          <w:szCs w:val="24"/>
          <w:lang w:eastAsia="en-US"/>
        </w:rPr>
        <w:t xml:space="preserve">- jeżeli dotyczy </w:t>
      </w:r>
    </w:p>
    <w:p w:rsidR="00AE7AF1" w:rsidRDefault="00AE7AF1">
      <w:pPr>
        <w:widowControl w:val="0"/>
        <w:tabs>
          <w:tab w:val="left" w:pos="1560"/>
        </w:tabs>
        <w:spacing w:before="11"/>
        <w:ind w:right="-36"/>
        <w:jc w:val="both"/>
        <w:outlineLvl w:val="0"/>
        <w:rPr>
          <w:sz w:val="24"/>
          <w:szCs w:val="24"/>
        </w:rPr>
      </w:pPr>
    </w:p>
    <w:p w:rsidR="00AE7AF1" w:rsidRDefault="00136EE3">
      <w:pPr>
        <w:widowControl w:val="0"/>
        <w:spacing w:before="11"/>
        <w:ind w:right="-36"/>
        <w:jc w:val="both"/>
        <w:rPr>
          <w:rFonts w:cs="Calibri"/>
          <w:b/>
          <w:bCs/>
          <w:caps/>
          <w:spacing w:val="1"/>
          <w:sz w:val="24"/>
          <w:szCs w:val="24"/>
        </w:rPr>
      </w:pPr>
      <w:r>
        <w:rPr>
          <w:rFonts w:cs="Calibri"/>
          <w:b/>
          <w:bCs/>
          <w:caps/>
          <w:spacing w:val="1"/>
          <w:sz w:val="24"/>
          <w:szCs w:val="24"/>
        </w:rPr>
        <w:t>TAJEMNICA PRZEDSIEBIORSTWA</w:t>
      </w:r>
    </w:p>
    <w:p w:rsidR="00AE7AF1" w:rsidRDefault="00AE7AF1">
      <w:pPr>
        <w:widowControl w:val="0"/>
        <w:spacing w:before="11"/>
        <w:ind w:left="360" w:right="-36"/>
        <w:jc w:val="both"/>
        <w:rPr>
          <w:rFonts w:cs="Calibri"/>
          <w:b/>
          <w:bCs/>
          <w:caps/>
          <w:spacing w:val="1"/>
          <w:sz w:val="24"/>
          <w:szCs w:val="24"/>
        </w:rPr>
      </w:pPr>
    </w:p>
    <w:p w:rsidR="00AE7AF1" w:rsidRPr="00E40654" w:rsidRDefault="00136EE3" w:rsidP="00693E45">
      <w:pPr>
        <w:widowControl w:val="0"/>
        <w:numPr>
          <w:ilvl w:val="1"/>
          <w:numId w:val="15"/>
        </w:numPr>
        <w:tabs>
          <w:tab w:val="left" w:pos="851"/>
        </w:tabs>
        <w:spacing w:before="11"/>
        <w:ind w:left="851" w:right="-36" w:hanging="491"/>
        <w:jc w:val="both"/>
        <w:rPr>
          <w:sz w:val="24"/>
          <w:szCs w:val="24"/>
        </w:rPr>
      </w:pPr>
      <w:r>
        <w:rPr>
          <w:sz w:val="24"/>
          <w:szCs w:val="24"/>
        </w:rPr>
        <w:t xml:space="preserve">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w:t>
      </w:r>
      <w:r w:rsidRPr="00E40654">
        <w:rPr>
          <w:sz w:val="24"/>
          <w:szCs w:val="24"/>
        </w:rPr>
        <w:t>ustawy z 16 kwietnia 1993 r. o zwalczaniu nieuczciwej konkurencji.</w:t>
      </w:r>
    </w:p>
    <w:p w:rsidR="00AE7AF1" w:rsidRPr="00E40654" w:rsidRDefault="00136EE3" w:rsidP="00693E45">
      <w:pPr>
        <w:widowControl w:val="0"/>
        <w:numPr>
          <w:ilvl w:val="1"/>
          <w:numId w:val="15"/>
        </w:numPr>
        <w:tabs>
          <w:tab w:val="left" w:pos="851"/>
        </w:tabs>
        <w:spacing w:before="11"/>
        <w:ind w:left="851" w:right="-36" w:hanging="491"/>
        <w:jc w:val="both"/>
        <w:rPr>
          <w:sz w:val="24"/>
          <w:szCs w:val="24"/>
        </w:rPr>
      </w:pPr>
      <w:r w:rsidRPr="00E40654">
        <w:rPr>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w:t>
      </w:r>
      <w:r w:rsidR="0089681C" w:rsidRPr="00E40654">
        <w:rPr>
          <w:sz w:val="24"/>
          <w:szCs w:val="24"/>
        </w:rPr>
        <w:t>ciwej konkurencji (Dz. U. z 2022 r. poz. 123</w:t>
      </w:r>
      <w:r w:rsidRPr="00E40654">
        <w:rPr>
          <w:sz w:val="24"/>
          <w:szCs w:val="24"/>
        </w:rPr>
        <w:t>3), Wykonawca, w celu utrzymania w poufności tych informacji, przekazuje je w wydzielonym i odpowiednio oznaczonym pliku.</w:t>
      </w:r>
    </w:p>
    <w:p w:rsidR="00AE7AF1" w:rsidRPr="00E40654" w:rsidRDefault="00AE7AF1">
      <w:pPr>
        <w:pStyle w:val="Akapitzlist"/>
        <w:ind w:left="426"/>
        <w:jc w:val="both"/>
        <w:rPr>
          <w:sz w:val="24"/>
          <w:szCs w:val="24"/>
        </w:rPr>
      </w:pPr>
    </w:p>
    <w:p w:rsidR="00AE7AF1" w:rsidRPr="00E40654" w:rsidRDefault="00AE7AF1">
      <w:pPr>
        <w:jc w:val="both"/>
        <w:rPr>
          <w:bCs/>
          <w:sz w:val="24"/>
          <w:szCs w:val="24"/>
        </w:rPr>
      </w:pPr>
    </w:p>
    <w:p w:rsidR="00AE7AF1" w:rsidRPr="00E40654" w:rsidRDefault="00423214" w:rsidP="00423214">
      <w:pPr>
        <w:pStyle w:val="Nagwek11"/>
        <w:numPr>
          <w:ilvl w:val="0"/>
          <w:numId w:val="0"/>
        </w:numPr>
        <w:spacing w:before="0"/>
        <w:jc w:val="both"/>
        <w:rPr>
          <w:rFonts w:ascii="Times New Roman" w:hAnsi="Times New Roman"/>
          <w:color w:val="auto"/>
          <w:sz w:val="24"/>
          <w:szCs w:val="24"/>
        </w:rPr>
      </w:pPr>
      <w:bookmarkStart w:id="18" w:name="_Toc204765333"/>
      <w:r>
        <w:rPr>
          <w:rFonts w:ascii="Times New Roman" w:hAnsi="Times New Roman"/>
          <w:color w:val="auto"/>
          <w:sz w:val="24"/>
          <w:szCs w:val="24"/>
        </w:rPr>
        <w:t xml:space="preserve">7. </w:t>
      </w:r>
      <w:r w:rsidR="00136EE3" w:rsidRPr="00E40654">
        <w:rPr>
          <w:rFonts w:ascii="Times New Roman" w:hAnsi="Times New Roman"/>
          <w:color w:val="auto"/>
          <w:sz w:val="24"/>
          <w:szCs w:val="24"/>
        </w:rPr>
        <w:t>INFORMACJE O SPOSOBIE POROZUMIEWANIA SIĘ ZAMAWIAJĄCEGO Z WYKONAWCAMI ORAZ PRZEKAZYWANIA OŚWIADCZEŃ I DOKUMENTÓW, A TAKŻE WSKAZANIE OSÓB UPRAWNIONYCH DO POROZUMIEWANIA SIĘ Z WYKONAWCAMI.</w:t>
      </w:r>
      <w:bookmarkEnd w:id="18"/>
    </w:p>
    <w:p w:rsidR="00AE7AF1" w:rsidRDefault="00AE7AF1">
      <w:pPr>
        <w:rPr>
          <w:sz w:val="24"/>
          <w:szCs w:val="24"/>
        </w:rPr>
      </w:pP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Postępowanie jest prowadzone w języku polskim.</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W postępowaniu  o udzielenie  zamówienia  komunikacja  między  Zamawiającym a  Wykonawcami, 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 xml:space="preserve">System jest dostępny pod adresem: </w:t>
      </w:r>
      <w:r w:rsidR="00BD1D29" w:rsidRPr="00F31E10">
        <w:rPr>
          <w:rStyle w:val="czeinternetowe"/>
          <w:sz w:val="24"/>
          <w:szCs w:val="24"/>
        </w:rPr>
        <w:t>https://</w:t>
      </w:r>
      <w:r w:rsidR="00BD1D29">
        <w:rPr>
          <w:rStyle w:val="czeinternetowe"/>
          <w:sz w:val="24"/>
          <w:szCs w:val="24"/>
        </w:rPr>
        <w:t>szpital2myslowice.ezamawiajacy.pl</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Przeglądanie i pobieranie publicznej treści dokumentacji postępowania nie wymaga posiadania konta w Systemie, ani logowania do Systemu.</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Za  pośrednictwem  posiadanego w Systemie konta Użytkownika Zewnętrznego odbywa się komunikacja Wykonawcy z Zamawiającym w postępowaniu, w szczególności: przekazywanie dokumentów, oświadczeń, informacji, pytań, wniosków w ramach postępowania.</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rsidR="00AE7AF1" w:rsidRDefault="00136EE3" w:rsidP="00693E45">
      <w:pPr>
        <w:numPr>
          <w:ilvl w:val="0"/>
          <w:numId w:val="5"/>
        </w:numPr>
        <w:spacing w:line="276" w:lineRule="auto"/>
        <w:ind w:left="426" w:hanging="426"/>
        <w:jc w:val="both"/>
        <w:rPr>
          <w:color w:val="000000"/>
          <w:sz w:val="24"/>
          <w:szCs w:val="24"/>
        </w:rPr>
      </w:pPr>
      <w:r>
        <w:rPr>
          <w:sz w:val="24"/>
          <w:szCs w:val="24"/>
        </w:rPr>
        <w:t xml:space="preserve">Zadawanie pytań przez Wykonawców odbywa się w zakładce „Pytania do postępowania”. Po otwarciu ofert, komunikacja między </w:t>
      </w:r>
      <w:r>
        <w:rPr>
          <w:color w:val="000000"/>
          <w:sz w:val="24"/>
          <w:szCs w:val="24"/>
        </w:rPr>
        <w:t>Zamawiającym a Wykonawcami, w tym wszelkie oświadczenia, wnioski, zawiadomienia oraz informacje, przekazywane są w formie elektronicznej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Platformy.</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Do pełnego i prawidłowego korzystania z Systemu przez Użytkowników Zewnętrznych konieczne jest posiadanie  przez co najmniej jednego uprawnionego Użytkownika Zewnętrznego Wykonawcy elektronicznego podpisu kwalifikowanego</w:t>
      </w:r>
      <w:r w:rsidR="00606DA2">
        <w:rPr>
          <w:color w:val="000000"/>
          <w:sz w:val="24"/>
          <w:szCs w:val="24"/>
        </w:rPr>
        <w:t>, podpisu zaufanego lub podpisu osobistego</w:t>
      </w:r>
      <w:r>
        <w:rPr>
          <w:color w:val="000000"/>
          <w:sz w:val="24"/>
          <w:szCs w:val="24"/>
        </w:rPr>
        <w:t xml:space="preserve"> służącego do autentykacji i podpisu.</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Korzystanie z Systemu możliwe jest na 2 sposoby, pod warunkiem spełnienia następujących minimalnych wymagań technicznych:</w:t>
      </w:r>
    </w:p>
    <w:p w:rsidR="00AE7AF1" w:rsidRDefault="00136EE3">
      <w:pPr>
        <w:ind w:left="360" w:hanging="218"/>
        <w:jc w:val="both"/>
        <w:rPr>
          <w:color w:val="000000"/>
          <w:sz w:val="24"/>
          <w:szCs w:val="24"/>
        </w:rPr>
      </w:pPr>
      <w:r>
        <w:rPr>
          <w:color w:val="000000"/>
          <w:sz w:val="24"/>
          <w:szCs w:val="24"/>
        </w:rPr>
        <w:t>a) Oprogramowanie zewnętrzne (dostawcy podpisu kwalifikowanego)</w:t>
      </w:r>
    </w:p>
    <w:p w:rsidR="00AE7AF1" w:rsidRDefault="00136EE3" w:rsidP="00693E45">
      <w:pPr>
        <w:numPr>
          <w:ilvl w:val="0"/>
          <w:numId w:val="7"/>
        </w:numPr>
        <w:spacing w:line="276" w:lineRule="auto"/>
        <w:jc w:val="both"/>
        <w:rPr>
          <w:color w:val="000000"/>
          <w:sz w:val="24"/>
          <w:szCs w:val="24"/>
        </w:rPr>
      </w:pPr>
      <w:proofErr w:type="spellStart"/>
      <w:r>
        <w:rPr>
          <w:color w:val="000000"/>
          <w:sz w:val="24"/>
          <w:szCs w:val="24"/>
        </w:rPr>
        <w:t>MozzillaFirefoxver</w:t>
      </w:r>
      <w:proofErr w:type="spellEnd"/>
      <w:r>
        <w:rPr>
          <w:color w:val="000000"/>
          <w:sz w:val="24"/>
          <w:szCs w:val="24"/>
        </w:rPr>
        <w:t xml:space="preserve">. 65 i późniejsze, Google Chrome </w:t>
      </w:r>
      <w:proofErr w:type="spellStart"/>
      <w:r>
        <w:rPr>
          <w:color w:val="000000"/>
          <w:sz w:val="24"/>
          <w:szCs w:val="24"/>
        </w:rPr>
        <w:t>ver</w:t>
      </w:r>
      <w:proofErr w:type="spellEnd"/>
      <w:r>
        <w:rPr>
          <w:color w:val="000000"/>
          <w:sz w:val="24"/>
          <w:szCs w:val="24"/>
        </w:rPr>
        <w:t xml:space="preserve">. 66 i późniejsze lub Opera </w:t>
      </w:r>
      <w:proofErr w:type="spellStart"/>
      <w:r>
        <w:rPr>
          <w:color w:val="000000"/>
          <w:sz w:val="24"/>
          <w:szCs w:val="24"/>
        </w:rPr>
        <w:t>ver</w:t>
      </w:r>
      <w:proofErr w:type="spellEnd"/>
      <w:r>
        <w:rPr>
          <w:color w:val="000000"/>
          <w:sz w:val="24"/>
          <w:szCs w:val="24"/>
        </w:rPr>
        <w:t xml:space="preserve">. 58 i późniejsze, Microsoft Edge </w:t>
      </w:r>
      <w:proofErr w:type="spellStart"/>
      <w:r>
        <w:rPr>
          <w:color w:val="000000"/>
          <w:sz w:val="24"/>
          <w:szCs w:val="24"/>
        </w:rPr>
        <w:t>ver</w:t>
      </w:r>
      <w:proofErr w:type="spellEnd"/>
      <w:r>
        <w:rPr>
          <w:color w:val="000000"/>
          <w:sz w:val="24"/>
          <w:szCs w:val="24"/>
        </w:rPr>
        <w:t xml:space="preserve"> 18 i późniejsze, Internet Explorer 11</w:t>
      </w:r>
    </w:p>
    <w:p w:rsidR="00AE7AF1" w:rsidRDefault="00136EE3" w:rsidP="00693E45">
      <w:pPr>
        <w:numPr>
          <w:ilvl w:val="0"/>
          <w:numId w:val="7"/>
        </w:numPr>
        <w:spacing w:line="276" w:lineRule="auto"/>
        <w:jc w:val="both"/>
        <w:rPr>
          <w:color w:val="000000"/>
          <w:sz w:val="24"/>
          <w:szCs w:val="24"/>
        </w:rPr>
      </w:pPr>
      <w:r>
        <w:rPr>
          <w:color w:val="000000"/>
          <w:sz w:val="24"/>
          <w:szCs w:val="24"/>
        </w:rPr>
        <w:t xml:space="preserve">Lista zalecanych przeglądarek internetowych: Google Chrome, </w:t>
      </w:r>
      <w:proofErr w:type="spellStart"/>
      <w:r>
        <w:rPr>
          <w:color w:val="000000"/>
          <w:sz w:val="24"/>
          <w:szCs w:val="24"/>
        </w:rPr>
        <w:t>Mozilla</w:t>
      </w:r>
      <w:proofErr w:type="spellEnd"/>
      <w:r>
        <w:rPr>
          <w:color w:val="000000"/>
          <w:sz w:val="24"/>
          <w:szCs w:val="24"/>
        </w:rPr>
        <w:t xml:space="preserve"> </w:t>
      </w:r>
      <w:proofErr w:type="spellStart"/>
      <w:r>
        <w:rPr>
          <w:color w:val="000000"/>
          <w:sz w:val="24"/>
          <w:szCs w:val="24"/>
        </w:rPr>
        <w:t>Firefox,Opera</w:t>
      </w:r>
      <w:proofErr w:type="spellEnd"/>
      <w:r>
        <w:rPr>
          <w:color w:val="000000"/>
          <w:sz w:val="24"/>
          <w:szCs w:val="24"/>
        </w:rPr>
        <w:t>. Zalecane jest używanie najnowszych wersji przeglądarek</w:t>
      </w:r>
    </w:p>
    <w:p w:rsidR="00AE7AF1" w:rsidRDefault="00136EE3" w:rsidP="00693E45">
      <w:pPr>
        <w:numPr>
          <w:ilvl w:val="0"/>
          <w:numId w:val="7"/>
        </w:numPr>
        <w:spacing w:line="276" w:lineRule="auto"/>
        <w:jc w:val="both"/>
        <w:rPr>
          <w:color w:val="000000"/>
          <w:sz w:val="24"/>
          <w:szCs w:val="24"/>
        </w:rPr>
      </w:pPr>
      <w:r>
        <w:rPr>
          <w:color w:val="000000"/>
          <w:sz w:val="24"/>
          <w:szCs w:val="24"/>
        </w:rPr>
        <w:t>system operacyjny Windows 7 i późniejsze</w:t>
      </w:r>
    </w:p>
    <w:p w:rsidR="00AE7AF1" w:rsidRDefault="00136EE3">
      <w:pPr>
        <w:ind w:left="360" w:hanging="218"/>
        <w:jc w:val="both"/>
        <w:rPr>
          <w:color w:val="000000"/>
          <w:sz w:val="24"/>
          <w:szCs w:val="24"/>
        </w:rPr>
      </w:pPr>
      <w:bookmarkStart w:id="19" w:name="_1fob9te"/>
      <w:bookmarkEnd w:id="19"/>
      <w:r>
        <w:rPr>
          <w:color w:val="000000"/>
          <w:sz w:val="24"/>
          <w:szCs w:val="24"/>
        </w:rPr>
        <w:t>b) Opr</w:t>
      </w:r>
      <w:r w:rsidR="00BD1D29">
        <w:rPr>
          <w:color w:val="000000"/>
          <w:sz w:val="24"/>
          <w:szCs w:val="24"/>
        </w:rPr>
        <w:t xml:space="preserve">ogramowanie wbudowane w </w:t>
      </w:r>
      <w:r w:rsidR="00BD1D29">
        <w:rPr>
          <w:rStyle w:val="czeinternetowe"/>
          <w:sz w:val="24"/>
          <w:szCs w:val="24"/>
        </w:rPr>
        <w:t xml:space="preserve">system </w:t>
      </w:r>
      <w:proofErr w:type="spellStart"/>
      <w:r w:rsidR="00BD1D29">
        <w:rPr>
          <w:rStyle w:val="czeinternetowe"/>
          <w:sz w:val="24"/>
          <w:szCs w:val="24"/>
        </w:rPr>
        <w:t>ezamawiajacy</w:t>
      </w:r>
      <w:proofErr w:type="spellEnd"/>
    </w:p>
    <w:p w:rsidR="00AE7AF1" w:rsidRDefault="00136EE3" w:rsidP="00693E45">
      <w:pPr>
        <w:numPr>
          <w:ilvl w:val="0"/>
          <w:numId w:val="6"/>
        </w:numPr>
        <w:spacing w:line="276" w:lineRule="auto"/>
        <w:jc w:val="both"/>
        <w:rPr>
          <w:color w:val="000000"/>
          <w:sz w:val="24"/>
          <w:szCs w:val="24"/>
        </w:rPr>
      </w:pPr>
      <w:r>
        <w:rPr>
          <w:color w:val="000000"/>
          <w:sz w:val="24"/>
          <w:szCs w:val="24"/>
        </w:rPr>
        <w:t>zainstalowane środowisko Java w wersji min. 1.8 (</w:t>
      </w:r>
      <w:proofErr w:type="spellStart"/>
      <w:r>
        <w:rPr>
          <w:color w:val="000000"/>
          <w:sz w:val="24"/>
          <w:szCs w:val="24"/>
        </w:rPr>
        <w:t>jre</w:t>
      </w:r>
      <w:proofErr w:type="spellEnd"/>
      <w:r>
        <w:rPr>
          <w:color w:val="000000"/>
          <w:sz w:val="24"/>
          <w:szCs w:val="24"/>
        </w:rPr>
        <w:t>)</w:t>
      </w:r>
    </w:p>
    <w:p w:rsidR="00AE7AF1" w:rsidRDefault="00136EE3" w:rsidP="00693E45">
      <w:pPr>
        <w:numPr>
          <w:ilvl w:val="0"/>
          <w:numId w:val="6"/>
        </w:numPr>
        <w:spacing w:line="276" w:lineRule="auto"/>
        <w:jc w:val="both"/>
        <w:rPr>
          <w:color w:val="000000"/>
          <w:sz w:val="24"/>
          <w:szCs w:val="24"/>
        </w:rPr>
      </w:pPr>
      <w:r>
        <w:rPr>
          <w:color w:val="000000"/>
          <w:sz w:val="24"/>
          <w:szCs w:val="24"/>
        </w:rPr>
        <w:t xml:space="preserve">w przypadku przeglądarek Opera, Chrome i </w:t>
      </w:r>
      <w:proofErr w:type="spellStart"/>
      <w:r>
        <w:rPr>
          <w:color w:val="000000"/>
          <w:sz w:val="24"/>
          <w:szCs w:val="24"/>
        </w:rPr>
        <w:t>Firefox</w:t>
      </w:r>
      <w:proofErr w:type="spellEnd"/>
      <w:r>
        <w:rPr>
          <w:color w:val="000000"/>
          <w:sz w:val="24"/>
          <w:szCs w:val="24"/>
        </w:rPr>
        <w:t xml:space="preserve"> należy doinstalować dodatek do przeglądarki Szafir SDK Web</w:t>
      </w:r>
    </w:p>
    <w:p w:rsidR="00AE7AF1" w:rsidRDefault="00136EE3" w:rsidP="00693E45">
      <w:pPr>
        <w:numPr>
          <w:ilvl w:val="0"/>
          <w:numId w:val="6"/>
        </w:numPr>
        <w:spacing w:line="276" w:lineRule="auto"/>
        <w:jc w:val="both"/>
        <w:rPr>
          <w:color w:val="000000"/>
          <w:sz w:val="24"/>
          <w:szCs w:val="24"/>
        </w:rPr>
      </w:pPr>
      <w:r>
        <w:rPr>
          <w:color w:val="000000"/>
          <w:sz w:val="24"/>
          <w:szCs w:val="24"/>
        </w:rPr>
        <w:t xml:space="preserve">oprogramowanie </w:t>
      </w:r>
      <w:proofErr w:type="spellStart"/>
      <w:r>
        <w:rPr>
          <w:color w:val="000000"/>
          <w:sz w:val="24"/>
          <w:szCs w:val="24"/>
        </w:rPr>
        <w:t>SzafirHost</w:t>
      </w:r>
      <w:proofErr w:type="spellEnd"/>
      <w:r>
        <w:rPr>
          <w:color w:val="000000"/>
          <w:sz w:val="24"/>
          <w:szCs w:val="24"/>
        </w:rPr>
        <w:t xml:space="preserve"> w systemie operacyjnym.</w:t>
      </w:r>
    </w:p>
    <w:p w:rsidR="00AE7AF1" w:rsidRDefault="00AE7AF1">
      <w:pPr>
        <w:ind w:left="360"/>
        <w:jc w:val="both"/>
        <w:rPr>
          <w:color w:val="000000"/>
          <w:sz w:val="24"/>
          <w:szCs w:val="24"/>
        </w:rPr>
      </w:pP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 xml:space="preserve">Korzystanie z Systemu przez Wykonawców jest bezpłatne. </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W sytuacji awarii Systemu lub przerwy technicznej działania Systemu Zamawiający dopuszcza komunikację za pomocą poczty elektronicznej na adres: zamowienia_publiczne@szpital2myslowice.pl (nie dotyczy składania ofert lub jednolitych europejskich dokumentów zamówienia).</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Maksymalny rozmiar pojedynczych plików przesyłanych za pośrednictwem Systemu wynosi 100 MB. Za pośrednictwem Systemu można przesłać wiele pojedynczych plików lub plik skompresowany do archiwum (ZIP) zawierający wiele pojedynczych plików.</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Za datę przekazania oferty, wniosków, zawiadomień,  dokumentów elektronicznych, oświadczeń lub elektronicznych kopii dokumentów lub oświadczeń oraz innych informacji przyjmuje się datę ich przekazania do Systemu.</w:t>
      </w:r>
    </w:p>
    <w:p w:rsidR="00AE7AF1" w:rsidRDefault="00136EE3" w:rsidP="00693E45">
      <w:pPr>
        <w:numPr>
          <w:ilvl w:val="0"/>
          <w:numId w:val="5"/>
        </w:numPr>
        <w:spacing w:line="276" w:lineRule="auto"/>
        <w:ind w:left="426" w:hanging="426"/>
        <w:jc w:val="both"/>
      </w:pPr>
      <w:r>
        <w:rPr>
          <w:color w:val="000000"/>
          <w:sz w:val="24"/>
          <w:szCs w:val="24"/>
        </w:rPr>
        <w:t>W korespondencji związanej z niniejszym postępowaniem Wykonawcy powinni posługiwać się następującym znaki</w:t>
      </w:r>
      <w:r w:rsidR="00541844">
        <w:rPr>
          <w:color w:val="000000"/>
          <w:sz w:val="24"/>
          <w:szCs w:val="24"/>
        </w:rPr>
        <w:t>em pos</w:t>
      </w:r>
      <w:r w:rsidR="000B30BE">
        <w:rPr>
          <w:color w:val="000000"/>
          <w:sz w:val="24"/>
          <w:szCs w:val="24"/>
        </w:rPr>
        <w:t>tępow</w:t>
      </w:r>
      <w:r w:rsidR="009862F7">
        <w:rPr>
          <w:color w:val="000000"/>
          <w:sz w:val="24"/>
          <w:szCs w:val="24"/>
        </w:rPr>
        <w:t>ania: Szp.2/NZ-271-12</w:t>
      </w:r>
      <w:r w:rsidR="00FC69B3">
        <w:rPr>
          <w:color w:val="000000"/>
          <w:sz w:val="24"/>
          <w:szCs w:val="24"/>
        </w:rPr>
        <w:t>/26</w:t>
      </w:r>
      <w:r>
        <w:rPr>
          <w:color w:val="000000"/>
          <w:sz w:val="24"/>
          <w:szCs w:val="24"/>
        </w:rPr>
        <w:t>.</w:t>
      </w: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AE7AF1" w:rsidRDefault="00136EE3" w:rsidP="00693E45">
      <w:pPr>
        <w:numPr>
          <w:ilvl w:val="0"/>
          <w:numId w:val="5"/>
        </w:numPr>
        <w:ind w:left="426" w:hanging="426"/>
        <w:rPr>
          <w:color w:val="000000"/>
          <w:sz w:val="24"/>
          <w:szCs w:val="24"/>
        </w:rPr>
      </w:pPr>
      <w:bookmarkStart w:id="20" w:name="_3znysh7"/>
      <w:bookmarkEnd w:id="20"/>
      <w:r>
        <w:rPr>
          <w:color w:val="000000"/>
          <w:sz w:val="24"/>
          <w:szCs w:val="24"/>
        </w:rPr>
        <w:t>Dopuszczalne formaty przesyłanych danych tj. plików o wielkości do 100 MB w formatach .</w:t>
      </w:r>
      <w:proofErr w:type="spellStart"/>
      <w:r>
        <w:rPr>
          <w:color w:val="000000"/>
          <w:sz w:val="24"/>
          <w:szCs w:val="24"/>
        </w:rPr>
        <w:t>png</w:t>
      </w:r>
      <w:proofErr w:type="spellEnd"/>
      <w:r>
        <w:rPr>
          <w:color w:val="000000"/>
          <w:sz w:val="24"/>
          <w:szCs w:val="24"/>
        </w:rPr>
        <w:t>, .jpg, .</w:t>
      </w:r>
      <w:proofErr w:type="spellStart"/>
      <w:r>
        <w:rPr>
          <w:color w:val="000000"/>
          <w:sz w:val="24"/>
          <w:szCs w:val="24"/>
        </w:rPr>
        <w:t>jpeg</w:t>
      </w:r>
      <w:proofErr w:type="spellEnd"/>
      <w:r>
        <w:rPr>
          <w:color w:val="000000"/>
          <w:sz w:val="24"/>
          <w:szCs w:val="24"/>
        </w:rPr>
        <w:t>, .</w:t>
      </w:r>
      <w:proofErr w:type="spellStart"/>
      <w:r>
        <w:rPr>
          <w:color w:val="000000"/>
          <w:sz w:val="24"/>
          <w:szCs w:val="24"/>
        </w:rPr>
        <w:t>gif</w:t>
      </w:r>
      <w:proofErr w:type="spellEnd"/>
      <w:r>
        <w:rPr>
          <w:color w:val="000000"/>
          <w:sz w:val="24"/>
          <w:szCs w:val="24"/>
        </w:rPr>
        <w:t>, .</w:t>
      </w:r>
      <w:proofErr w:type="spellStart"/>
      <w:r>
        <w:rPr>
          <w:color w:val="000000"/>
          <w:sz w:val="24"/>
          <w:szCs w:val="24"/>
        </w:rPr>
        <w:t>doc</w:t>
      </w:r>
      <w:proofErr w:type="spellEnd"/>
      <w:r>
        <w:rPr>
          <w:color w:val="000000"/>
          <w:sz w:val="24"/>
          <w:szCs w:val="24"/>
        </w:rPr>
        <w:t>, .</w:t>
      </w:r>
      <w:proofErr w:type="spellStart"/>
      <w:r>
        <w:rPr>
          <w:color w:val="000000"/>
          <w:sz w:val="24"/>
          <w:szCs w:val="24"/>
        </w:rPr>
        <w:t>docx</w:t>
      </w:r>
      <w:proofErr w:type="spellEnd"/>
      <w:r>
        <w:rPr>
          <w:color w:val="000000"/>
          <w:sz w:val="24"/>
          <w:szCs w:val="24"/>
        </w:rPr>
        <w:t>, .</w:t>
      </w:r>
      <w:proofErr w:type="spellStart"/>
      <w:r>
        <w:rPr>
          <w:color w:val="000000"/>
          <w:sz w:val="24"/>
          <w:szCs w:val="24"/>
        </w:rPr>
        <w:t>xls</w:t>
      </w:r>
      <w:proofErr w:type="spellEnd"/>
      <w:r>
        <w:rPr>
          <w:color w:val="000000"/>
          <w:sz w:val="24"/>
          <w:szCs w:val="24"/>
        </w:rPr>
        <w:t>, .</w:t>
      </w:r>
      <w:proofErr w:type="spellStart"/>
      <w:r>
        <w:rPr>
          <w:color w:val="000000"/>
          <w:sz w:val="24"/>
          <w:szCs w:val="24"/>
        </w:rPr>
        <w:t>xlsx</w:t>
      </w:r>
      <w:proofErr w:type="spellEnd"/>
      <w:r>
        <w:rPr>
          <w:color w:val="000000"/>
          <w:sz w:val="24"/>
          <w:szCs w:val="24"/>
        </w:rPr>
        <w:t>, .</w:t>
      </w:r>
      <w:proofErr w:type="spellStart"/>
      <w:r>
        <w:rPr>
          <w:color w:val="000000"/>
          <w:sz w:val="24"/>
          <w:szCs w:val="24"/>
        </w:rPr>
        <w:t>ppt</w:t>
      </w:r>
      <w:proofErr w:type="spellEnd"/>
      <w:r>
        <w:rPr>
          <w:color w:val="000000"/>
          <w:sz w:val="24"/>
          <w:szCs w:val="24"/>
        </w:rPr>
        <w:t>, .</w:t>
      </w:r>
      <w:proofErr w:type="spellStart"/>
      <w:r>
        <w:rPr>
          <w:color w:val="000000"/>
          <w:sz w:val="24"/>
          <w:szCs w:val="24"/>
        </w:rPr>
        <w:t>pptx</w:t>
      </w:r>
      <w:proofErr w:type="spellEnd"/>
      <w:r>
        <w:rPr>
          <w:color w:val="000000"/>
          <w:sz w:val="24"/>
          <w:szCs w:val="24"/>
        </w:rPr>
        <w:t>, .</w:t>
      </w:r>
      <w:proofErr w:type="spellStart"/>
      <w:r>
        <w:rPr>
          <w:color w:val="000000"/>
          <w:sz w:val="24"/>
          <w:szCs w:val="24"/>
        </w:rPr>
        <w:t>odt</w:t>
      </w:r>
      <w:proofErr w:type="spellEnd"/>
      <w:r>
        <w:rPr>
          <w:color w:val="000000"/>
          <w:sz w:val="24"/>
          <w:szCs w:val="24"/>
        </w:rPr>
        <w:t>, .</w:t>
      </w:r>
      <w:proofErr w:type="spellStart"/>
      <w:r>
        <w:rPr>
          <w:color w:val="000000"/>
          <w:sz w:val="24"/>
          <w:szCs w:val="24"/>
        </w:rPr>
        <w:t>ods</w:t>
      </w:r>
      <w:proofErr w:type="spellEnd"/>
      <w:r>
        <w:rPr>
          <w:color w:val="000000"/>
          <w:sz w:val="24"/>
          <w:szCs w:val="24"/>
        </w:rPr>
        <w:t>, .</w:t>
      </w:r>
      <w:proofErr w:type="spellStart"/>
      <w:r>
        <w:rPr>
          <w:color w:val="000000"/>
          <w:sz w:val="24"/>
          <w:szCs w:val="24"/>
        </w:rPr>
        <w:t>odp</w:t>
      </w:r>
      <w:proofErr w:type="spellEnd"/>
      <w:r>
        <w:rPr>
          <w:color w:val="000000"/>
          <w:sz w:val="24"/>
          <w:szCs w:val="24"/>
        </w:rPr>
        <w:t>, .</w:t>
      </w:r>
      <w:proofErr w:type="spellStart"/>
      <w:r>
        <w:rPr>
          <w:color w:val="000000"/>
          <w:sz w:val="24"/>
          <w:szCs w:val="24"/>
        </w:rPr>
        <w:t>odf</w:t>
      </w:r>
      <w:proofErr w:type="spellEnd"/>
      <w:r>
        <w:rPr>
          <w:color w:val="000000"/>
          <w:sz w:val="24"/>
          <w:szCs w:val="24"/>
        </w:rPr>
        <w:t xml:space="preserve">, </w:t>
      </w:r>
      <w:proofErr w:type="spellStart"/>
      <w:r>
        <w:rPr>
          <w:color w:val="000000"/>
          <w:sz w:val="24"/>
          <w:szCs w:val="24"/>
        </w:rPr>
        <w:t>.pd</w:t>
      </w:r>
      <w:proofErr w:type="spellEnd"/>
      <w:r>
        <w:rPr>
          <w:color w:val="000000"/>
          <w:sz w:val="24"/>
          <w:szCs w:val="24"/>
        </w:rPr>
        <w:t>f, .zip, .</w:t>
      </w:r>
      <w:proofErr w:type="spellStart"/>
      <w:r>
        <w:rPr>
          <w:color w:val="000000"/>
          <w:sz w:val="24"/>
          <w:szCs w:val="24"/>
        </w:rPr>
        <w:t>rar</w:t>
      </w:r>
      <w:proofErr w:type="spellEnd"/>
      <w:r>
        <w:rPr>
          <w:color w:val="000000"/>
          <w:sz w:val="24"/>
          <w:szCs w:val="24"/>
        </w:rPr>
        <w:t>, .7zip, .</w:t>
      </w:r>
      <w:proofErr w:type="spellStart"/>
      <w:r>
        <w:rPr>
          <w:color w:val="000000"/>
          <w:sz w:val="24"/>
          <w:szCs w:val="24"/>
        </w:rPr>
        <w:t>txt</w:t>
      </w:r>
      <w:proofErr w:type="spellEnd"/>
      <w:r>
        <w:rPr>
          <w:color w:val="000000"/>
          <w:sz w:val="24"/>
          <w:szCs w:val="24"/>
        </w:rPr>
        <w:t>, .</w:t>
      </w:r>
      <w:proofErr w:type="spellStart"/>
      <w:r>
        <w:rPr>
          <w:color w:val="000000"/>
          <w:sz w:val="24"/>
          <w:szCs w:val="24"/>
        </w:rPr>
        <w:t>ath</w:t>
      </w:r>
      <w:proofErr w:type="spellEnd"/>
      <w:r>
        <w:rPr>
          <w:color w:val="000000"/>
          <w:sz w:val="24"/>
          <w:szCs w:val="24"/>
        </w:rPr>
        <w:t>, .</w:t>
      </w:r>
      <w:proofErr w:type="spellStart"/>
      <w:r>
        <w:rPr>
          <w:color w:val="000000"/>
          <w:sz w:val="24"/>
          <w:szCs w:val="24"/>
        </w:rPr>
        <w:t>xml</w:t>
      </w:r>
      <w:proofErr w:type="spellEnd"/>
      <w:r>
        <w:rPr>
          <w:color w:val="000000"/>
          <w:sz w:val="24"/>
          <w:szCs w:val="24"/>
        </w:rPr>
        <w:t>, .</w:t>
      </w:r>
      <w:proofErr w:type="spellStart"/>
      <w:r>
        <w:rPr>
          <w:color w:val="000000"/>
          <w:sz w:val="24"/>
          <w:szCs w:val="24"/>
        </w:rPr>
        <w:t>dwg</w:t>
      </w:r>
      <w:proofErr w:type="spellEnd"/>
      <w:r>
        <w:rPr>
          <w:color w:val="000000"/>
          <w:sz w:val="24"/>
          <w:szCs w:val="24"/>
        </w:rPr>
        <w:t>, .</w:t>
      </w:r>
      <w:proofErr w:type="spellStart"/>
      <w:r>
        <w:rPr>
          <w:color w:val="000000"/>
          <w:sz w:val="24"/>
          <w:szCs w:val="24"/>
        </w:rPr>
        <w:t>xades</w:t>
      </w:r>
      <w:proofErr w:type="spellEnd"/>
      <w:r>
        <w:rPr>
          <w:color w:val="000000"/>
          <w:sz w:val="24"/>
          <w:szCs w:val="24"/>
        </w:rPr>
        <w:t>, .tar, .7z, .</w:t>
      </w:r>
      <w:proofErr w:type="spellStart"/>
      <w:r>
        <w:rPr>
          <w:color w:val="000000"/>
          <w:sz w:val="24"/>
          <w:szCs w:val="24"/>
        </w:rPr>
        <w:t>eml</w:t>
      </w:r>
      <w:proofErr w:type="spellEnd"/>
      <w:r>
        <w:rPr>
          <w:color w:val="000000"/>
          <w:sz w:val="24"/>
          <w:szCs w:val="24"/>
        </w:rPr>
        <w:t>, .</w:t>
      </w:r>
      <w:proofErr w:type="spellStart"/>
      <w:r>
        <w:rPr>
          <w:color w:val="000000"/>
          <w:sz w:val="24"/>
          <w:szCs w:val="24"/>
        </w:rPr>
        <w:t>msg</w:t>
      </w:r>
      <w:proofErr w:type="spellEnd"/>
    </w:p>
    <w:p w:rsidR="00AE7AF1" w:rsidRDefault="00136EE3" w:rsidP="00693E45">
      <w:pPr>
        <w:numPr>
          <w:ilvl w:val="0"/>
          <w:numId w:val="5"/>
        </w:numPr>
        <w:ind w:left="426" w:hanging="426"/>
        <w:rPr>
          <w:color w:val="000000"/>
          <w:sz w:val="24"/>
          <w:szCs w:val="24"/>
        </w:rPr>
      </w:pPr>
      <w:r>
        <w:rPr>
          <w:color w:val="000000"/>
          <w:sz w:val="24"/>
          <w:szCs w:val="24"/>
        </w:rPr>
        <w:t>Informacje na temat kodowania i czasu odbioru danych:</w:t>
      </w:r>
    </w:p>
    <w:p w:rsidR="00AE7AF1" w:rsidRPr="00B35FF1" w:rsidRDefault="00136EE3" w:rsidP="00B35FF1">
      <w:pPr>
        <w:numPr>
          <w:ilvl w:val="0"/>
          <w:numId w:val="5"/>
        </w:numPr>
        <w:ind w:left="426" w:hanging="426"/>
        <w:rPr>
          <w:color w:val="000000"/>
          <w:sz w:val="24"/>
          <w:szCs w:val="24"/>
        </w:rPr>
      </w:pPr>
      <w:r>
        <w:rPr>
          <w:color w:val="000000"/>
          <w:sz w:val="24"/>
          <w:szCs w:val="24"/>
        </w:rPr>
        <w:t xml:space="preserve">Oferta/wniosek złożony/a przez Wykonawcę na Portalu , nie jest widoczny/a dla zamawiającego, ponieważ widnieje w Systemie jako zaszyfrowany/a. Możliwość </w:t>
      </w:r>
      <w:r w:rsidRPr="00B35FF1">
        <w:rPr>
          <w:color w:val="000000"/>
          <w:sz w:val="24"/>
          <w:szCs w:val="24"/>
        </w:rPr>
        <w:t>otwarcia oferty/wniosku dostępna jest dopiero po odszyfrowaniu przez Zamawiającego po upływie terminu składania ofert.</w:t>
      </w:r>
    </w:p>
    <w:p w:rsidR="00AE7AF1" w:rsidRDefault="00136EE3" w:rsidP="00693E45">
      <w:pPr>
        <w:numPr>
          <w:ilvl w:val="0"/>
          <w:numId w:val="5"/>
        </w:numPr>
        <w:ind w:left="426" w:hanging="426"/>
        <w:rPr>
          <w:color w:val="000000"/>
          <w:sz w:val="24"/>
          <w:szCs w:val="24"/>
        </w:rPr>
      </w:pPr>
      <w:r>
        <w:rPr>
          <w:color w:val="000000"/>
          <w:sz w:val="24"/>
          <w:szCs w:val="24"/>
        </w:rPr>
        <w:t>Oznaczenie czasu odbioru danych przez Portal stanowi przypiętą do dokumentu elektronicznego datę oraz dokładny czas (</w:t>
      </w:r>
      <w:proofErr w:type="spellStart"/>
      <w:r>
        <w:rPr>
          <w:color w:val="000000"/>
          <w:sz w:val="24"/>
          <w:szCs w:val="24"/>
        </w:rPr>
        <w:t>hh:mm:ss</w:t>
      </w:r>
      <w:proofErr w:type="spellEnd"/>
      <w:r>
        <w:rPr>
          <w:color w:val="000000"/>
          <w:sz w:val="24"/>
          <w:szCs w:val="24"/>
        </w:rPr>
        <w:t>), znajdującą się na potwierdzeniu złożenia oferty/wniosku</w:t>
      </w:r>
    </w:p>
    <w:p w:rsidR="00AE7AF1" w:rsidRDefault="00AE7AF1">
      <w:pPr>
        <w:ind w:left="426" w:hanging="426"/>
        <w:jc w:val="both"/>
        <w:rPr>
          <w:color w:val="000000"/>
          <w:sz w:val="24"/>
          <w:szCs w:val="24"/>
        </w:rPr>
      </w:pPr>
    </w:p>
    <w:p w:rsidR="00AE7AF1" w:rsidRDefault="00136EE3" w:rsidP="00693E45">
      <w:pPr>
        <w:numPr>
          <w:ilvl w:val="0"/>
          <w:numId w:val="5"/>
        </w:numPr>
        <w:spacing w:line="276" w:lineRule="auto"/>
        <w:ind w:left="426" w:hanging="426"/>
        <w:jc w:val="both"/>
        <w:rPr>
          <w:color w:val="000000"/>
          <w:sz w:val="24"/>
          <w:szCs w:val="24"/>
        </w:rPr>
      </w:pPr>
      <w:r>
        <w:rPr>
          <w:color w:val="000000"/>
          <w:sz w:val="24"/>
          <w:szCs w:val="24"/>
        </w:rPr>
        <w:t>Osobą wyznaczoną do kontaktu w sprawie postępowania jest: Justyna Paul tel. 723 183 366.</w:t>
      </w:r>
    </w:p>
    <w:p w:rsidR="00AE7AF1" w:rsidRDefault="00AE7AF1">
      <w:pPr>
        <w:rPr>
          <w:sz w:val="24"/>
          <w:szCs w:val="24"/>
        </w:rPr>
      </w:pPr>
    </w:p>
    <w:p w:rsidR="00AE7AF1" w:rsidRDefault="00402F83" w:rsidP="00402F83">
      <w:pPr>
        <w:pStyle w:val="Nagwek11"/>
        <w:numPr>
          <w:ilvl w:val="0"/>
          <w:numId w:val="0"/>
        </w:numPr>
        <w:spacing w:before="0"/>
        <w:rPr>
          <w:rFonts w:ascii="Times New Roman" w:hAnsi="Times New Roman"/>
          <w:color w:val="auto"/>
          <w:sz w:val="24"/>
          <w:szCs w:val="24"/>
        </w:rPr>
      </w:pPr>
      <w:bookmarkStart w:id="21" w:name="_Toc204765334"/>
      <w:r>
        <w:rPr>
          <w:rFonts w:ascii="Times New Roman" w:hAnsi="Times New Roman"/>
          <w:color w:val="auto"/>
          <w:sz w:val="24"/>
          <w:szCs w:val="24"/>
        </w:rPr>
        <w:t>8.</w:t>
      </w:r>
      <w:r w:rsidR="00136EE3">
        <w:rPr>
          <w:rFonts w:ascii="Times New Roman" w:hAnsi="Times New Roman"/>
          <w:color w:val="auto"/>
          <w:sz w:val="24"/>
          <w:szCs w:val="24"/>
        </w:rPr>
        <w:t>WYMAGANIA  DOTYCZĄCE  WADIUM</w:t>
      </w:r>
      <w:bookmarkEnd w:id="21"/>
    </w:p>
    <w:p w:rsidR="00AE7AF1" w:rsidRDefault="00AE7AF1"/>
    <w:p w:rsidR="00AE7AF1" w:rsidRDefault="00B35FF1">
      <w:pPr>
        <w:jc w:val="both"/>
        <w:rPr>
          <w:rFonts w:ascii="Georgia" w:eastAsiaTheme="minorHAnsi" w:hAnsi="Georgia" w:cs="Georgia"/>
          <w:color w:val="000000"/>
          <w:sz w:val="24"/>
          <w:szCs w:val="24"/>
          <w:lang w:eastAsia="en-US"/>
        </w:rPr>
      </w:pPr>
      <w:r>
        <w:rPr>
          <w:rFonts w:ascii="Georgia" w:eastAsiaTheme="minorHAnsi" w:hAnsi="Georgia" w:cs="Georgia"/>
          <w:color w:val="000000"/>
          <w:sz w:val="24"/>
          <w:szCs w:val="24"/>
          <w:lang w:eastAsia="en-US"/>
        </w:rPr>
        <w:t>Nie dotyczy.</w:t>
      </w:r>
    </w:p>
    <w:p w:rsidR="00B35FF1" w:rsidRPr="00FF3D7A" w:rsidRDefault="00B35FF1">
      <w:pPr>
        <w:jc w:val="both"/>
        <w:rPr>
          <w:b/>
          <w:sz w:val="24"/>
          <w:szCs w:val="24"/>
        </w:rPr>
      </w:pPr>
    </w:p>
    <w:p w:rsidR="00AE7AF1" w:rsidRDefault="00402F83" w:rsidP="00402F83">
      <w:pPr>
        <w:pStyle w:val="Nagwek11"/>
        <w:numPr>
          <w:ilvl w:val="0"/>
          <w:numId w:val="0"/>
        </w:numPr>
        <w:spacing w:before="0" w:after="120"/>
        <w:rPr>
          <w:rFonts w:ascii="Times New Roman" w:hAnsi="Times New Roman"/>
          <w:color w:val="auto"/>
          <w:sz w:val="24"/>
          <w:szCs w:val="24"/>
        </w:rPr>
      </w:pPr>
      <w:bookmarkStart w:id="22" w:name="_Toc204765335"/>
      <w:r>
        <w:rPr>
          <w:rFonts w:ascii="Times New Roman" w:hAnsi="Times New Roman"/>
          <w:color w:val="auto"/>
          <w:sz w:val="24"/>
          <w:szCs w:val="24"/>
        </w:rPr>
        <w:t>9.</w:t>
      </w:r>
      <w:r w:rsidR="00136EE3">
        <w:rPr>
          <w:rFonts w:ascii="Times New Roman" w:hAnsi="Times New Roman"/>
          <w:color w:val="auto"/>
          <w:sz w:val="24"/>
          <w:szCs w:val="24"/>
        </w:rPr>
        <w:t>TERMIN  ZWIĄZANIA  OFERTĄ.</w:t>
      </w:r>
      <w:bookmarkEnd w:id="22"/>
    </w:p>
    <w:p w:rsidR="00187482" w:rsidRPr="00187482" w:rsidRDefault="00187482" w:rsidP="00187482">
      <w:pPr>
        <w:autoSpaceDE w:val="0"/>
        <w:autoSpaceDN w:val="0"/>
        <w:adjustRightInd w:val="0"/>
        <w:rPr>
          <w:rFonts w:ascii="Arial" w:eastAsiaTheme="minorHAnsi" w:hAnsi="Arial" w:cs="Arial"/>
          <w:color w:val="000000"/>
          <w:sz w:val="24"/>
          <w:szCs w:val="24"/>
          <w:lang w:eastAsia="en-US"/>
        </w:rPr>
      </w:pPr>
    </w:p>
    <w:p w:rsidR="00187482" w:rsidRPr="00187482" w:rsidRDefault="00187482" w:rsidP="00187482">
      <w:pPr>
        <w:autoSpaceDE w:val="0"/>
        <w:autoSpaceDN w:val="0"/>
        <w:adjustRightInd w:val="0"/>
        <w:rPr>
          <w:rFonts w:eastAsiaTheme="minorHAnsi"/>
          <w:sz w:val="24"/>
          <w:szCs w:val="24"/>
          <w:lang w:eastAsia="en-US"/>
        </w:rPr>
      </w:pPr>
      <w:r w:rsidRPr="00187482">
        <w:rPr>
          <w:rFonts w:eastAsiaTheme="minorHAnsi"/>
          <w:sz w:val="24"/>
          <w:szCs w:val="24"/>
          <w:lang w:eastAsia="en-US"/>
        </w:rPr>
        <w:t xml:space="preserve">Termin związania ofertą wynosi </w:t>
      </w:r>
      <w:r w:rsidR="00D20EEC">
        <w:rPr>
          <w:rFonts w:eastAsiaTheme="minorHAnsi"/>
          <w:b/>
          <w:bCs/>
          <w:sz w:val="24"/>
          <w:szCs w:val="24"/>
          <w:lang w:eastAsia="en-US"/>
        </w:rPr>
        <w:t xml:space="preserve">30 dni tj. do </w:t>
      </w:r>
      <w:r w:rsidR="00D20EEC" w:rsidRPr="00A01B51">
        <w:rPr>
          <w:rFonts w:eastAsiaTheme="minorHAnsi"/>
          <w:b/>
          <w:bCs/>
          <w:sz w:val="24"/>
          <w:szCs w:val="24"/>
          <w:lang w:eastAsia="en-US"/>
        </w:rPr>
        <w:t xml:space="preserve">dnia </w:t>
      </w:r>
      <w:r w:rsidR="00A01B51" w:rsidRPr="00A01B51">
        <w:rPr>
          <w:rFonts w:eastAsiaTheme="minorHAnsi"/>
          <w:b/>
          <w:bCs/>
          <w:sz w:val="24"/>
          <w:szCs w:val="24"/>
          <w:lang w:eastAsia="en-US"/>
        </w:rPr>
        <w:t>05.06</w:t>
      </w:r>
      <w:r w:rsidRPr="00A01B51">
        <w:rPr>
          <w:rFonts w:eastAsiaTheme="minorHAnsi"/>
          <w:b/>
          <w:bCs/>
          <w:sz w:val="24"/>
          <w:szCs w:val="24"/>
          <w:lang w:eastAsia="en-US"/>
        </w:rPr>
        <w:t>.202</w:t>
      </w:r>
      <w:r w:rsidR="007D7ABE" w:rsidRPr="00A01B51">
        <w:rPr>
          <w:rFonts w:eastAsiaTheme="minorHAnsi"/>
          <w:b/>
          <w:bCs/>
          <w:sz w:val="24"/>
          <w:szCs w:val="24"/>
          <w:lang w:eastAsia="en-US"/>
        </w:rPr>
        <w:t>6</w:t>
      </w:r>
      <w:r w:rsidRPr="00187482">
        <w:rPr>
          <w:rFonts w:eastAsiaTheme="minorHAnsi"/>
          <w:b/>
          <w:bCs/>
          <w:sz w:val="24"/>
          <w:szCs w:val="24"/>
          <w:lang w:eastAsia="en-US"/>
        </w:rPr>
        <w:t xml:space="preserve"> r. </w:t>
      </w:r>
      <w:r w:rsidRPr="00187482">
        <w:rPr>
          <w:rFonts w:eastAsiaTheme="minorHAnsi"/>
          <w:sz w:val="24"/>
          <w:szCs w:val="24"/>
          <w:lang w:eastAsia="en-US"/>
        </w:rPr>
        <w:t xml:space="preserve">Bieg terminu związania ofertą rozpoczyna się wraz z upływem terminu składania ofert </w:t>
      </w:r>
    </w:p>
    <w:p w:rsidR="00187482" w:rsidRPr="00187482" w:rsidRDefault="00187482" w:rsidP="00187482">
      <w:pPr>
        <w:autoSpaceDE w:val="0"/>
        <w:autoSpaceDN w:val="0"/>
        <w:adjustRightInd w:val="0"/>
        <w:rPr>
          <w:rFonts w:ascii="Arial" w:eastAsiaTheme="minorHAnsi" w:hAnsi="Arial" w:cs="Arial"/>
          <w:color w:val="000000"/>
          <w:lang w:eastAsia="en-US"/>
        </w:rPr>
      </w:pPr>
    </w:p>
    <w:p w:rsidR="00AE7AF1" w:rsidRDefault="00AE7AF1">
      <w:pPr>
        <w:jc w:val="both"/>
        <w:rPr>
          <w:sz w:val="24"/>
          <w:szCs w:val="24"/>
        </w:rPr>
      </w:pPr>
    </w:p>
    <w:p w:rsidR="00AE7AF1" w:rsidRDefault="00A17823">
      <w:pPr>
        <w:pStyle w:val="Nagwek11"/>
        <w:numPr>
          <w:ilvl w:val="0"/>
          <w:numId w:val="0"/>
        </w:numPr>
        <w:spacing w:before="0"/>
        <w:rPr>
          <w:rFonts w:ascii="Times New Roman" w:hAnsi="Times New Roman"/>
          <w:color w:val="auto"/>
          <w:sz w:val="24"/>
          <w:szCs w:val="24"/>
        </w:rPr>
      </w:pPr>
      <w:bookmarkStart w:id="23" w:name="_Toc204765336"/>
      <w:r>
        <w:rPr>
          <w:rFonts w:ascii="Times New Roman" w:hAnsi="Times New Roman"/>
          <w:color w:val="auto"/>
          <w:sz w:val="24"/>
          <w:szCs w:val="24"/>
        </w:rPr>
        <w:t>10</w:t>
      </w:r>
      <w:r w:rsidR="00136EE3">
        <w:rPr>
          <w:rFonts w:ascii="Times New Roman" w:hAnsi="Times New Roman"/>
          <w:color w:val="auto"/>
          <w:sz w:val="24"/>
          <w:szCs w:val="24"/>
        </w:rPr>
        <w:t>. FORMA SKŁADANYCH OŚWIADCZEŃ I DOKUMENTÓW</w:t>
      </w:r>
      <w:bookmarkEnd w:id="23"/>
    </w:p>
    <w:p w:rsidR="00AE7AF1" w:rsidRDefault="00AE7AF1"/>
    <w:p w:rsidR="00AE7AF1" w:rsidRDefault="00AE7AF1">
      <w:pPr>
        <w:rPr>
          <w:sz w:val="24"/>
          <w:szCs w:val="24"/>
        </w:rPr>
      </w:pPr>
    </w:p>
    <w:p w:rsidR="00AE7AF1" w:rsidRDefault="00136EE3" w:rsidP="00693E45">
      <w:pPr>
        <w:pStyle w:val="NormalnyWeb"/>
        <w:numPr>
          <w:ilvl w:val="0"/>
          <w:numId w:val="17"/>
        </w:numPr>
        <w:spacing w:beforeAutospacing="0" w:afterAutospacing="0"/>
        <w:jc w:val="both"/>
      </w:pPr>
      <w:r>
        <w:t xml:space="preserve">Ofertę, oświadczenie, o których mowa w art. 125 ust. 1 ustawy </w:t>
      </w:r>
      <w:proofErr w:type="spellStart"/>
      <w:r>
        <w:t>Pzp</w:t>
      </w:r>
      <w:proofErr w:type="spellEnd"/>
      <w:r>
        <w:t xml:space="preserve"> należy złożyć pod rygorem nieważności w formie elektronicznej lub w postaci elektronicznej opatrzonej podpisem </w:t>
      </w:r>
      <w:r w:rsidR="00606DA2">
        <w:t>zaufanym lub podpisem osobistym lub kwalifikowanym podpisem elektronicznym.</w:t>
      </w:r>
    </w:p>
    <w:p w:rsidR="00AE7AF1" w:rsidRDefault="00136EE3" w:rsidP="00693E45">
      <w:pPr>
        <w:pStyle w:val="NormalnyWeb"/>
        <w:numPr>
          <w:ilvl w:val="0"/>
          <w:numId w:val="17"/>
        </w:numPr>
        <w:spacing w:beforeAutospacing="0" w:afterAutospacing="0"/>
        <w:jc w:val="both"/>
      </w:pPr>
      <w:r>
        <w:t xml:space="preserve">Oferty, oświadczenia, o których mowa w art. 125 ust. 1 ustawy </w:t>
      </w:r>
      <w:proofErr w:type="spellStart"/>
      <w:r>
        <w:t>Pzp</w:t>
      </w:r>
      <w:proofErr w:type="spellEnd"/>
      <w:r>
        <w:t xml:space="preserve">, podmiotowe środki dowodowe, w tym oświadczenie, o którym mowa w art. 117 ust. 4 ustawy </w:t>
      </w:r>
      <w:proofErr w:type="spellStart"/>
      <w:r>
        <w:t>Pzp</w:t>
      </w:r>
      <w:proofErr w:type="spellEnd"/>
      <w:r>
        <w:t xml:space="preserve">, oraz zobowiązanie podmiotu udostępniającego zasoby, o którym mowa w art. 118 ust. 3 ustawy </w:t>
      </w:r>
      <w:proofErr w:type="spellStart"/>
      <w:r>
        <w:t>Pzp</w:t>
      </w:r>
      <w:proofErr w:type="spellEnd"/>
      <w:r>
        <w:t>, zwane dalej w niniejszym rozdziale „</w:t>
      </w:r>
      <w:r>
        <w:rPr>
          <w:i/>
        </w:rPr>
        <w:t>zobowiązaniem podmiotu udostępniającego zasoby</w:t>
      </w:r>
      <w:r>
        <w:t>”, przedmiotowe środki dowodowe, pełnomocnictwo,/</w:t>
      </w:r>
    </w:p>
    <w:p w:rsidR="00AE7AF1" w:rsidRDefault="00136EE3" w:rsidP="00693E45">
      <w:pPr>
        <w:pStyle w:val="NormalnyWeb"/>
        <w:numPr>
          <w:ilvl w:val="0"/>
          <w:numId w:val="17"/>
        </w:numPr>
        <w:spacing w:beforeAutospacing="0" w:afterAutospacing="0"/>
        <w:jc w:val="both"/>
      </w:pPr>
      <w:r>
        <w:t>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rsidR="00AE7AF1" w:rsidRDefault="00136EE3" w:rsidP="00693E45">
      <w:pPr>
        <w:pStyle w:val="NormalnyWeb"/>
        <w:numPr>
          <w:ilvl w:val="0"/>
          <w:numId w:val="17"/>
        </w:numPr>
        <w:spacing w:beforeAutospacing="0" w:afterAutospacing="0"/>
        <w:jc w:val="both"/>
      </w:pPr>
      <w:r>
        <w:t>Podmiotowe środki dowodowe, przedmiotowe środki dowodowe oraz inne dokumenty lub oświadczenia, sporządzone w języku obcym przekazuje się wraz z tłumaczeniem na język polski.</w:t>
      </w:r>
    </w:p>
    <w:p w:rsidR="00AE7AF1" w:rsidRDefault="00136EE3" w:rsidP="00693E45">
      <w:pPr>
        <w:pStyle w:val="NormalnyWeb"/>
        <w:numPr>
          <w:ilvl w:val="0"/>
          <w:numId w:val="17"/>
        </w:numPr>
        <w:spacing w:beforeAutospacing="0" w:afterAutospacing="0"/>
        <w:jc w:val="both"/>
      </w:pPr>
      <w: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t>Pzp</w:t>
      </w:r>
      <w:proofErr w:type="spellEnd"/>
      <w:r>
        <w:t xml:space="preserve"> lub podwykonawcy niebędącego podmiotem udostępniającym zasoby na takich zasadach, zwane dalej w niniejszym rozdziale „</w:t>
      </w:r>
      <w:r>
        <w:rPr>
          <w:i/>
        </w:rPr>
        <w:t>dokumentami potwierdzającymi umocowanie do reprezentowania</w:t>
      </w:r>
      <w:r>
        <w:t>”, zostały wystawione przez upoważnione podmioty inne niż wykonawca, wykonawca wspólnie ubiegający się o udzielenie zamówienia, podmiot udostępniający zasoby lub podwykonawca, zwane dalej w niniejszym rozdziale „</w:t>
      </w:r>
      <w:r>
        <w:rPr>
          <w:i/>
        </w:rPr>
        <w:t>upoważnionymi podmiotami</w:t>
      </w:r>
      <w:r>
        <w:t>”, jako dokument elektroniczny, przekazuje się ten dokument.</w:t>
      </w:r>
    </w:p>
    <w:p w:rsidR="00AE7AF1" w:rsidRDefault="00136EE3" w:rsidP="00693E45">
      <w:pPr>
        <w:pStyle w:val="NormalnyWeb"/>
        <w:numPr>
          <w:ilvl w:val="0"/>
          <w:numId w:val="17"/>
        </w:numPr>
        <w:spacing w:beforeAutospacing="0" w:afterAutospacing="0"/>
        <w:ind w:left="357" w:hanging="357"/>
        <w:jc w:val="both"/>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rsidR="00AE7AF1" w:rsidRDefault="00136EE3" w:rsidP="00693E45">
      <w:pPr>
        <w:pStyle w:val="NormalnyWeb"/>
        <w:numPr>
          <w:ilvl w:val="0"/>
          <w:numId w:val="17"/>
        </w:numPr>
        <w:suppressAutoHyphens/>
        <w:spacing w:beforeAutospacing="0" w:afterAutospacing="0"/>
        <w:ind w:left="357" w:hanging="357"/>
        <w:jc w:val="both"/>
      </w:pPr>
      <w:r>
        <w:t>Poświadczenia zgodności cyfrowego odwzorowania z dokumentem w postaci papierowej, o którym mowa w ust. 6, dokonuje w przypadku:</w:t>
      </w:r>
    </w:p>
    <w:p w:rsidR="00AE7AF1" w:rsidRDefault="00136EE3" w:rsidP="00693E45">
      <w:pPr>
        <w:pStyle w:val="NormalnyWeb"/>
        <w:numPr>
          <w:ilvl w:val="0"/>
          <w:numId w:val="18"/>
        </w:numPr>
        <w:suppressAutoHyphens/>
        <w:spacing w:beforeAutospacing="0" w:afterAutospacing="0"/>
        <w:ind w:hanging="357"/>
        <w:jc w:val="both"/>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AE7AF1" w:rsidRDefault="00136EE3" w:rsidP="00693E45">
      <w:pPr>
        <w:pStyle w:val="NormalnyWeb"/>
        <w:numPr>
          <w:ilvl w:val="0"/>
          <w:numId w:val="18"/>
        </w:numPr>
        <w:suppressAutoHyphens/>
        <w:spacing w:beforeAutospacing="0" w:afterAutospacing="0"/>
        <w:ind w:hanging="357"/>
        <w:jc w:val="both"/>
      </w:pPr>
      <w:r>
        <w:t>przedmiotowych środków dowodowych – odpowiednio wykonawca lub wykonawca wspólnie ubiegający się o udzielenie zamówienia;</w:t>
      </w:r>
    </w:p>
    <w:p w:rsidR="00AE7AF1" w:rsidRDefault="00136EE3" w:rsidP="00693E45">
      <w:pPr>
        <w:pStyle w:val="NormalnyWeb"/>
        <w:numPr>
          <w:ilvl w:val="0"/>
          <w:numId w:val="18"/>
        </w:numPr>
        <w:suppressAutoHyphens/>
        <w:spacing w:beforeAutospacing="0" w:afterAutospacing="0"/>
        <w:ind w:hanging="357"/>
        <w:jc w:val="both"/>
      </w:pPr>
      <w:r>
        <w:t>innych dokumentów– odpowiednio wykonawca lub wykonawca wspólnie ubiegający się o udzielenie zamówienia, w zakresie dokumentów, które każdego z nich dotyczą</w:t>
      </w:r>
    </w:p>
    <w:p w:rsidR="00AE7AF1" w:rsidRDefault="00136EE3" w:rsidP="00693E45">
      <w:pPr>
        <w:pStyle w:val="NormalnyWeb"/>
        <w:numPr>
          <w:ilvl w:val="0"/>
          <w:numId w:val="17"/>
        </w:numPr>
        <w:spacing w:beforeAutospacing="0" w:afterAutospacing="0"/>
        <w:ind w:hanging="357"/>
        <w:jc w:val="both"/>
      </w:pPr>
      <w:r>
        <w:t>Poświadczenia zgodności cyfrowego odwzorowania z dokumentem w postaci papierowej, o którym mowa w ust. 6, może dokonać również notariusz</w:t>
      </w:r>
    </w:p>
    <w:p w:rsidR="00AE7AF1" w:rsidRDefault="00136EE3" w:rsidP="00693E45">
      <w:pPr>
        <w:pStyle w:val="NormalnyWeb"/>
        <w:numPr>
          <w:ilvl w:val="0"/>
          <w:numId w:val="17"/>
        </w:numPr>
        <w:spacing w:beforeAutospacing="0" w:afterAutospacing="0"/>
        <w:ind w:left="357" w:hanging="357"/>
        <w:jc w:val="both"/>
      </w:pPr>
      <w: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AE7AF1" w:rsidRDefault="00136EE3" w:rsidP="00693E45">
      <w:pPr>
        <w:pStyle w:val="NormalnyWeb"/>
        <w:numPr>
          <w:ilvl w:val="0"/>
          <w:numId w:val="17"/>
        </w:numPr>
        <w:suppressAutoHyphens/>
        <w:spacing w:beforeAutospacing="0" w:afterAutospacing="0"/>
        <w:ind w:left="357"/>
        <w:jc w:val="both"/>
      </w:pPr>
      <w:r>
        <w:t xml:space="preserve">Podmiotowe środki dowodowe, w tym oświadczenie, o którym mowa w art. 117 ust. 4 ustawy </w:t>
      </w:r>
      <w:proofErr w:type="spellStart"/>
      <w:r>
        <w:t>Pzp</w:t>
      </w:r>
      <w:proofErr w:type="spellEnd"/>
      <w: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rsidR="00AE7AF1" w:rsidRDefault="00136EE3" w:rsidP="00693E45">
      <w:pPr>
        <w:pStyle w:val="NormalnyWeb"/>
        <w:numPr>
          <w:ilvl w:val="0"/>
          <w:numId w:val="17"/>
        </w:numPr>
        <w:suppressAutoHyphens/>
        <w:spacing w:beforeAutospacing="0" w:afterAutospacing="0"/>
        <w:ind w:left="357" w:hanging="357"/>
        <w:jc w:val="both"/>
      </w:pPr>
      <w:r>
        <w:t xml:space="preserve">W przypadku gdy podmiotowe środki dowodowe, w tym oświadczenie, o którym mowa w art. 117 ust. 4 ustawy </w:t>
      </w:r>
      <w:proofErr w:type="spellStart"/>
      <w:r>
        <w:t>Pzp</w:t>
      </w:r>
      <w:proofErr w:type="spellEnd"/>
      <w: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AE7AF1" w:rsidRDefault="00136EE3" w:rsidP="00693E45">
      <w:pPr>
        <w:pStyle w:val="NormalnyWeb"/>
        <w:numPr>
          <w:ilvl w:val="0"/>
          <w:numId w:val="17"/>
        </w:numPr>
        <w:suppressAutoHyphens/>
        <w:spacing w:beforeAutospacing="0" w:afterAutospacing="0"/>
        <w:ind w:hanging="357"/>
        <w:jc w:val="both"/>
      </w:pPr>
      <w:r>
        <w:t>Poświadczenia zgodności cyfrowego odwzorowania z dokumentem w postaci papierowej, o którym mowa w ust. 11, dokonuje w przypadku:</w:t>
      </w:r>
    </w:p>
    <w:p w:rsidR="00AE7AF1" w:rsidRDefault="00136EE3" w:rsidP="00693E45">
      <w:pPr>
        <w:pStyle w:val="NormalnyWeb"/>
        <w:numPr>
          <w:ilvl w:val="0"/>
          <w:numId w:val="19"/>
        </w:numPr>
        <w:suppressAutoHyphens/>
        <w:spacing w:beforeAutospacing="0" w:afterAutospacing="0"/>
        <w:jc w:val="both"/>
      </w:pPr>
      <w:r>
        <w:t>podmiotowych środków dowodowych – odpowiednio wykonawca, wykonawca wspólnie ubiegający się o udzielenie zamówienia, podmiot udostępniający zasoby lub podwykonawca, w zakresie podmiotowych środków dowodowych, które każdego z nich dotyczą;</w:t>
      </w:r>
    </w:p>
    <w:p w:rsidR="00AE7AF1" w:rsidRDefault="00136EE3" w:rsidP="00693E45">
      <w:pPr>
        <w:pStyle w:val="NormalnyWeb"/>
        <w:numPr>
          <w:ilvl w:val="0"/>
          <w:numId w:val="19"/>
        </w:numPr>
        <w:suppressAutoHyphens/>
        <w:spacing w:beforeAutospacing="0" w:afterAutospacing="0"/>
        <w:ind w:hanging="357"/>
        <w:jc w:val="both"/>
      </w:pPr>
      <w:r>
        <w:t xml:space="preserve">przedmiotowego środka dowodowego, oświadczenia, o którym mowa w art. 117 ust. 4 ustawy </w:t>
      </w:r>
      <w:proofErr w:type="spellStart"/>
      <w:r>
        <w:t>Pzp</w:t>
      </w:r>
      <w:proofErr w:type="spellEnd"/>
      <w:r>
        <w:t>, lub zobowiązania podmiotu udostępniającego zasoby – odpowiednio wykonawca lub wykonawca wspólnie ubiegający się o udzielenie zamówienia;</w:t>
      </w:r>
    </w:p>
    <w:p w:rsidR="00AE7AF1" w:rsidRDefault="00136EE3" w:rsidP="00693E45">
      <w:pPr>
        <w:pStyle w:val="NormalnyWeb"/>
        <w:numPr>
          <w:ilvl w:val="0"/>
          <w:numId w:val="19"/>
        </w:numPr>
        <w:suppressAutoHyphens/>
        <w:spacing w:beforeAutospacing="0" w:afterAutospacing="0"/>
        <w:ind w:hanging="357"/>
        <w:jc w:val="both"/>
      </w:pPr>
      <w:r>
        <w:t>pełnomocnictwa – mocodawca.</w:t>
      </w:r>
    </w:p>
    <w:p w:rsidR="00AE7AF1" w:rsidRDefault="00136EE3" w:rsidP="00693E45">
      <w:pPr>
        <w:pStyle w:val="NormalnyWeb"/>
        <w:numPr>
          <w:ilvl w:val="0"/>
          <w:numId w:val="17"/>
        </w:numPr>
        <w:suppressAutoHyphens/>
        <w:spacing w:beforeAutospacing="0" w:afterAutospacing="0"/>
        <w:ind w:left="357" w:hanging="357"/>
        <w:jc w:val="both"/>
      </w:pPr>
      <w:r>
        <w:t>Poświadczenia zgodności cyfrowego odwzorowania z dokumentem w postaci papierowej, o którym mowa w ust. 11, może dokonać również notariusz</w:t>
      </w:r>
    </w:p>
    <w:p w:rsidR="00AE7AF1" w:rsidRDefault="00136EE3" w:rsidP="00693E45">
      <w:pPr>
        <w:pStyle w:val="NormalnyWeb"/>
        <w:numPr>
          <w:ilvl w:val="0"/>
          <w:numId w:val="17"/>
        </w:numPr>
        <w:suppressAutoHyphens/>
        <w:spacing w:beforeAutospacing="0" w:afterAutospacing="0"/>
        <w:ind w:left="357" w:hanging="357"/>
        <w:jc w:val="both"/>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AE7AF1" w:rsidRDefault="00136EE3" w:rsidP="00693E45">
      <w:pPr>
        <w:pStyle w:val="NormalnyWeb"/>
        <w:numPr>
          <w:ilvl w:val="0"/>
          <w:numId w:val="17"/>
        </w:numPr>
        <w:suppressAutoHyphens/>
        <w:spacing w:beforeAutospacing="0" w:afterAutospacing="0"/>
        <w:jc w:val="both"/>
      </w:pPr>
      <w:r>
        <w:t>Dokumenty elektroniczne w postępowaniu lub w konkursie spełniają łącznie następujące wymagania:</w:t>
      </w:r>
    </w:p>
    <w:p w:rsidR="00AE7AF1" w:rsidRDefault="00136EE3" w:rsidP="00693E45">
      <w:pPr>
        <w:pStyle w:val="NormalnyWeb"/>
        <w:numPr>
          <w:ilvl w:val="0"/>
          <w:numId w:val="20"/>
        </w:numPr>
        <w:suppressAutoHyphens/>
        <w:spacing w:beforeAutospacing="0" w:afterAutospacing="0"/>
        <w:jc w:val="both"/>
      </w:pPr>
      <w:r>
        <w:t>są utrwalone w sposób umożliwiający ich wielokrotne odczytanie, zapisanie i powielenie, a także przekazanie przy użyciu środków komunikacji elektronicznej lub na informatycznym nośniku danych;</w:t>
      </w:r>
    </w:p>
    <w:p w:rsidR="00AE7AF1" w:rsidRDefault="00136EE3" w:rsidP="00693E45">
      <w:pPr>
        <w:pStyle w:val="NormalnyWeb"/>
        <w:numPr>
          <w:ilvl w:val="0"/>
          <w:numId w:val="20"/>
        </w:numPr>
        <w:suppressAutoHyphens/>
        <w:spacing w:beforeAutospacing="0" w:afterAutospacing="0"/>
        <w:jc w:val="both"/>
      </w:pPr>
      <w:r>
        <w:t>umożliwiają prezentację treści w postaci elektronicznej, w szczególności przez wyświetlenie tej treści na monitorze ekranowym;</w:t>
      </w:r>
    </w:p>
    <w:p w:rsidR="00AE7AF1" w:rsidRDefault="00136EE3" w:rsidP="00693E45">
      <w:pPr>
        <w:pStyle w:val="NormalnyWeb"/>
        <w:numPr>
          <w:ilvl w:val="0"/>
          <w:numId w:val="20"/>
        </w:numPr>
        <w:suppressAutoHyphens/>
        <w:spacing w:beforeAutospacing="0" w:afterAutospacing="0"/>
        <w:jc w:val="both"/>
      </w:pPr>
      <w:r>
        <w:t>umożliwiają prezentację treści w postaci papierowej, w szczególności za pomocą wydruku;</w:t>
      </w:r>
    </w:p>
    <w:p w:rsidR="00AE7AF1" w:rsidRDefault="00136EE3" w:rsidP="00693E45">
      <w:pPr>
        <w:pStyle w:val="NormalnyWeb"/>
        <w:numPr>
          <w:ilvl w:val="0"/>
          <w:numId w:val="20"/>
        </w:numPr>
        <w:suppressAutoHyphens/>
        <w:spacing w:beforeAutospacing="0" w:afterAutospacing="0"/>
        <w:jc w:val="both"/>
      </w:pPr>
      <w:r>
        <w:t>zawierają dane w układzie niepozostawiającym wątpliwości co do treści i kontekstu zapisanych informacji.</w:t>
      </w:r>
    </w:p>
    <w:p w:rsidR="00AE7AF1" w:rsidRDefault="00136EE3">
      <w:pPr>
        <w:pStyle w:val="NormalnyWeb"/>
        <w:jc w:val="both"/>
      </w:pPr>
      <w:r>
        <w:rPr>
          <w:rFonts w:cs="Calibri"/>
          <w:b/>
          <w:bCs/>
          <w:caps/>
        </w:rPr>
        <w:t>sposób przygotowania oferty ORAZ ZASADY KOMUNIKACJI</w:t>
      </w:r>
    </w:p>
    <w:p w:rsidR="00B74C66" w:rsidRDefault="00B74C66" w:rsidP="00693E45">
      <w:pPr>
        <w:widowControl w:val="0"/>
        <w:numPr>
          <w:ilvl w:val="0"/>
          <w:numId w:val="8"/>
        </w:numPr>
        <w:ind w:left="426" w:right="70" w:hanging="426"/>
        <w:jc w:val="both"/>
        <w:rPr>
          <w:sz w:val="24"/>
          <w:szCs w:val="24"/>
        </w:rPr>
      </w:pPr>
      <w:r>
        <w:rPr>
          <w:sz w:val="24"/>
          <w:szCs w:val="24"/>
        </w:rPr>
        <w:t xml:space="preserve">Treść oferty musi odpowiadać treści SWZ i zostać sporządzona wg formularza ofertowego stanowiącego Załącznik nr 1 do SWZ. </w:t>
      </w:r>
    </w:p>
    <w:p w:rsidR="00B74C66" w:rsidRDefault="00B74C66" w:rsidP="00693E45">
      <w:pPr>
        <w:pStyle w:val="Akapitzlist"/>
        <w:numPr>
          <w:ilvl w:val="0"/>
          <w:numId w:val="8"/>
        </w:numPr>
        <w:spacing w:line="276" w:lineRule="auto"/>
        <w:jc w:val="both"/>
        <w:rPr>
          <w:color w:val="000000"/>
          <w:sz w:val="24"/>
          <w:szCs w:val="24"/>
        </w:rPr>
      </w:pPr>
      <w:r>
        <w:rPr>
          <w:color w:val="000000"/>
          <w:sz w:val="24"/>
          <w:szCs w:val="24"/>
        </w:rPr>
        <w:t>Wykonawca może złożyć tylko jedną ofertę.</w:t>
      </w:r>
    </w:p>
    <w:p w:rsidR="00B74C66" w:rsidRPr="008442F1" w:rsidRDefault="00B74C66" w:rsidP="00693E45">
      <w:pPr>
        <w:numPr>
          <w:ilvl w:val="0"/>
          <w:numId w:val="9"/>
        </w:numPr>
        <w:spacing w:line="276" w:lineRule="auto"/>
        <w:ind w:left="426" w:hanging="426"/>
        <w:jc w:val="both"/>
        <w:rPr>
          <w:color w:val="000000"/>
          <w:sz w:val="24"/>
          <w:szCs w:val="24"/>
        </w:rPr>
      </w:pPr>
      <w:r w:rsidRPr="008442F1">
        <w:rPr>
          <w:color w:val="000000"/>
          <w:sz w:val="24"/>
          <w:szCs w:val="24"/>
        </w:rPr>
        <w:t xml:space="preserve">Ofertę należy złożyć w języku polskim, sporządzoną pod rygorem nieważności, w postaci  elektronicznej i opatrzoną, </w:t>
      </w:r>
      <w:r w:rsidRPr="008442F1">
        <w:rPr>
          <w:sz w:val="24"/>
          <w:szCs w:val="24"/>
        </w:rPr>
        <w:t>podpisem zaufanym, podpisem osobistym, Lub kwalifikowanym podpisem elektronicznym</w:t>
      </w:r>
      <w:r w:rsidRPr="008442F1">
        <w:rPr>
          <w:color w:val="000000"/>
          <w:sz w:val="24"/>
          <w:szCs w:val="24"/>
        </w:rPr>
        <w:t xml:space="preserve"> Treść oferty musi odpowiadać treści SWZ.</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Po prawidłowym przekazaniu plików oferty wyświetlana jest informacja o pozytywnym przyjęciu oferty przez System.</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Konto Wykonawcy tworzone jest tylko raz, w kolejnych postępowaniach wykorzystuje się już istniejące konto.</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E-learning.</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Wykonawca załączając plik oznacza, czy jest on jawny, oraz czy zawiera dane osobowe.</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W przypadku oznaczenia pliku jako niejawny Wykonawca zobowiązany jest dołączyć dokument z uzasadnieniem objęcia pliku tajemnicą przedsiębiorstwa.</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 xml:space="preserve">W celu zminimalizowania ryzyka wycieku danych osobowych w przypadku załączenia przez Wykonawcę pliku zawierającego dane osobowe zaleca się dołączenie drugiego pliku </w:t>
      </w:r>
      <w:proofErr w:type="spellStart"/>
      <w:r>
        <w:rPr>
          <w:color w:val="000000"/>
          <w:sz w:val="24"/>
          <w:szCs w:val="24"/>
        </w:rPr>
        <w:t>zanonimizowanego</w:t>
      </w:r>
      <w:proofErr w:type="spellEnd"/>
      <w:r>
        <w:rPr>
          <w:color w:val="000000"/>
          <w:sz w:val="24"/>
          <w:szCs w:val="24"/>
        </w:rPr>
        <w:t xml:space="preserve"> (z zakrytymi danymi osobowymi). </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rsidR="00B74C66" w:rsidRDefault="00B74C66" w:rsidP="00693E45">
      <w:pPr>
        <w:numPr>
          <w:ilvl w:val="0"/>
          <w:numId w:val="9"/>
        </w:numPr>
        <w:spacing w:line="276" w:lineRule="auto"/>
        <w:ind w:left="425" w:hanging="425"/>
        <w:jc w:val="both"/>
        <w:rPr>
          <w:color w:val="000000"/>
          <w:sz w:val="24"/>
          <w:szCs w:val="24"/>
        </w:rPr>
      </w:pPr>
      <w:r>
        <w:rPr>
          <w:color w:val="000000"/>
          <w:sz w:val="24"/>
          <w:szCs w:val="24"/>
        </w:rPr>
        <w:t xml:space="preserve">Zamawiający, zgodnie z § 4 </w:t>
      </w:r>
      <w:r>
        <w:rPr>
          <w:i/>
          <w:color w:val="000000"/>
          <w:sz w:val="24"/>
          <w:szCs w:val="24"/>
        </w:rPr>
        <w:t>Rozporządzenia w sprawie użycia środków komunikacji elektronicznej w postępowaniu o udzielenie zamówienia publicznego oraz udostępniania i przechowywania dokumentów elektronicznych</w:t>
      </w:r>
      <w:r>
        <w:rPr>
          <w:color w:val="000000"/>
          <w:sz w:val="24"/>
          <w:szCs w:val="24"/>
        </w:rPr>
        <w:t xml:space="preserve"> informuje, że System jest kompatybilny ze wszystkimi podpisami elektronicznymi. Do przesłania dokumentów niezbędne jest posiadanie kwalifikowanego</w:t>
      </w:r>
      <w:r w:rsidR="00B42BDA">
        <w:rPr>
          <w:color w:val="000000"/>
          <w:sz w:val="24"/>
          <w:szCs w:val="24"/>
        </w:rPr>
        <w:t>, zaufanego lub osobistego</w:t>
      </w:r>
      <w:r>
        <w:rPr>
          <w:color w:val="000000"/>
          <w:sz w:val="24"/>
          <w:szCs w:val="24"/>
        </w:rPr>
        <w:t xml:space="preserve"> podpisu elektronicznego w celu potwierdzenia czynności złożenia oferty. </w:t>
      </w:r>
    </w:p>
    <w:p w:rsidR="00B74C66" w:rsidRDefault="00B74C66" w:rsidP="00B74C66">
      <w:pPr>
        <w:ind w:left="425"/>
        <w:jc w:val="both"/>
        <w:rPr>
          <w:color w:val="000000"/>
          <w:sz w:val="24"/>
          <w:szCs w:val="24"/>
        </w:rPr>
      </w:pPr>
      <w:r>
        <w:rPr>
          <w:color w:val="0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4" w:history="1">
        <w:r w:rsidRPr="00353D60">
          <w:rPr>
            <w:rStyle w:val="Hipercze"/>
            <w:sz w:val="24"/>
            <w:szCs w:val="24"/>
          </w:rPr>
          <w:t>http://www.nccert.pl/kontakt.htm</w:t>
        </w:r>
      </w:hyperlink>
      <w:r>
        <w:rPr>
          <w:color w:val="000000"/>
          <w:sz w:val="24"/>
          <w:szCs w:val="24"/>
        </w:rPr>
        <w:t>.</w:t>
      </w:r>
    </w:p>
    <w:p w:rsidR="00B74C66" w:rsidRDefault="00B74C66" w:rsidP="00B74C66">
      <w:pPr>
        <w:ind w:left="426"/>
        <w:jc w:val="both"/>
        <w:rPr>
          <w:color w:val="000000"/>
          <w:sz w:val="24"/>
          <w:szCs w:val="24"/>
        </w:rPr>
      </w:pPr>
      <w:r>
        <w:rPr>
          <w:color w:val="000000"/>
          <w:sz w:val="24"/>
          <w:szCs w:val="24"/>
        </w:rPr>
        <w:t>Ważne!: W zależności od formatu kwalifikowanego podpisu (</w:t>
      </w:r>
      <w:proofErr w:type="spellStart"/>
      <w:r>
        <w:rPr>
          <w:color w:val="000000"/>
          <w:sz w:val="24"/>
          <w:szCs w:val="24"/>
        </w:rPr>
        <w:t>PAdES</w:t>
      </w:r>
      <w:proofErr w:type="spellEnd"/>
      <w:r>
        <w:rPr>
          <w:color w:val="000000"/>
          <w:sz w:val="24"/>
          <w:szCs w:val="24"/>
        </w:rPr>
        <w:t xml:space="preserve">, </w:t>
      </w:r>
      <w:proofErr w:type="spellStart"/>
      <w:r>
        <w:rPr>
          <w:color w:val="000000"/>
          <w:sz w:val="24"/>
          <w:szCs w:val="24"/>
        </w:rPr>
        <w:t>XAdES</w:t>
      </w:r>
      <w:proofErr w:type="spellEnd"/>
      <w:r>
        <w:rPr>
          <w:color w:val="000000"/>
          <w:sz w:val="24"/>
          <w:szCs w:val="24"/>
        </w:rPr>
        <w:t xml:space="preserve">) i jego typu (zewnętrzny, wewnętrzny) Wykonawca dołącza do Systemu uprzednio podpisane dokumenty wraz z wygenerowanym plikiem podpisu (typ zewnętrzny) lub dokument z wszytym podpisem (typ wewnętrzny): </w:t>
      </w:r>
    </w:p>
    <w:p w:rsidR="00B74C66" w:rsidRDefault="00B74C66" w:rsidP="00B74C66">
      <w:pPr>
        <w:ind w:left="426"/>
        <w:jc w:val="both"/>
        <w:rPr>
          <w:color w:val="000000"/>
          <w:sz w:val="24"/>
          <w:szCs w:val="24"/>
        </w:rPr>
      </w:pPr>
      <w:r>
        <w:rPr>
          <w:color w:val="000000"/>
          <w:sz w:val="24"/>
          <w:szCs w:val="24"/>
        </w:rPr>
        <w:t xml:space="preserve">1) dokumenty w formacie </w:t>
      </w:r>
      <w:proofErr w:type="spellStart"/>
      <w:r>
        <w:rPr>
          <w:color w:val="000000"/>
          <w:sz w:val="24"/>
          <w:szCs w:val="24"/>
        </w:rPr>
        <w:t>„pd</w:t>
      </w:r>
      <w:proofErr w:type="spellEnd"/>
      <w:r>
        <w:rPr>
          <w:color w:val="000000"/>
          <w:sz w:val="24"/>
          <w:szCs w:val="24"/>
        </w:rPr>
        <w:t xml:space="preserve">f” należy podpisywać tylko formatem </w:t>
      </w:r>
      <w:proofErr w:type="spellStart"/>
      <w:r>
        <w:rPr>
          <w:color w:val="000000"/>
          <w:sz w:val="24"/>
          <w:szCs w:val="24"/>
        </w:rPr>
        <w:t>PAdES</w:t>
      </w:r>
      <w:proofErr w:type="spellEnd"/>
      <w:r>
        <w:rPr>
          <w:color w:val="000000"/>
          <w:sz w:val="24"/>
          <w:szCs w:val="24"/>
        </w:rPr>
        <w:t xml:space="preserve">; </w:t>
      </w:r>
    </w:p>
    <w:p w:rsidR="00B74C66" w:rsidRDefault="00B74C66" w:rsidP="00B74C66">
      <w:pPr>
        <w:ind w:left="426"/>
        <w:jc w:val="both"/>
        <w:rPr>
          <w:color w:val="000000"/>
          <w:sz w:val="24"/>
          <w:szCs w:val="24"/>
        </w:rPr>
      </w:pPr>
      <w:r>
        <w:rPr>
          <w:color w:val="000000"/>
          <w:sz w:val="24"/>
          <w:szCs w:val="24"/>
        </w:rPr>
        <w:t xml:space="preserve">2) Zamawiający dopuszcza podpisanie dokumentów w formacie innym niż </w:t>
      </w:r>
      <w:proofErr w:type="spellStart"/>
      <w:r>
        <w:rPr>
          <w:color w:val="000000"/>
          <w:sz w:val="24"/>
          <w:szCs w:val="24"/>
        </w:rPr>
        <w:t>„pd</w:t>
      </w:r>
      <w:proofErr w:type="spellEnd"/>
      <w:r>
        <w:rPr>
          <w:color w:val="000000"/>
          <w:sz w:val="24"/>
          <w:szCs w:val="24"/>
        </w:rPr>
        <w:t xml:space="preserve">f”, wtedy należy użyć formatu </w:t>
      </w:r>
      <w:proofErr w:type="spellStart"/>
      <w:r>
        <w:rPr>
          <w:color w:val="000000"/>
          <w:sz w:val="24"/>
          <w:szCs w:val="24"/>
        </w:rPr>
        <w:t>XAdES</w:t>
      </w:r>
      <w:proofErr w:type="spellEnd"/>
      <w:r>
        <w:rPr>
          <w:color w:val="000000"/>
          <w:sz w:val="24"/>
          <w:szCs w:val="24"/>
        </w:rPr>
        <w:t>.</w:t>
      </w:r>
    </w:p>
    <w:p w:rsidR="00B74C66" w:rsidRDefault="00B74C66" w:rsidP="00693E45">
      <w:pPr>
        <w:numPr>
          <w:ilvl w:val="0"/>
          <w:numId w:val="9"/>
        </w:numPr>
        <w:spacing w:line="276" w:lineRule="auto"/>
        <w:ind w:left="426" w:hanging="426"/>
        <w:jc w:val="both"/>
        <w:rPr>
          <w:color w:val="000000"/>
          <w:sz w:val="24"/>
          <w:szCs w:val="24"/>
        </w:rPr>
      </w:pPr>
      <w:bookmarkStart w:id="24" w:name="_gjdgxs"/>
      <w:bookmarkEnd w:id="24"/>
      <w:r>
        <w:rPr>
          <w:color w:val="000000"/>
          <w:sz w:val="24"/>
          <w:szCs w:val="24"/>
        </w:rPr>
        <w:t xml:space="preserve">Jeżeli któryś z wymaganych dokumentów składanych przez Wykonawcę jest sporządzony </w:t>
      </w:r>
      <w:r>
        <w:rPr>
          <w:color w:val="000000"/>
          <w:sz w:val="24"/>
          <w:szCs w:val="24"/>
        </w:rPr>
        <w:br/>
        <w:t xml:space="preserve">w języku obcym, dokument taki należy złożyć wraz z tłumaczeniem na język polski. </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B74C66" w:rsidRDefault="00B74C66" w:rsidP="00B74C66">
      <w:pPr>
        <w:ind w:left="426"/>
        <w:jc w:val="both"/>
        <w:rPr>
          <w:color w:val="000000"/>
          <w:sz w:val="24"/>
          <w:szCs w:val="24"/>
        </w:rPr>
      </w:pPr>
      <w:r>
        <w:rPr>
          <w:color w:val="000000"/>
          <w:sz w:val="24"/>
          <w:szCs w:val="24"/>
          <w:u w:val="single"/>
        </w:rPr>
        <w:t>Wykonawca zobowiązany jest wykazać, iż zastrzeżone informacje stanowią tajemnicę przedsiębiorstwa, pod rygorem możliwości ich odtajnienia</w:t>
      </w:r>
      <w:r>
        <w:rPr>
          <w:color w:val="000000"/>
          <w:sz w:val="24"/>
          <w:szCs w:val="24"/>
        </w:rPr>
        <w:t xml:space="preserve">. </w:t>
      </w:r>
    </w:p>
    <w:p w:rsidR="00B74C66" w:rsidRDefault="00B74C66" w:rsidP="00B74C66">
      <w:pPr>
        <w:ind w:left="426"/>
        <w:jc w:val="both"/>
        <w:rPr>
          <w:color w:val="000000"/>
          <w:sz w:val="24"/>
          <w:szCs w:val="24"/>
        </w:rPr>
      </w:pPr>
      <w:r>
        <w:rPr>
          <w:color w:val="000000"/>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 xml:space="preserve">Wykonawca ponosi wszelkie koszty związane z przygotowaniem i złożeniem oferty. </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Zamawiający nie ponosi odpowiedzialności za nieprawidłowe lub nieterminowe złożenie oferty. Zaleca się, aby założyć profil Wykonawcy i rozpocząć składanie oferty z odpowiednim wyprzedzeniem.</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rsidR="00B74C66" w:rsidRDefault="00B74C66" w:rsidP="00B74C66">
      <w:pPr>
        <w:ind w:left="425"/>
        <w:jc w:val="both"/>
        <w:rPr>
          <w:sz w:val="24"/>
          <w:szCs w:val="24"/>
        </w:rPr>
      </w:pPr>
      <w:r>
        <w:rPr>
          <w:sz w:val="24"/>
          <w:szCs w:val="24"/>
        </w:rPr>
        <w:t>Wykonawca nie może wprowadzić zmian do oferty oraz wycofać jej po upływie terminu składania ofert.</w:t>
      </w:r>
    </w:p>
    <w:p w:rsidR="00B74C66" w:rsidRDefault="00B74C66" w:rsidP="00693E45">
      <w:pPr>
        <w:numPr>
          <w:ilvl w:val="0"/>
          <w:numId w:val="9"/>
        </w:numPr>
        <w:spacing w:line="276" w:lineRule="auto"/>
        <w:ind w:left="426" w:hanging="426"/>
        <w:jc w:val="both"/>
        <w:rPr>
          <w:color w:val="000000"/>
          <w:sz w:val="24"/>
          <w:szCs w:val="24"/>
        </w:rPr>
      </w:pPr>
      <w:r>
        <w:rPr>
          <w:color w:val="000000"/>
          <w:sz w:val="24"/>
          <w:szCs w:val="24"/>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rsidR="00B74C66" w:rsidRDefault="00B74C66" w:rsidP="00B74C66">
      <w:pPr>
        <w:ind w:left="426"/>
        <w:jc w:val="both"/>
        <w:rPr>
          <w:color w:val="000000"/>
          <w:sz w:val="24"/>
          <w:szCs w:val="24"/>
        </w:rPr>
      </w:pPr>
      <w:r>
        <w:rPr>
          <w:color w:val="000000"/>
          <w:sz w:val="24"/>
          <w:szCs w:val="24"/>
        </w:rPr>
        <w:t xml:space="preserve">Pełnomocnictwo, o którym mowa powyżej, powinno być w formie elektronicznej opatrzonej podpisem kwalifikowanym osób upoważnionych do reprezentowania Wykonawców oraz zostać przekazane w ofercie wspólnej Wykonawców. </w:t>
      </w:r>
    </w:p>
    <w:p w:rsidR="00B74C66" w:rsidRDefault="00B74C66" w:rsidP="00B74C66">
      <w:pPr>
        <w:ind w:left="426"/>
        <w:jc w:val="both"/>
        <w:rPr>
          <w:color w:val="000000"/>
          <w:sz w:val="24"/>
          <w:szCs w:val="24"/>
        </w:rPr>
      </w:pPr>
      <w:r>
        <w:rPr>
          <w:color w:val="000000"/>
          <w:sz w:val="24"/>
          <w:szCs w:val="24"/>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rsidR="00AE7AF1" w:rsidRDefault="00AE7AF1">
      <w:pPr>
        <w:pStyle w:val="Bezodstpw"/>
        <w:rPr>
          <w:rFonts w:ascii="Times New Roman" w:hAnsi="Times New Roman" w:cs="Times New Roman"/>
          <w:sz w:val="24"/>
          <w:szCs w:val="24"/>
        </w:rPr>
      </w:pPr>
    </w:p>
    <w:p w:rsidR="00AE7AF1" w:rsidRDefault="00A17823">
      <w:pPr>
        <w:pStyle w:val="Nagwek11"/>
        <w:numPr>
          <w:ilvl w:val="0"/>
          <w:numId w:val="0"/>
        </w:numPr>
        <w:spacing w:before="0"/>
        <w:rPr>
          <w:rFonts w:ascii="Times New Roman" w:hAnsi="Times New Roman"/>
          <w:color w:val="auto"/>
          <w:sz w:val="24"/>
          <w:szCs w:val="24"/>
        </w:rPr>
      </w:pPr>
      <w:bookmarkStart w:id="25" w:name="_Toc204765337"/>
      <w:r>
        <w:rPr>
          <w:rFonts w:ascii="Times New Roman" w:hAnsi="Times New Roman"/>
          <w:color w:val="auto"/>
          <w:sz w:val="24"/>
          <w:szCs w:val="24"/>
        </w:rPr>
        <w:t>11</w:t>
      </w:r>
      <w:r w:rsidR="00136EE3">
        <w:rPr>
          <w:rFonts w:ascii="Times New Roman" w:hAnsi="Times New Roman"/>
          <w:color w:val="auto"/>
          <w:sz w:val="24"/>
          <w:szCs w:val="24"/>
        </w:rPr>
        <w:t>. MIEJSCE ORAZ TERMIN SKŁADANIA I OTWARCIA OFERT.</w:t>
      </w:r>
      <w:bookmarkEnd w:id="25"/>
    </w:p>
    <w:p w:rsidR="00AE7AF1" w:rsidRDefault="00AE7AF1">
      <w:pPr>
        <w:rPr>
          <w:sz w:val="24"/>
        </w:rPr>
      </w:pPr>
    </w:p>
    <w:p w:rsidR="00AE7AF1" w:rsidRPr="003F3FD7" w:rsidRDefault="00136EE3" w:rsidP="00693E45">
      <w:pPr>
        <w:widowControl w:val="0"/>
        <w:numPr>
          <w:ilvl w:val="0"/>
          <w:numId w:val="10"/>
        </w:numPr>
        <w:ind w:left="284" w:right="70" w:hanging="284"/>
        <w:jc w:val="both"/>
        <w:rPr>
          <w:sz w:val="24"/>
          <w:szCs w:val="24"/>
        </w:rPr>
      </w:pPr>
      <w:r w:rsidRPr="003F3FD7">
        <w:rPr>
          <w:bCs/>
          <w:spacing w:val="-1"/>
          <w:sz w:val="24"/>
          <w:szCs w:val="24"/>
        </w:rPr>
        <w:t>M</w:t>
      </w:r>
      <w:r w:rsidRPr="003F3FD7">
        <w:rPr>
          <w:bCs/>
          <w:sz w:val="24"/>
          <w:szCs w:val="24"/>
        </w:rPr>
        <w:t xml:space="preserve">IEJSCE I </w:t>
      </w:r>
      <w:r w:rsidRPr="003F3FD7">
        <w:rPr>
          <w:bCs/>
          <w:spacing w:val="1"/>
          <w:sz w:val="24"/>
          <w:szCs w:val="24"/>
        </w:rPr>
        <w:t>T</w:t>
      </w:r>
      <w:r w:rsidRPr="003F3FD7">
        <w:rPr>
          <w:bCs/>
          <w:sz w:val="24"/>
          <w:szCs w:val="24"/>
        </w:rPr>
        <w:t>ER</w:t>
      </w:r>
      <w:r w:rsidRPr="003F3FD7">
        <w:rPr>
          <w:bCs/>
          <w:spacing w:val="-1"/>
          <w:sz w:val="24"/>
          <w:szCs w:val="24"/>
        </w:rPr>
        <w:t>M</w:t>
      </w:r>
      <w:r w:rsidRPr="003F3FD7">
        <w:rPr>
          <w:bCs/>
          <w:sz w:val="24"/>
          <w:szCs w:val="24"/>
        </w:rPr>
        <w:t>IN SK</w:t>
      </w:r>
      <w:r w:rsidRPr="003F3FD7">
        <w:rPr>
          <w:bCs/>
          <w:spacing w:val="-1"/>
          <w:sz w:val="24"/>
          <w:szCs w:val="24"/>
        </w:rPr>
        <w:t>ŁA</w:t>
      </w:r>
      <w:r w:rsidRPr="003F3FD7">
        <w:rPr>
          <w:bCs/>
          <w:sz w:val="24"/>
          <w:szCs w:val="24"/>
        </w:rPr>
        <w:t>D</w:t>
      </w:r>
      <w:r w:rsidRPr="003F3FD7">
        <w:rPr>
          <w:bCs/>
          <w:spacing w:val="1"/>
          <w:sz w:val="24"/>
          <w:szCs w:val="24"/>
        </w:rPr>
        <w:t>A</w:t>
      </w:r>
      <w:r w:rsidRPr="003F3FD7">
        <w:rPr>
          <w:bCs/>
          <w:sz w:val="24"/>
          <w:szCs w:val="24"/>
        </w:rPr>
        <w:t>N</w:t>
      </w:r>
      <w:r w:rsidRPr="003F3FD7">
        <w:rPr>
          <w:bCs/>
          <w:spacing w:val="1"/>
          <w:sz w:val="24"/>
          <w:szCs w:val="24"/>
        </w:rPr>
        <w:t>I</w:t>
      </w:r>
      <w:r w:rsidRPr="003F3FD7">
        <w:rPr>
          <w:bCs/>
          <w:sz w:val="24"/>
          <w:szCs w:val="24"/>
        </w:rPr>
        <w:t xml:space="preserve">A </w:t>
      </w:r>
      <w:r w:rsidRPr="003F3FD7">
        <w:rPr>
          <w:bCs/>
          <w:spacing w:val="1"/>
          <w:sz w:val="24"/>
          <w:szCs w:val="24"/>
        </w:rPr>
        <w:t>O</w:t>
      </w:r>
      <w:r w:rsidRPr="003F3FD7">
        <w:rPr>
          <w:bCs/>
          <w:sz w:val="24"/>
          <w:szCs w:val="24"/>
        </w:rPr>
        <w:t>FE</w:t>
      </w:r>
      <w:r w:rsidRPr="003F3FD7">
        <w:rPr>
          <w:bCs/>
          <w:spacing w:val="-1"/>
          <w:sz w:val="24"/>
          <w:szCs w:val="24"/>
        </w:rPr>
        <w:t>R</w:t>
      </w:r>
      <w:r w:rsidRPr="003F3FD7">
        <w:rPr>
          <w:bCs/>
          <w:sz w:val="24"/>
          <w:szCs w:val="24"/>
        </w:rPr>
        <w:t>T</w:t>
      </w:r>
    </w:p>
    <w:p w:rsidR="00AE7AF1" w:rsidRPr="003F3FD7" w:rsidRDefault="003F3FD7">
      <w:pPr>
        <w:widowControl w:val="0"/>
        <w:ind w:right="291"/>
        <w:jc w:val="both"/>
        <w:rPr>
          <w:sz w:val="24"/>
          <w:szCs w:val="24"/>
        </w:rPr>
      </w:pPr>
      <w:r w:rsidRPr="003F3FD7">
        <w:rPr>
          <w:sz w:val="24"/>
          <w:szCs w:val="24"/>
        </w:rPr>
        <w:t>1.</w:t>
      </w:r>
      <w:r w:rsidR="00136EE3" w:rsidRPr="003F3FD7">
        <w:rPr>
          <w:sz w:val="24"/>
          <w:szCs w:val="24"/>
        </w:rPr>
        <w:t>Ofer</w:t>
      </w:r>
      <w:r w:rsidR="00136EE3" w:rsidRPr="003F3FD7">
        <w:rPr>
          <w:spacing w:val="2"/>
          <w:sz w:val="24"/>
          <w:szCs w:val="24"/>
        </w:rPr>
        <w:t>t</w:t>
      </w:r>
      <w:r w:rsidR="00136EE3" w:rsidRPr="003F3FD7">
        <w:rPr>
          <w:sz w:val="24"/>
          <w:szCs w:val="24"/>
        </w:rPr>
        <w:t xml:space="preserve">ę </w:t>
      </w:r>
      <w:r w:rsidR="00136EE3" w:rsidRPr="003F3FD7">
        <w:rPr>
          <w:spacing w:val="1"/>
          <w:sz w:val="24"/>
          <w:szCs w:val="24"/>
        </w:rPr>
        <w:t>n</w:t>
      </w:r>
      <w:r w:rsidR="00136EE3" w:rsidRPr="003F3FD7">
        <w:rPr>
          <w:sz w:val="24"/>
          <w:szCs w:val="24"/>
        </w:rPr>
        <w:t>al</w:t>
      </w:r>
      <w:r w:rsidR="00136EE3" w:rsidRPr="003F3FD7">
        <w:rPr>
          <w:spacing w:val="-2"/>
          <w:sz w:val="24"/>
          <w:szCs w:val="24"/>
        </w:rPr>
        <w:t>e</w:t>
      </w:r>
      <w:r w:rsidR="00136EE3" w:rsidRPr="003F3FD7">
        <w:rPr>
          <w:spacing w:val="1"/>
          <w:sz w:val="24"/>
          <w:szCs w:val="24"/>
        </w:rPr>
        <w:t>ż</w:t>
      </w:r>
      <w:r w:rsidR="00136EE3" w:rsidRPr="003F3FD7">
        <w:rPr>
          <w:sz w:val="24"/>
          <w:szCs w:val="24"/>
        </w:rPr>
        <w:t xml:space="preserve">y </w:t>
      </w:r>
      <w:r w:rsidR="00136EE3" w:rsidRPr="003F3FD7">
        <w:rPr>
          <w:spacing w:val="1"/>
          <w:sz w:val="24"/>
          <w:szCs w:val="24"/>
        </w:rPr>
        <w:t>z</w:t>
      </w:r>
      <w:r w:rsidR="00136EE3" w:rsidRPr="003F3FD7">
        <w:rPr>
          <w:sz w:val="24"/>
          <w:szCs w:val="24"/>
        </w:rPr>
        <w:t>ł</w:t>
      </w:r>
      <w:r w:rsidR="00136EE3" w:rsidRPr="003F3FD7">
        <w:rPr>
          <w:spacing w:val="-1"/>
          <w:sz w:val="24"/>
          <w:szCs w:val="24"/>
        </w:rPr>
        <w:t>o</w:t>
      </w:r>
      <w:r w:rsidR="00136EE3" w:rsidRPr="003F3FD7">
        <w:rPr>
          <w:spacing w:val="1"/>
          <w:sz w:val="24"/>
          <w:szCs w:val="24"/>
        </w:rPr>
        <w:t>ż</w:t>
      </w:r>
      <w:r w:rsidR="00136EE3" w:rsidRPr="003F3FD7">
        <w:rPr>
          <w:sz w:val="24"/>
          <w:szCs w:val="24"/>
        </w:rPr>
        <w:t xml:space="preserve">yć za pośrednictwem systemu Zamawiającego pod adresem: </w:t>
      </w:r>
      <w:hyperlink r:id="rId15" w:history="1">
        <w:r w:rsidR="00FC69B3" w:rsidRPr="00B76B74">
          <w:rPr>
            <w:rStyle w:val="Hipercze"/>
            <w:sz w:val="24"/>
            <w:szCs w:val="24"/>
          </w:rPr>
          <w:t>https://szpital2myslowice.ezamawiajacy.pl</w:t>
        </w:r>
      </w:hyperlink>
      <w:r w:rsidR="00FC69B3">
        <w:rPr>
          <w:rStyle w:val="czeinternetowe"/>
          <w:color w:val="auto"/>
          <w:sz w:val="24"/>
          <w:szCs w:val="24"/>
        </w:rPr>
        <w:t xml:space="preserve"> </w:t>
      </w:r>
      <w:r w:rsidR="00136EE3" w:rsidRPr="003F3FD7">
        <w:rPr>
          <w:spacing w:val="1"/>
          <w:sz w:val="24"/>
          <w:szCs w:val="24"/>
        </w:rPr>
        <w:t>d</w:t>
      </w:r>
      <w:r w:rsidR="00136EE3" w:rsidRPr="003F3FD7">
        <w:rPr>
          <w:sz w:val="24"/>
          <w:szCs w:val="24"/>
        </w:rPr>
        <w:t xml:space="preserve">o </w:t>
      </w:r>
      <w:r w:rsidR="00136EE3" w:rsidRPr="003F3FD7">
        <w:rPr>
          <w:spacing w:val="1"/>
          <w:sz w:val="24"/>
          <w:szCs w:val="24"/>
        </w:rPr>
        <w:t>d</w:t>
      </w:r>
      <w:r w:rsidR="00136EE3" w:rsidRPr="003F3FD7">
        <w:rPr>
          <w:spacing w:val="-1"/>
          <w:sz w:val="24"/>
          <w:szCs w:val="24"/>
        </w:rPr>
        <w:t>n</w:t>
      </w:r>
      <w:r w:rsidR="00136EE3" w:rsidRPr="003F3FD7">
        <w:rPr>
          <w:sz w:val="24"/>
          <w:szCs w:val="24"/>
        </w:rPr>
        <w:t xml:space="preserve">ia </w:t>
      </w:r>
      <w:r w:rsidR="009862F7">
        <w:rPr>
          <w:sz w:val="24"/>
          <w:szCs w:val="24"/>
        </w:rPr>
        <w:t>07</w:t>
      </w:r>
      <w:r w:rsidR="009862F7">
        <w:rPr>
          <w:spacing w:val="4"/>
          <w:sz w:val="24"/>
          <w:szCs w:val="24"/>
        </w:rPr>
        <w:t>.05</w:t>
      </w:r>
      <w:r w:rsidR="00136EE3" w:rsidRPr="003F3FD7">
        <w:rPr>
          <w:spacing w:val="4"/>
          <w:sz w:val="24"/>
          <w:szCs w:val="24"/>
        </w:rPr>
        <w:t>.2</w:t>
      </w:r>
      <w:r w:rsidR="00136EE3" w:rsidRPr="003F3FD7">
        <w:rPr>
          <w:bCs/>
          <w:sz w:val="24"/>
          <w:szCs w:val="24"/>
        </w:rPr>
        <w:t>0</w:t>
      </w:r>
      <w:r w:rsidR="00FC69B3">
        <w:rPr>
          <w:bCs/>
          <w:spacing w:val="1"/>
          <w:sz w:val="24"/>
          <w:szCs w:val="24"/>
        </w:rPr>
        <w:t>26</w:t>
      </w:r>
      <w:r w:rsidR="00136EE3" w:rsidRPr="003F3FD7">
        <w:rPr>
          <w:bCs/>
          <w:spacing w:val="1"/>
          <w:sz w:val="24"/>
          <w:szCs w:val="24"/>
        </w:rPr>
        <w:t xml:space="preserve"> r</w:t>
      </w:r>
      <w:r w:rsidR="00136EE3" w:rsidRPr="003F3FD7">
        <w:rPr>
          <w:bCs/>
          <w:spacing w:val="-2"/>
          <w:sz w:val="24"/>
          <w:szCs w:val="24"/>
        </w:rPr>
        <w:t>.</w:t>
      </w:r>
      <w:r w:rsidR="00136EE3" w:rsidRPr="003F3FD7">
        <w:rPr>
          <w:bCs/>
          <w:sz w:val="24"/>
          <w:szCs w:val="24"/>
        </w:rPr>
        <w:t xml:space="preserve">, </w:t>
      </w:r>
      <w:r w:rsidR="00136EE3" w:rsidRPr="003F3FD7">
        <w:rPr>
          <w:bCs/>
          <w:spacing w:val="-2"/>
          <w:sz w:val="24"/>
          <w:szCs w:val="24"/>
        </w:rPr>
        <w:t>d</w:t>
      </w:r>
      <w:r w:rsidR="00136EE3" w:rsidRPr="003F3FD7">
        <w:rPr>
          <w:bCs/>
          <w:sz w:val="24"/>
          <w:szCs w:val="24"/>
        </w:rPr>
        <w:t xml:space="preserve">o </w:t>
      </w:r>
      <w:r w:rsidR="00136EE3" w:rsidRPr="003F3FD7">
        <w:rPr>
          <w:bCs/>
          <w:spacing w:val="-1"/>
          <w:sz w:val="24"/>
          <w:szCs w:val="24"/>
        </w:rPr>
        <w:t>g</w:t>
      </w:r>
      <w:r w:rsidR="00136EE3" w:rsidRPr="003F3FD7">
        <w:rPr>
          <w:bCs/>
          <w:sz w:val="24"/>
          <w:szCs w:val="24"/>
        </w:rPr>
        <w:t>o</w:t>
      </w:r>
      <w:r w:rsidR="00136EE3" w:rsidRPr="003F3FD7">
        <w:rPr>
          <w:bCs/>
          <w:spacing w:val="1"/>
          <w:sz w:val="24"/>
          <w:szCs w:val="24"/>
        </w:rPr>
        <w:t>d</w:t>
      </w:r>
      <w:r w:rsidR="00136EE3" w:rsidRPr="003F3FD7">
        <w:rPr>
          <w:bCs/>
          <w:spacing w:val="-2"/>
          <w:sz w:val="24"/>
          <w:szCs w:val="24"/>
        </w:rPr>
        <w:t>z</w:t>
      </w:r>
      <w:r w:rsidR="00136EE3" w:rsidRPr="003F3FD7">
        <w:rPr>
          <w:bCs/>
          <w:spacing w:val="-1"/>
          <w:sz w:val="24"/>
          <w:szCs w:val="24"/>
        </w:rPr>
        <w:t>i</w:t>
      </w:r>
      <w:r w:rsidR="0078679C">
        <w:rPr>
          <w:bCs/>
          <w:spacing w:val="1"/>
          <w:sz w:val="24"/>
          <w:szCs w:val="24"/>
        </w:rPr>
        <w:t xml:space="preserve">ny </w:t>
      </w:r>
      <w:r w:rsidR="00DC4165">
        <w:rPr>
          <w:bCs/>
          <w:spacing w:val="1"/>
          <w:sz w:val="24"/>
          <w:szCs w:val="24"/>
        </w:rPr>
        <w:t>0</w:t>
      </w:r>
      <w:r w:rsidR="00FC69B3">
        <w:rPr>
          <w:bCs/>
          <w:spacing w:val="1"/>
          <w:sz w:val="24"/>
          <w:szCs w:val="24"/>
        </w:rPr>
        <w:t>8</w:t>
      </w:r>
      <w:r w:rsidR="00136EE3" w:rsidRPr="003F3FD7">
        <w:rPr>
          <w:bCs/>
          <w:spacing w:val="1"/>
          <w:sz w:val="24"/>
          <w:szCs w:val="24"/>
        </w:rPr>
        <w:t>:00.</w:t>
      </w:r>
    </w:p>
    <w:p w:rsidR="00AE7AF1" w:rsidRPr="003F3FD7" w:rsidRDefault="00136EE3">
      <w:pPr>
        <w:widowControl w:val="0"/>
        <w:ind w:right="291"/>
        <w:jc w:val="both"/>
        <w:rPr>
          <w:bCs/>
          <w:spacing w:val="1"/>
          <w:sz w:val="24"/>
          <w:szCs w:val="24"/>
        </w:rPr>
      </w:pPr>
      <w:r w:rsidRPr="003F3FD7">
        <w:rPr>
          <w:bCs/>
          <w:spacing w:val="1"/>
          <w:sz w:val="24"/>
          <w:szCs w:val="24"/>
        </w:rPr>
        <w:t xml:space="preserve">2.Oferty nie mogą zostać złożone po terminie, ponieważ system uniemożliwia złożenie oferty po terminie. </w:t>
      </w:r>
    </w:p>
    <w:p w:rsidR="003F3FD7" w:rsidRPr="003F3FD7" w:rsidRDefault="003F3FD7">
      <w:pPr>
        <w:widowControl w:val="0"/>
        <w:ind w:right="291"/>
        <w:jc w:val="both"/>
        <w:rPr>
          <w:bCs/>
          <w:spacing w:val="1"/>
          <w:sz w:val="24"/>
          <w:szCs w:val="24"/>
        </w:rPr>
      </w:pPr>
      <w:r w:rsidRPr="003F3FD7">
        <w:rPr>
          <w:sz w:val="24"/>
          <w:szCs w:val="24"/>
        </w:rPr>
        <w:t>3. Zamawiający nie przewiduje jawnego/publicznego otwarcia ofert</w:t>
      </w:r>
    </w:p>
    <w:p w:rsidR="00AE7AF1" w:rsidRPr="003F3FD7" w:rsidRDefault="00541162">
      <w:pPr>
        <w:pStyle w:val="Bezodstpw"/>
        <w:jc w:val="both"/>
        <w:rPr>
          <w:sz w:val="24"/>
          <w:szCs w:val="24"/>
        </w:rPr>
      </w:pPr>
      <w:r w:rsidRPr="003F3FD7">
        <w:rPr>
          <w:rFonts w:ascii="Times New Roman" w:hAnsi="Times New Roman" w:cs="Times New Roman"/>
          <w:sz w:val="24"/>
          <w:szCs w:val="24"/>
        </w:rPr>
        <w:t xml:space="preserve">4.Termin otwarcia ofert: </w:t>
      </w:r>
      <w:r w:rsidR="009862F7">
        <w:rPr>
          <w:rFonts w:ascii="Times New Roman" w:hAnsi="Times New Roman" w:cs="Times New Roman"/>
          <w:sz w:val="24"/>
          <w:szCs w:val="24"/>
        </w:rPr>
        <w:t>07.05</w:t>
      </w:r>
      <w:r w:rsidRPr="003F3FD7">
        <w:rPr>
          <w:rFonts w:ascii="Times New Roman" w:hAnsi="Times New Roman" w:cs="Times New Roman"/>
          <w:sz w:val="24"/>
          <w:szCs w:val="24"/>
        </w:rPr>
        <w:t>.202</w:t>
      </w:r>
      <w:r w:rsidR="00FC69B3">
        <w:rPr>
          <w:rFonts w:ascii="Times New Roman" w:hAnsi="Times New Roman" w:cs="Times New Roman"/>
          <w:sz w:val="24"/>
          <w:szCs w:val="24"/>
        </w:rPr>
        <w:t>6</w:t>
      </w:r>
      <w:r w:rsidR="00DC4165">
        <w:rPr>
          <w:rFonts w:ascii="Times New Roman" w:hAnsi="Times New Roman" w:cs="Times New Roman"/>
          <w:sz w:val="24"/>
          <w:szCs w:val="24"/>
        </w:rPr>
        <w:t xml:space="preserve"> r. </w:t>
      </w:r>
      <w:r w:rsidR="00FC69B3">
        <w:rPr>
          <w:rFonts w:ascii="Times New Roman" w:hAnsi="Times New Roman" w:cs="Times New Roman"/>
          <w:sz w:val="24"/>
          <w:szCs w:val="24"/>
        </w:rPr>
        <w:t>godz. 08</w:t>
      </w:r>
      <w:r w:rsidR="00136EE3" w:rsidRPr="003F3FD7">
        <w:rPr>
          <w:rFonts w:ascii="Times New Roman" w:hAnsi="Times New Roman" w:cs="Times New Roman"/>
          <w:sz w:val="24"/>
          <w:szCs w:val="24"/>
        </w:rPr>
        <w:t>:10, za pośrednictwem Systemu Zamawiającego poprzez odszyfrowanie ofert.</w:t>
      </w:r>
    </w:p>
    <w:p w:rsidR="00AE7AF1" w:rsidRPr="003F3FD7" w:rsidRDefault="00136EE3">
      <w:pPr>
        <w:jc w:val="both"/>
        <w:rPr>
          <w:color w:val="000000"/>
          <w:sz w:val="24"/>
          <w:szCs w:val="24"/>
        </w:rPr>
      </w:pPr>
      <w:r w:rsidRPr="003F3FD7">
        <w:rPr>
          <w:bCs/>
          <w:spacing w:val="1"/>
          <w:sz w:val="24"/>
          <w:szCs w:val="24"/>
        </w:rPr>
        <w:t>5.</w:t>
      </w:r>
      <w:r w:rsidRPr="003F3FD7">
        <w:rPr>
          <w:sz w:val="24"/>
          <w:szCs w:val="24"/>
        </w:rPr>
        <w:t>Bezpośrednio przed otwarciem ofert Zamawiający poda kwoty, jakie zamierza przeznaczyć</w:t>
      </w:r>
      <w:r w:rsidRPr="003F3FD7">
        <w:rPr>
          <w:color w:val="000000"/>
          <w:sz w:val="24"/>
          <w:szCs w:val="24"/>
        </w:rPr>
        <w:t xml:space="preserve"> na sfinansowanie </w:t>
      </w:r>
      <w:r w:rsidR="003F3FD7" w:rsidRPr="003F3FD7">
        <w:rPr>
          <w:color w:val="000000"/>
          <w:sz w:val="24"/>
          <w:szCs w:val="24"/>
        </w:rPr>
        <w:t>zamówienia.</w:t>
      </w:r>
    </w:p>
    <w:p w:rsidR="00AE7AF1" w:rsidRDefault="00136EE3">
      <w:pPr>
        <w:jc w:val="both"/>
        <w:rPr>
          <w:color w:val="000000"/>
          <w:sz w:val="24"/>
          <w:szCs w:val="24"/>
        </w:rPr>
      </w:pPr>
      <w:r w:rsidRPr="003F3FD7">
        <w:rPr>
          <w:color w:val="000000"/>
          <w:sz w:val="24"/>
          <w:szCs w:val="24"/>
        </w:rPr>
        <w:t>6.Niezwłocznie po otwarciu ofert Zamawiający zamieści w Systemie informację z otwarcia</w:t>
      </w:r>
      <w:r>
        <w:rPr>
          <w:color w:val="000000"/>
          <w:sz w:val="24"/>
          <w:szCs w:val="24"/>
        </w:rPr>
        <w:t xml:space="preserve"> ofert.</w:t>
      </w:r>
    </w:p>
    <w:p w:rsidR="00AE7AF1" w:rsidRDefault="00AE7AF1">
      <w:pPr>
        <w:ind w:left="426"/>
        <w:jc w:val="both"/>
        <w:rPr>
          <w:sz w:val="24"/>
          <w:szCs w:val="24"/>
        </w:rPr>
      </w:pPr>
    </w:p>
    <w:p w:rsidR="00AE7AF1" w:rsidRDefault="00A17823">
      <w:pPr>
        <w:pStyle w:val="Nagwek11"/>
        <w:numPr>
          <w:ilvl w:val="0"/>
          <w:numId w:val="0"/>
        </w:numPr>
        <w:spacing w:before="0"/>
        <w:rPr>
          <w:rFonts w:ascii="Times New Roman" w:hAnsi="Times New Roman"/>
          <w:color w:val="auto"/>
          <w:sz w:val="24"/>
          <w:szCs w:val="24"/>
        </w:rPr>
      </w:pPr>
      <w:bookmarkStart w:id="26" w:name="_Toc204765338"/>
      <w:r>
        <w:rPr>
          <w:rFonts w:ascii="Times New Roman" w:hAnsi="Times New Roman"/>
          <w:bCs w:val="0"/>
          <w:color w:val="auto"/>
          <w:sz w:val="24"/>
          <w:szCs w:val="24"/>
        </w:rPr>
        <w:t>12</w:t>
      </w:r>
      <w:r w:rsidR="00136EE3">
        <w:rPr>
          <w:rFonts w:ascii="Times New Roman" w:hAnsi="Times New Roman"/>
          <w:bCs w:val="0"/>
          <w:color w:val="auto"/>
          <w:sz w:val="24"/>
          <w:szCs w:val="24"/>
        </w:rPr>
        <w:t>.</w:t>
      </w:r>
      <w:r w:rsidR="00136EE3">
        <w:rPr>
          <w:rFonts w:ascii="Times New Roman" w:hAnsi="Times New Roman"/>
          <w:color w:val="auto"/>
          <w:sz w:val="24"/>
          <w:szCs w:val="24"/>
        </w:rPr>
        <w:t>OPIS  SPOSOBU OBLICZANIA CENY.</w:t>
      </w:r>
      <w:bookmarkEnd w:id="26"/>
    </w:p>
    <w:p w:rsidR="00AE7AF1" w:rsidRDefault="00AE7AF1"/>
    <w:p w:rsidR="00AE7AF1" w:rsidRDefault="00136EE3">
      <w:pPr>
        <w:pStyle w:val="Bezodstpw"/>
        <w:jc w:val="both"/>
        <w:rPr>
          <w:rFonts w:ascii="Times New Roman" w:hAnsi="Times New Roman" w:cs="Times New Roman"/>
          <w:sz w:val="24"/>
          <w:szCs w:val="24"/>
        </w:rPr>
      </w:pPr>
      <w:r>
        <w:rPr>
          <w:rFonts w:ascii="Times New Roman" w:hAnsi="Times New Roman" w:cs="Times New Roman"/>
          <w:sz w:val="24"/>
          <w:szCs w:val="24"/>
        </w:rPr>
        <w:t>1.Wy</w:t>
      </w:r>
      <w:r>
        <w:rPr>
          <w:rFonts w:ascii="Times New Roman" w:hAnsi="Times New Roman" w:cs="Times New Roman"/>
          <w:spacing w:val="-2"/>
          <w:sz w:val="24"/>
          <w:szCs w:val="24"/>
        </w:rPr>
        <w:t>k</w:t>
      </w:r>
      <w:r>
        <w:rPr>
          <w:rFonts w:ascii="Times New Roman" w:hAnsi="Times New Roman" w:cs="Times New Roman"/>
          <w:sz w:val="24"/>
          <w:szCs w:val="24"/>
        </w:rPr>
        <w:t>o</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wc</w:t>
      </w:r>
      <w:r>
        <w:rPr>
          <w:rFonts w:ascii="Times New Roman" w:hAnsi="Times New Roman" w:cs="Times New Roman"/>
          <w:sz w:val="24"/>
          <w:szCs w:val="24"/>
        </w:rPr>
        <w:t>a w formularzu o</w:t>
      </w:r>
      <w:r>
        <w:rPr>
          <w:rFonts w:ascii="Times New Roman" w:hAnsi="Times New Roman" w:cs="Times New Roman"/>
          <w:spacing w:val="1"/>
          <w:sz w:val="24"/>
          <w:szCs w:val="24"/>
        </w:rPr>
        <w:t>f</w:t>
      </w:r>
      <w:r>
        <w:rPr>
          <w:rFonts w:ascii="Times New Roman" w:hAnsi="Times New Roman" w:cs="Times New Roman"/>
          <w:spacing w:val="-2"/>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 xml:space="preserve">ym </w:t>
      </w:r>
      <w:r>
        <w:rPr>
          <w:rFonts w:ascii="Times New Roman" w:hAnsi="Times New Roman" w:cs="Times New Roman"/>
          <w:spacing w:val="1"/>
          <w:sz w:val="24"/>
          <w:szCs w:val="24"/>
        </w:rPr>
        <w:t>poda cenę b</w:t>
      </w:r>
      <w:r>
        <w:rPr>
          <w:rFonts w:ascii="Times New Roman" w:hAnsi="Times New Roman" w:cs="Times New Roman"/>
          <w:sz w:val="24"/>
          <w:szCs w:val="24"/>
        </w:rPr>
        <w:t>r</w:t>
      </w:r>
      <w:r>
        <w:rPr>
          <w:rFonts w:ascii="Times New Roman" w:hAnsi="Times New Roman" w:cs="Times New Roman"/>
          <w:spacing w:val="1"/>
          <w:sz w:val="24"/>
          <w:szCs w:val="24"/>
        </w:rPr>
        <w:t>u</w:t>
      </w:r>
      <w:r>
        <w:rPr>
          <w:rFonts w:ascii="Times New Roman" w:hAnsi="Times New Roman" w:cs="Times New Roman"/>
          <w:spacing w:val="-1"/>
          <w:sz w:val="24"/>
          <w:szCs w:val="24"/>
        </w:rPr>
        <w:t>t</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z</w:t>
      </w:r>
      <w:r>
        <w:rPr>
          <w:rFonts w:ascii="Times New Roman" w:hAnsi="Times New Roman" w:cs="Times New Roman"/>
          <w:sz w:val="24"/>
          <w:szCs w:val="24"/>
        </w:rPr>
        <w:t xml:space="preserve">a </w:t>
      </w:r>
      <w:r>
        <w:rPr>
          <w:rFonts w:ascii="Times New Roman" w:hAnsi="Times New Roman" w:cs="Times New Roman"/>
          <w:spacing w:val="-1"/>
          <w:sz w:val="24"/>
          <w:szCs w:val="24"/>
        </w:rPr>
        <w:t>w</w:t>
      </w:r>
      <w:r>
        <w:rPr>
          <w:rFonts w:ascii="Times New Roman" w:hAnsi="Times New Roman" w:cs="Times New Roman"/>
          <w:sz w:val="24"/>
          <w:szCs w:val="24"/>
        </w:rPr>
        <w:t>y</w:t>
      </w:r>
      <w:r>
        <w:rPr>
          <w:rFonts w:ascii="Times New Roman" w:hAnsi="Times New Roman" w:cs="Times New Roman"/>
          <w:spacing w:val="-2"/>
          <w:sz w:val="24"/>
          <w:szCs w:val="24"/>
        </w:rPr>
        <w:t>k</w:t>
      </w:r>
      <w:r>
        <w:rPr>
          <w:rFonts w:ascii="Times New Roman" w:hAnsi="Times New Roman" w:cs="Times New Roman"/>
          <w:sz w:val="24"/>
          <w:szCs w:val="24"/>
        </w:rPr>
        <w:t>o</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 xml:space="preserve">ie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z</w:t>
      </w:r>
      <w:r>
        <w:rPr>
          <w:rFonts w:ascii="Times New Roman" w:hAnsi="Times New Roman" w:cs="Times New Roman"/>
          <w:spacing w:val="-2"/>
          <w:sz w:val="24"/>
          <w:szCs w:val="24"/>
        </w:rPr>
        <w:t>e</w:t>
      </w:r>
      <w:r>
        <w:rPr>
          <w:rFonts w:ascii="Times New Roman" w:hAnsi="Times New Roman" w:cs="Times New Roman"/>
          <w:spacing w:val="1"/>
          <w:sz w:val="24"/>
          <w:szCs w:val="24"/>
        </w:rPr>
        <w:t>d</w:t>
      </w:r>
      <w:r>
        <w:rPr>
          <w:rFonts w:ascii="Times New Roman" w:hAnsi="Times New Roman" w:cs="Times New Roman"/>
          <w:sz w:val="24"/>
          <w:szCs w:val="24"/>
        </w:rPr>
        <w:t>mi</w:t>
      </w:r>
      <w:r>
        <w:rPr>
          <w:rFonts w:ascii="Times New Roman" w:hAnsi="Times New Roman" w:cs="Times New Roman"/>
          <w:spacing w:val="-1"/>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u </w:t>
      </w:r>
      <w:r>
        <w:rPr>
          <w:rFonts w:ascii="Times New Roman" w:hAnsi="Times New Roman" w:cs="Times New Roman"/>
          <w:spacing w:val="1"/>
          <w:sz w:val="24"/>
          <w:szCs w:val="24"/>
        </w:rPr>
        <w:t>z</w:t>
      </w:r>
      <w:r>
        <w:rPr>
          <w:rFonts w:ascii="Times New Roman" w:hAnsi="Times New Roman" w:cs="Times New Roman"/>
          <w:sz w:val="24"/>
          <w:szCs w:val="24"/>
        </w:rPr>
        <w:t>am</w:t>
      </w:r>
      <w:r>
        <w:rPr>
          <w:rFonts w:ascii="Times New Roman" w:hAnsi="Times New Roman" w:cs="Times New Roman"/>
          <w:spacing w:val="1"/>
          <w:sz w:val="24"/>
          <w:szCs w:val="24"/>
        </w:rPr>
        <w:t>ó</w:t>
      </w:r>
      <w:r>
        <w:rPr>
          <w:rFonts w:ascii="Times New Roman" w:hAnsi="Times New Roman" w:cs="Times New Roman"/>
          <w:spacing w:val="-1"/>
          <w:sz w:val="24"/>
          <w:szCs w:val="24"/>
        </w:rPr>
        <w:t>w</w:t>
      </w:r>
      <w:r>
        <w:rPr>
          <w:rFonts w:ascii="Times New Roman" w:hAnsi="Times New Roman" w:cs="Times New Roman"/>
          <w:sz w:val="24"/>
          <w:szCs w:val="24"/>
        </w:rPr>
        <w:t>ie</w:t>
      </w:r>
      <w:r>
        <w:rPr>
          <w:rFonts w:ascii="Times New Roman" w:hAnsi="Times New Roman" w:cs="Times New Roman"/>
          <w:spacing w:val="1"/>
          <w:sz w:val="24"/>
          <w:szCs w:val="24"/>
        </w:rPr>
        <w:t>n</w:t>
      </w:r>
      <w:r>
        <w:rPr>
          <w:rFonts w:ascii="Times New Roman" w:hAnsi="Times New Roman" w:cs="Times New Roman"/>
          <w:sz w:val="24"/>
          <w:szCs w:val="24"/>
        </w:rPr>
        <w:t>i</w:t>
      </w:r>
      <w:r>
        <w:rPr>
          <w:rFonts w:ascii="Times New Roman" w:hAnsi="Times New Roman" w:cs="Times New Roman"/>
          <w:spacing w:val="1"/>
          <w:sz w:val="24"/>
          <w:szCs w:val="24"/>
        </w:rPr>
        <w:t>a</w:t>
      </w:r>
      <w:r>
        <w:rPr>
          <w:rFonts w:ascii="Times New Roman" w:hAnsi="Times New Roman" w:cs="Times New Roman"/>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2"/>
          <w:sz w:val="24"/>
          <w:szCs w:val="24"/>
        </w:rPr>
        <w:t>r</w:t>
      </w:r>
      <w:r>
        <w:rPr>
          <w:rFonts w:ascii="Times New Roman" w:hAnsi="Times New Roman" w:cs="Times New Roman"/>
          <w:spacing w:val="1"/>
          <w:sz w:val="24"/>
          <w:szCs w:val="24"/>
        </w:rPr>
        <w:t>t</w:t>
      </w:r>
      <w:r>
        <w:rPr>
          <w:rFonts w:ascii="Times New Roman" w:hAnsi="Times New Roman" w:cs="Times New Roman"/>
          <w:sz w:val="24"/>
          <w:szCs w:val="24"/>
        </w:rPr>
        <w:t xml:space="preserve">ość </w:t>
      </w:r>
      <w:r>
        <w:rPr>
          <w:rFonts w:ascii="Times New Roman" w:hAnsi="Times New Roman" w:cs="Times New Roman"/>
          <w:spacing w:val="-1"/>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d</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k</w:t>
      </w:r>
      <w:r>
        <w:rPr>
          <w:rFonts w:ascii="Times New Roman" w:hAnsi="Times New Roman" w:cs="Times New Roman"/>
          <w:sz w:val="24"/>
          <w:szCs w:val="24"/>
        </w:rPr>
        <w:t>u VAT o</w:t>
      </w:r>
      <w:r>
        <w:rPr>
          <w:rFonts w:ascii="Times New Roman" w:hAnsi="Times New Roman" w:cs="Times New Roman"/>
          <w:spacing w:val="-2"/>
          <w:sz w:val="24"/>
          <w:szCs w:val="24"/>
        </w:rPr>
        <w:t>r</w:t>
      </w:r>
      <w:r>
        <w:rPr>
          <w:rFonts w:ascii="Times New Roman" w:hAnsi="Times New Roman" w:cs="Times New Roman"/>
          <w:sz w:val="24"/>
          <w:szCs w:val="24"/>
        </w:rPr>
        <w:t xml:space="preserve">az </w:t>
      </w:r>
      <w:r>
        <w:rPr>
          <w:rFonts w:ascii="Times New Roman" w:hAnsi="Times New Roman" w:cs="Times New Roman"/>
          <w:spacing w:val="-1"/>
          <w:sz w:val="24"/>
          <w:szCs w:val="24"/>
        </w:rPr>
        <w:t>c</w:t>
      </w:r>
      <w:r>
        <w:rPr>
          <w:rFonts w:ascii="Times New Roman" w:hAnsi="Times New Roman" w:cs="Times New Roman"/>
          <w:spacing w:val="-2"/>
          <w:sz w:val="24"/>
          <w:szCs w:val="24"/>
        </w:rPr>
        <w:t>e</w:t>
      </w:r>
      <w:r>
        <w:rPr>
          <w:rFonts w:ascii="Times New Roman" w:hAnsi="Times New Roman" w:cs="Times New Roman"/>
          <w:spacing w:val="1"/>
          <w:sz w:val="24"/>
          <w:szCs w:val="24"/>
        </w:rPr>
        <w:t>n</w:t>
      </w:r>
      <w:r>
        <w:rPr>
          <w:rFonts w:ascii="Times New Roman" w:hAnsi="Times New Roman" w:cs="Times New Roman"/>
          <w:sz w:val="24"/>
          <w:szCs w:val="24"/>
        </w:rPr>
        <w:t xml:space="preserve">ę </w:t>
      </w:r>
      <w:r>
        <w:rPr>
          <w:rFonts w:ascii="Times New Roman" w:hAnsi="Times New Roman" w:cs="Times New Roman"/>
          <w:spacing w:val="1"/>
          <w:sz w:val="24"/>
          <w:szCs w:val="24"/>
        </w:rPr>
        <w:t>n</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pacing w:val="1"/>
          <w:sz w:val="24"/>
          <w:szCs w:val="24"/>
        </w:rPr>
        <w:t>to</w:t>
      </w:r>
      <w:r>
        <w:rPr>
          <w:rFonts w:ascii="Times New Roman" w:hAnsi="Times New Roman" w:cs="Times New Roman"/>
          <w:sz w:val="24"/>
          <w:szCs w:val="24"/>
        </w:rPr>
        <w:t>. S</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wk</w:t>
      </w:r>
      <w:r>
        <w:rPr>
          <w:rFonts w:ascii="Times New Roman" w:hAnsi="Times New Roman" w:cs="Times New Roman"/>
          <w:sz w:val="24"/>
          <w:szCs w:val="24"/>
        </w:rPr>
        <w:t xml:space="preserve">a </w:t>
      </w:r>
      <w:r>
        <w:rPr>
          <w:rFonts w:ascii="Times New Roman" w:hAnsi="Times New Roman" w:cs="Times New Roman"/>
          <w:spacing w:val="1"/>
          <w:sz w:val="24"/>
          <w:szCs w:val="24"/>
        </w:rPr>
        <w:t>p</w:t>
      </w:r>
      <w:r>
        <w:rPr>
          <w:rFonts w:ascii="Times New Roman" w:hAnsi="Times New Roman" w:cs="Times New Roman"/>
          <w:spacing w:val="-2"/>
          <w:sz w:val="24"/>
          <w:szCs w:val="24"/>
        </w:rPr>
        <w:t>o</w:t>
      </w:r>
      <w:r>
        <w:rPr>
          <w:rFonts w:ascii="Times New Roman" w:hAnsi="Times New Roman" w:cs="Times New Roman"/>
          <w:spacing w:val="1"/>
          <w:sz w:val="24"/>
          <w:szCs w:val="24"/>
        </w:rPr>
        <w:t>d</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pacing w:val="-4"/>
          <w:sz w:val="24"/>
          <w:szCs w:val="24"/>
        </w:rPr>
        <w:t>k</w:t>
      </w:r>
      <w:r>
        <w:rPr>
          <w:rFonts w:ascii="Times New Roman" w:hAnsi="Times New Roman" w:cs="Times New Roman"/>
          <w:sz w:val="24"/>
          <w:szCs w:val="24"/>
        </w:rPr>
        <w:t xml:space="preserve">u VAT </w:t>
      </w:r>
      <w:r>
        <w:rPr>
          <w:rFonts w:ascii="Times New Roman" w:hAnsi="Times New Roman" w:cs="Times New Roman"/>
          <w:spacing w:val="-2"/>
          <w:sz w:val="24"/>
          <w:szCs w:val="24"/>
        </w:rPr>
        <w:t>j</w:t>
      </w:r>
      <w:r>
        <w:rPr>
          <w:rFonts w:ascii="Times New Roman" w:hAnsi="Times New Roman" w:cs="Times New Roman"/>
          <w:sz w:val="24"/>
          <w:szCs w:val="24"/>
        </w:rPr>
        <w:t>est o</w:t>
      </w:r>
      <w:r>
        <w:rPr>
          <w:rFonts w:ascii="Times New Roman" w:hAnsi="Times New Roman" w:cs="Times New Roman"/>
          <w:spacing w:val="-1"/>
          <w:sz w:val="24"/>
          <w:szCs w:val="24"/>
        </w:rPr>
        <w:t>k</w:t>
      </w:r>
      <w:r>
        <w:rPr>
          <w:rFonts w:ascii="Times New Roman" w:hAnsi="Times New Roman" w:cs="Times New Roman"/>
          <w:sz w:val="24"/>
          <w:szCs w:val="24"/>
        </w:rPr>
        <w:t>reśla</w:t>
      </w:r>
      <w:r>
        <w:rPr>
          <w:rFonts w:ascii="Times New Roman" w:hAnsi="Times New Roman" w:cs="Times New Roman"/>
          <w:spacing w:val="1"/>
          <w:sz w:val="24"/>
          <w:szCs w:val="24"/>
        </w:rPr>
        <w:t>n</w:t>
      </w:r>
      <w:r>
        <w:rPr>
          <w:rFonts w:ascii="Times New Roman" w:hAnsi="Times New Roman" w:cs="Times New Roman"/>
          <w:sz w:val="24"/>
          <w:szCs w:val="24"/>
        </w:rPr>
        <w:t xml:space="preserve">a </w:t>
      </w:r>
      <w:r>
        <w:rPr>
          <w:rFonts w:ascii="Times New Roman" w:hAnsi="Times New Roman" w:cs="Times New Roman"/>
          <w:spacing w:val="1"/>
          <w:sz w:val="24"/>
          <w:szCs w:val="24"/>
        </w:rPr>
        <w:t>z</w:t>
      </w:r>
      <w:r>
        <w:rPr>
          <w:rFonts w:ascii="Times New Roman" w:hAnsi="Times New Roman" w:cs="Times New Roman"/>
          <w:spacing w:val="-3"/>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d</w:t>
      </w:r>
      <w:r>
        <w:rPr>
          <w:rFonts w:ascii="Times New Roman" w:hAnsi="Times New Roman" w:cs="Times New Roman"/>
          <w:spacing w:val="1"/>
          <w:sz w:val="24"/>
          <w:szCs w:val="24"/>
        </w:rPr>
        <w:t>n</w:t>
      </w:r>
      <w:r>
        <w:rPr>
          <w:rFonts w:ascii="Times New Roman" w:hAnsi="Times New Roman" w:cs="Times New Roman"/>
          <w:sz w:val="24"/>
          <w:szCs w:val="24"/>
        </w:rPr>
        <w:t xml:space="preserve">ie z </w:t>
      </w:r>
      <w:r>
        <w:rPr>
          <w:rFonts w:ascii="Times New Roman" w:hAnsi="Times New Roman" w:cs="Times New Roman"/>
          <w:spacing w:val="1"/>
          <w:sz w:val="24"/>
          <w:szCs w:val="24"/>
        </w:rPr>
        <w:t>u</w:t>
      </w:r>
      <w:r>
        <w:rPr>
          <w:rFonts w:ascii="Times New Roman" w:hAnsi="Times New Roman" w:cs="Times New Roman"/>
          <w:spacing w:val="-3"/>
          <w:sz w:val="24"/>
          <w:szCs w:val="24"/>
        </w:rPr>
        <w:t>s</w:t>
      </w:r>
      <w:r>
        <w:rPr>
          <w:rFonts w:ascii="Times New Roman" w:hAnsi="Times New Roman" w:cs="Times New Roman"/>
          <w:spacing w:val="1"/>
          <w:sz w:val="24"/>
          <w:szCs w:val="24"/>
        </w:rPr>
        <w:t>t</w:t>
      </w:r>
      <w:r>
        <w:rPr>
          <w:rFonts w:ascii="Times New Roman" w:hAnsi="Times New Roman" w:cs="Times New Roman"/>
          <w:spacing w:val="-2"/>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 xml:space="preserve">ą z </w:t>
      </w:r>
      <w:r>
        <w:rPr>
          <w:rFonts w:ascii="Times New Roman" w:hAnsi="Times New Roman" w:cs="Times New Roman"/>
          <w:spacing w:val="1"/>
          <w:sz w:val="24"/>
          <w:szCs w:val="24"/>
        </w:rPr>
        <w:t>d</w:t>
      </w:r>
      <w:r>
        <w:rPr>
          <w:rFonts w:ascii="Times New Roman" w:hAnsi="Times New Roman" w:cs="Times New Roman"/>
          <w:spacing w:val="-1"/>
          <w:sz w:val="24"/>
          <w:szCs w:val="24"/>
        </w:rPr>
        <w:t>n</w:t>
      </w:r>
      <w:r>
        <w:rPr>
          <w:rFonts w:ascii="Times New Roman" w:hAnsi="Times New Roman" w:cs="Times New Roman"/>
          <w:sz w:val="24"/>
          <w:szCs w:val="24"/>
        </w:rPr>
        <w:t>ia 11 mar</w:t>
      </w:r>
      <w:r>
        <w:rPr>
          <w:rFonts w:ascii="Times New Roman" w:hAnsi="Times New Roman" w:cs="Times New Roman"/>
          <w:spacing w:val="-1"/>
          <w:sz w:val="24"/>
          <w:szCs w:val="24"/>
        </w:rPr>
        <w:t>c</w:t>
      </w:r>
      <w:r>
        <w:rPr>
          <w:rFonts w:ascii="Times New Roman" w:hAnsi="Times New Roman" w:cs="Times New Roman"/>
          <w:sz w:val="24"/>
          <w:szCs w:val="24"/>
        </w:rPr>
        <w:t xml:space="preserve">a </w:t>
      </w:r>
      <w:r>
        <w:rPr>
          <w:rFonts w:ascii="Times New Roman" w:hAnsi="Times New Roman" w:cs="Times New Roman"/>
          <w:spacing w:val="-2"/>
          <w:sz w:val="24"/>
          <w:szCs w:val="24"/>
        </w:rPr>
        <w:t>2</w:t>
      </w:r>
      <w:r>
        <w:rPr>
          <w:rFonts w:ascii="Times New Roman" w:hAnsi="Times New Roman" w:cs="Times New Roman"/>
          <w:sz w:val="24"/>
          <w:szCs w:val="24"/>
        </w:rPr>
        <w:t>0</w:t>
      </w:r>
      <w:r>
        <w:rPr>
          <w:rFonts w:ascii="Times New Roman" w:hAnsi="Times New Roman" w:cs="Times New Roman"/>
          <w:spacing w:val="-1"/>
          <w:sz w:val="24"/>
          <w:szCs w:val="24"/>
        </w:rPr>
        <w:t>0</w:t>
      </w:r>
      <w:r>
        <w:rPr>
          <w:rFonts w:ascii="Times New Roman" w:hAnsi="Times New Roman" w:cs="Times New Roman"/>
          <w:sz w:val="24"/>
          <w:szCs w:val="24"/>
        </w:rPr>
        <w:t xml:space="preserve">4 r. o </w:t>
      </w:r>
      <w:r>
        <w:rPr>
          <w:rFonts w:ascii="Times New Roman" w:hAnsi="Times New Roman" w:cs="Times New Roman"/>
          <w:spacing w:val="1"/>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d</w:t>
      </w:r>
      <w:r>
        <w:rPr>
          <w:rFonts w:ascii="Times New Roman" w:hAnsi="Times New Roman" w:cs="Times New Roman"/>
          <w:spacing w:val="-2"/>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k</w:t>
      </w:r>
      <w:r>
        <w:rPr>
          <w:rFonts w:ascii="Times New Roman" w:hAnsi="Times New Roman" w:cs="Times New Roman"/>
          <w:sz w:val="24"/>
          <w:szCs w:val="24"/>
        </w:rPr>
        <w:t xml:space="preserve">u </w:t>
      </w:r>
      <w:r>
        <w:rPr>
          <w:rFonts w:ascii="Times New Roman" w:hAnsi="Times New Roman" w:cs="Times New Roman"/>
          <w:spacing w:val="-2"/>
          <w:sz w:val="24"/>
          <w:szCs w:val="24"/>
        </w:rPr>
        <w:t>o</w:t>
      </w:r>
      <w:r>
        <w:rPr>
          <w:rFonts w:ascii="Times New Roman" w:hAnsi="Times New Roman" w:cs="Times New Roman"/>
          <w:sz w:val="24"/>
          <w:szCs w:val="24"/>
        </w:rPr>
        <w:t xml:space="preserve">d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2"/>
          <w:sz w:val="24"/>
          <w:szCs w:val="24"/>
        </w:rPr>
        <w:t>r</w:t>
      </w:r>
      <w:r>
        <w:rPr>
          <w:rFonts w:ascii="Times New Roman" w:hAnsi="Times New Roman" w:cs="Times New Roman"/>
          <w:sz w:val="24"/>
          <w:szCs w:val="24"/>
        </w:rPr>
        <w:t xml:space="preserve">ów i </w:t>
      </w:r>
      <w:r>
        <w:rPr>
          <w:rFonts w:ascii="Times New Roman" w:hAnsi="Times New Roman" w:cs="Times New Roman"/>
          <w:spacing w:val="1"/>
          <w:sz w:val="24"/>
          <w:szCs w:val="24"/>
        </w:rPr>
        <w:t>u</w:t>
      </w:r>
      <w:r>
        <w:rPr>
          <w:rFonts w:ascii="Times New Roman" w:hAnsi="Times New Roman" w:cs="Times New Roman"/>
          <w:sz w:val="24"/>
          <w:szCs w:val="24"/>
        </w:rPr>
        <w:t>sł</w:t>
      </w:r>
      <w:r>
        <w:rPr>
          <w:rFonts w:ascii="Times New Roman" w:hAnsi="Times New Roman" w:cs="Times New Roman"/>
          <w:spacing w:val="1"/>
          <w:sz w:val="24"/>
          <w:szCs w:val="24"/>
        </w:rPr>
        <w:t>u</w:t>
      </w:r>
      <w:r>
        <w:rPr>
          <w:rFonts w:ascii="Times New Roman" w:hAnsi="Times New Roman" w:cs="Times New Roman"/>
          <w:sz w:val="24"/>
          <w:szCs w:val="24"/>
        </w:rPr>
        <w:t xml:space="preserve">g </w:t>
      </w:r>
      <w:r>
        <w:rPr>
          <w:rFonts w:ascii="Times New Roman" w:hAnsi="Times New Roman" w:cs="Times New Roman"/>
          <w:spacing w:val="-1"/>
          <w:sz w:val="24"/>
          <w:szCs w:val="24"/>
        </w:rPr>
        <w:t>(</w:t>
      </w:r>
      <w:proofErr w:type="spellStart"/>
      <w:r>
        <w:rPr>
          <w:rFonts w:ascii="Times New Roman" w:hAnsi="Times New Roman" w:cs="Times New Roman"/>
          <w:spacing w:val="-1"/>
          <w:sz w:val="24"/>
          <w:szCs w:val="24"/>
        </w:rPr>
        <w:t>t.j</w:t>
      </w:r>
      <w:proofErr w:type="spellEnd"/>
      <w:r>
        <w:rPr>
          <w:rFonts w:ascii="Times New Roman" w:hAnsi="Times New Roman" w:cs="Times New Roman"/>
          <w:spacing w:val="-1"/>
          <w:sz w:val="24"/>
          <w:szCs w:val="24"/>
        </w:rPr>
        <w:t xml:space="preserve">. </w:t>
      </w:r>
      <w:proofErr w:type="spellStart"/>
      <w:r>
        <w:rPr>
          <w:rFonts w:ascii="Times New Roman" w:hAnsi="Times New Roman" w:cs="Times New Roman"/>
          <w:spacing w:val="1"/>
          <w:sz w:val="24"/>
          <w:szCs w:val="24"/>
        </w:rPr>
        <w:t>Dz</w:t>
      </w:r>
      <w:r>
        <w:rPr>
          <w:rFonts w:ascii="Times New Roman" w:hAnsi="Times New Roman" w:cs="Times New Roman"/>
          <w:sz w:val="24"/>
          <w:szCs w:val="24"/>
        </w:rPr>
        <w:t>.U</w:t>
      </w:r>
      <w:proofErr w:type="spellEnd"/>
      <w:r>
        <w:rPr>
          <w:rFonts w:ascii="Times New Roman" w:hAnsi="Times New Roman" w:cs="Times New Roman"/>
          <w:sz w:val="24"/>
          <w:szCs w:val="24"/>
        </w:rPr>
        <w:t>. z 2</w:t>
      </w:r>
      <w:r w:rsidR="00B74C66">
        <w:rPr>
          <w:rFonts w:ascii="Times New Roman" w:hAnsi="Times New Roman" w:cs="Times New Roman"/>
          <w:spacing w:val="1"/>
          <w:sz w:val="24"/>
          <w:szCs w:val="24"/>
        </w:rPr>
        <w:t>025</w:t>
      </w:r>
      <w:r>
        <w:rPr>
          <w:rFonts w:ascii="Times New Roman" w:hAnsi="Times New Roman" w:cs="Times New Roman"/>
          <w:sz w:val="24"/>
          <w:szCs w:val="24"/>
        </w:rPr>
        <w:t xml:space="preserve">r., </w:t>
      </w:r>
      <w:r>
        <w:rPr>
          <w:rFonts w:ascii="Times New Roman" w:hAnsi="Times New Roman" w:cs="Times New Roman"/>
          <w:spacing w:val="1"/>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z</w:t>
      </w:r>
      <w:r w:rsidR="00B74C66">
        <w:rPr>
          <w:rFonts w:ascii="Times New Roman" w:hAnsi="Times New Roman" w:cs="Times New Roman"/>
          <w:sz w:val="24"/>
          <w:szCs w:val="24"/>
        </w:rPr>
        <w:t>. 775</w:t>
      </w:r>
      <w:r>
        <w:rPr>
          <w:rFonts w:ascii="Times New Roman" w:hAnsi="Times New Roman" w:cs="Times New Roman"/>
          <w:sz w:val="24"/>
          <w:szCs w:val="24"/>
        </w:rPr>
        <w:t xml:space="preserve"> ze zm.</w:t>
      </w:r>
      <w:r>
        <w:rPr>
          <w:rFonts w:ascii="Times New Roman" w:hAnsi="Times New Roman" w:cs="Times New Roman"/>
          <w:spacing w:val="-3"/>
          <w:sz w:val="24"/>
          <w:szCs w:val="24"/>
        </w:rPr>
        <w:t>)</w:t>
      </w:r>
      <w:r>
        <w:rPr>
          <w:rFonts w:ascii="Times New Roman" w:hAnsi="Times New Roman" w:cs="Times New Roman"/>
          <w:sz w:val="24"/>
          <w:szCs w:val="24"/>
        </w:rPr>
        <w:t>.</w:t>
      </w:r>
      <w:bookmarkStart w:id="27" w:name="_Hlk27120733"/>
      <w:bookmarkEnd w:id="27"/>
    </w:p>
    <w:p w:rsidR="00AE7AF1" w:rsidRDefault="00136EE3">
      <w:pPr>
        <w:widowControl w:val="0"/>
        <w:ind w:right="70"/>
        <w:jc w:val="both"/>
        <w:rPr>
          <w:sz w:val="24"/>
          <w:szCs w:val="24"/>
        </w:rPr>
      </w:pPr>
      <w:r>
        <w:rPr>
          <w:color w:val="000000"/>
          <w:sz w:val="24"/>
          <w:szCs w:val="24"/>
        </w:rPr>
        <w:t xml:space="preserve">2.Zaoferowana cena powinna uwzględniać wszystkie koszty niezbędne do wykonania przedmiotu zamówienia, zgodnie z wymaganiami określonymi w Specyfikacji Istotnych Warunków Zamówienia. </w:t>
      </w:r>
    </w:p>
    <w:p w:rsidR="00AE7AF1" w:rsidRDefault="00136EE3">
      <w:pPr>
        <w:widowControl w:val="0"/>
        <w:ind w:right="70"/>
        <w:jc w:val="both"/>
        <w:rPr>
          <w:sz w:val="24"/>
          <w:szCs w:val="24"/>
        </w:rPr>
      </w:pPr>
      <w:r>
        <w:rPr>
          <w:color w:val="000000"/>
          <w:sz w:val="24"/>
          <w:szCs w:val="24"/>
        </w:rPr>
        <w:t xml:space="preserve">3.Wszystkie kwoty powinny być podane w złotych polskich. Cena oferty powinna być wyrażona cyfrowo i słownie oraz podana z dokładnością do dwóch miejsc po przecinku zaokrąglona z zastosowaniem reguł matematycznych. </w:t>
      </w:r>
    </w:p>
    <w:p w:rsidR="00AE7AF1" w:rsidRDefault="00136EE3">
      <w:pPr>
        <w:widowControl w:val="0"/>
        <w:ind w:right="70"/>
        <w:jc w:val="both"/>
        <w:rPr>
          <w:sz w:val="24"/>
          <w:szCs w:val="24"/>
        </w:rPr>
      </w:pPr>
      <w:r>
        <w:rPr>
          <w:color w:val="000000"/>
          <w:sz w:val="24"/>
          <w:szCs w:val="24"/>
        </w:rPr>
        <w:t xml:space="preserve">4.Wykonawca w swojej ofercie winien zaoferować cenę kompletną, jednoznaczną i ostateczną dla każdej części, do której przystępuje. </w:t>
      </w:r>
    </w:p>
    <w:p w:rsidR="00AE7AF1" w:rsidRDefault="00136EE3">
      <w:pPr>
        <w:widowControl w:val="0"/>
        <w:ind w:right="70"/>
        <w:jc w:val="both"/>
        <w:rPr>
          <w:sz w:val="24"/>
          <w:szCs w:val="24"/>
        </w:rPr>
      </w:pPr>
      <w:r>
        <w:rPr>
          <w:color w:val="000000"/>
          <w:sz w:val="24"/>
          <w:szCs w:val="24"/>
        </w:rPr>
        <w:t xml:space="preserve">5.Podana przez Wykonawcę w ofercie cena ustalana jest na cały okres obowiązywania umowy i nie podlega podwyższeniu, jest </w:t>
      </w:r>
      <w:r>
        <w:rPr>
          <w:sz w:val="24"/>
          <w:szCs w:val="24"/>
        </w:rPr>
        <w:t xml:space="preserve">to niezmienne wynagrodzenie Wykonawcy obejmujące wszystkie  świadczenia konieczne do wykonania przedmiotu zamówienia zgodnie z specyfikacją warunków zamówienia, umową oraz koniecznymi czynnościami dla terminowego wykonania przedmiotu zamówienia. </w:t>
      </w:r>
    </w:p>
    <w:p w:rsidR="00AE7AF1" w:rsidRDefault="00136EE3">
      <w:pPr>
        <w:pStyle w:val="Bezodstpw"/>
        <w:rPr>
          <w:rFonts w:ascii="Times New Roman" w:hAnsi="Times New Roman" w:cs="Times New Roman"/>
          <w:sz w:val="24"/>
          <w:szCs w:val="24"/>
        </w:rPr>
      </w:pPr>
      <w:r>
        <w:rPr>
          <w:rFonts w:ascii="Times New Roman" w:hAnsi="Times New Roman" w:cs="Times New Roman"/>
          <w:sz w:val="24"/>
          <w:szCs w:val="24"/>
        </w:rPr>
        <w:t>6.W cenie oferty należy uwzględnić wszystkie koszty związane z realizacją zamówienia: koszt sprzętu, koszty transportu, ewentualne pozostałe koszty dostawy, cła lub inne opłaty związane z realizacją zadania, montaż, próbny rozruch, koszt szkolenia personelu itp.</w:t>
      </w:r>
    </w:p>
    <w:p w:rsidR="00AE7AF1" w:rsidRDefault="00AE7AF1">
      <w:pPr>
        <w:pStyle w:val="Nagwek11"/>
        <w:numPr>
          <w:ilvl w:val="0"/>
          <w:numId w:val="0"/>
        </w:numPr>
        <w:spacing w:before="0"/>
        <w:jc w:val="both"/>
      </w:pPr>
      <w:bookmarkStart w:id="28" w:name="_Toc461037309"/>
    </w:p>
    <w:p w:rsidR="00AE7AF1" w:rsidRDefault="00A17823">
      <w:pPr>
        <w:pStyle w:val="Nagwek11"/>
        <w:numPr>
          <w:ilvl w:val="0"/>
          <w:numId w:val="0"/>
        </w:numPr>
        <w:spacing w:before="0"/>
        <w:jc w:val="both"/>
        <w:rPr>
          <w:color w:val="auto"/>
        </w:rPr>
      </w:pPr>
      <w:bookmarkStart w:id="29" w:name="_Toc204765339"/>
      <w:r>
        <w:rPr>
          <w:rFonts w:ascii="Times New Roman" w:hAnsi="Times New Roman"/>
          <w:color w:val="auto"/>
          <w:sz w:val="24"/>
          <w:szCs w:val="24"/>
        </w:rPr>
        <w:t>13</w:t>
      </w:r>
      <w:r w:rsidR="00136EE3">
        <w:rPr>
          <w:rFonts w:ascii="Times New Roman" w:hAnsi="Times New Roman"/>
          <w:color w:val="auto"/>
          <w:sz w:val="24"/>
          <w:szCs w:val="24"/>
        </w:rPr>
        <w:t>.</w:t>
      </w:r>
      <w:r w:rsidR="00136EE3">
        <w:rPr>
          <w:color w:val="auto"/>
        </w:rPr>
        <w:t>OPIS KRYTERIÓW, KTÓRYMI ZAMAWIAJĄCY BĘDZIE SIĘ KIEROWAŁ PRZY WYBORZE OFERTY, WRAZ Z PODANIEM ZNACZENIA TYCH KRYTERIÓW I SPOSOBU OCENY OFERT.</w:t>
      </w:r>
      <w:bookmarkEnd w:id="28"/>
      <w:bookmarkEnd w:id="29"/>
    </w:p>
    <w:p w:rsidR="00AE7AF1" w:rsidRDefault="00AE7AF1"/>
    <w:p w:rsidR="00AE7AF1" w:rsidRDefault="00AE7AF1"/>
    <w:p w:rsidR="00AE7AF1" w:rsidRDefault="00136EE3" w:rsidP="00693E45">
      <w:pPr>
        <w:widowControl w:val="0"/>
        <w:numPr>
          <w:ilvl w:val="0"/>
          <w:numId w:val="23"/>
        </w:numPr>
        <w:spacing w:before="11"/>
        <w:ind w:right="74"/>
        <w:jc w:val="both"/>
        <w:rPr>
          <w:sz w:val="24"/>
          <w:szCs w:val="24"/>
        </w:rPr>
      </w:pPr>
      <w:r>
        <w:rPr>
          <w:sz w:val="24"/>
          <w:szCs w:val="24"/>
        </w:rPr>
        <w:t xml:space="preserve">Zamawiający dokona wyboru najkorzystniejszej oferty w oparciu następujące kryteria oceny: </w:t>
      </w:r>
    </w:p>
    <w:p w:rsidR="00DC4165" w:rsidRPr="005A487F" w:rsidRDefault="00DC4165" w:rsidP="00DC4165">
      <w:pPr>
        <w:pStyle w:val="Tekstprzypisudolnego"/>
        <w:suppressAutoHyphens w:val="0"/>
        <w:spacing w:after="120"/>
        <w:rPr>
          <w:szCs w:val="24"/>
        </w:rPr>
      </w:pPr>
      <w:bookmarkStart w:id="30" w:name="_Hlk486408338"/>
      <w:bookmarkStart w:id="31" w:name="_Toc532806644"/>
      <w:bookmarkEnd w:id="30"/>
      <w:r>
        <w:rPr>
          <w:szCs w:val="24"/>
        </w:rPr>
        <w:t xml:space="preserve">1. </w:t>
      </w:r>
      <w:r w:rsidRPr="005A487F">
        <w:rPr>
          <w:szCs w:val="24"/>
        </w:rPr>
        <w:t>Kryteria wyboru oferty</w:t>
      </w:r>
      <w:r>
        <w:rPr>
          <w:szCs w:val="24"/>
        </w:rPr>
        <w:t xml:space="preserve"> dla wszystkich części zamówienia</w:t>
      </w:r>
      <w:r w:rsidRPr="005A487F">
        <w:rPr>
          <w:szCs w:val="24"/>
        </w:rPr>
        <w:t>:</w:t>
      </w:r>
    </w:p>
    <w:p w:rsidR="00FC69B3" w:rsidRPr="00EF6F3C" w:rsidRDefault="00FC69B3" w:rsidP="00FC69B3">
      <w:pPr>
        <w:pStyle w:val="Tekstprzypisudolnego"/>
        <w:suppressAutoHyphens w:val="0"/>
        <w:spacing w:after="120"/>
        <w:rPr>
          <w:b/>
          <w:szCs w:val="24"/>
          <w:u w:val="single"/>
        </w:rPr>
      </w:pPr>
      <w:r w:rsidRPr="00EF6F3C">
        <w:rPr>
          <w:b/>
          <w:szCs w:val="24"/>
          <w:u w:val="single"/>
        </w:rPr>
        <w:t>Kryteria wyboru ofert:</w:t>
      </w:r>
    </w:p>
    <w:p w:rsidR="00FC69B3" w:rsidRPr="00121488" w:rsidRDefault="00FC69B3" w:rsidP="00FC69B3">
      <w:pPr>
        <w:spacing w:after="120"/>
        <w:rPr>
          <w:sz w:val="24"/>
          <w:szCs w:val="24"/>
        </w:rPr>
      </w:pPr>
      <w:r w:rsidRPr="00121488">
        <w:rPr>
          <w:sz w:val="24"/>
          <w:szCs w:val="24"/>
        </w:rPr>
        <w:t>Cena</w:t>
      </w:r>
      <w:r w:rsidRPr="00121488">
        <w:rPr>
          <w:sz w:val="24"/>
          <w:szCs w:val="24"/>
        </w:rPr>
        <w:tab/>
      </w:r>
    </w:p>
    <w:p w:rsidR="00FC69B3" w:rsidRDefault="00FC69B3" w:rsidP="00FC69B3">
      <w:pPr>
        <w:spacing w:after="120"/>
        <w:rPr>
          <w:sz w:val="24"/>
          <w:szCs w:val="24"/>
        </w:rPr>
      </w:pPr>
      <w:r>
        <w:rPr>
          <w:sz w:val="24"/>
          <w:szCs w:val="24"/>
        </w:rPr>
        <w:t>Termin dostawy</w:t>
      </w:r>
    </w:p>
    <w:p w:rsidR="00FC69B3" w:rsidRPr="00121488" w:rsidRDefault="00FC69B3" w:rsidP="00FC69B3">
      <w:pPr>
        <w:spacing w:after="120"/>
        <w:rPr>
          <w:b/>
          <w:sz w:val="24"/>
          <w:szCs w:val="24"/>
          <w:u w:val="single"/>
        </w:rPr>
      </w:pPr>
      <w:r w:rsidRPr="00121488">
        <w:rPr>
          <w:b/>
          <w:sz w:val="24"/>
          <w:szCs w:val="24"/>
          <w:u w:val="single"/>
        </w:rPr>
        <w:t>Znaczenie (waga) kryteriów oceny ofert:</w:t>
      </w:r>
    </w:p>
    <w:p w:rsidR="00FC69B3" w:rsidRPr="00121488" w:rsidRDefault="00FC69B3" w:rsidP="00FC69B3">
      <w:pPr>
        <w:spacing w:after="120"/>
        <w:rPr>
          <w:b/>
          <w:sz w:val="24"/>
          <w:szCs w:val="24"/>
        </w:rPr>
      </w:pPr>
      <w:r w:rsidRPr="00121488">
        <w:rPr>
          <w:sz w:val="24"/>
          <w:szCs w:val="24"/>
        </w:rPr>
        <w:t>Cena</w:t>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b/>
          <w:sz w:val="24"/>
          <w:szCs w:val="24"/>
        </w:rPr>
        <w:t>60%</w:t>
      </w:r>
    </w:p>
    <w:p w:rsidR="00FC69B3" w:rsidRDefault="00FC69B3" w:rsidP="00FC69B3">
      <w:pPr>
        <w:spacing w:after="120"/>
        <w:rPr>
          <w:b/>
          <w:sz w:val="24"/>
          <w:szCs w:val="24"/>
        </w:rPr>
      </w:pPr>
      <w:r>
        <w:rPr>
          <w:sz w:val="24"/>
          <w:szCs w:val="24"/>
        </w:rPr>
        <w:t>Termin dostawy</w:t>
      </w:r>
      <w:r>
        <w:rPr>
          <w:sz w:val="24"/>
          <w:szCs w:val="24"/>
        </w:rPr>
        <w:tab/>
      </w:r>
      <w:r>
        <w:rPr>
          <w:sz w:val="24"/>
          <w:szCs w:val="24"/>
        </w:rPr>
        <w:tab/>
      </w:r>
      <w:r>
        <w:rPr>
          <w:sz w:val="24"/>
          <w:szCs w:val="24"/>
        </w:rPr>
        <w:tab/>
      </w:r>
      <w:r>
        <w:rPr>
          <w:b/>
          <w:sz w:val="24"/>
          <w:szCs w:val="24"/>
        </w:rPr>
        <w:tab/>
      </w:r>
      <w:r>
        <w:rPr>
          <w:b/>
          <w:sz w:val="24"/>
          <w:szCs w:val="24"/>
        </w:rPr>
        <w:tab/>
      </w:r>
      <w:r>
        <w:rPr>
          <w:b/>
          <w:sz w:val="24"/>
          <w:szCs w:val="24"/>
        </w:rPr>
        <w:tab/>
        <w:t>4</w:t>
      </w:r>
      <w:r w:rsidRPr="00121488">
        <w:rPr>
          <w:b/>
          <w:sz w:val="24"/>
          <w:szCs w:val="24"/>
        </w:rPr>
        <w:t>0 %</w:t>
      </w:r>
    </w:p>
    <w:p w:rsidR="00FC69B3" w:rsidRPr="00121488" w:rsidRDefault="00FC69B3" w:rsidP="00FC69B3">
      <w:pPr>
        <w:spacing w:after="120"/>
        <w:ind w:left="1134"/>
        <w:rPr>
          <w:b/>
          <w:sz w:val="24"/>
          <w:szCs w:val="24"/>
        </w:rPr>
      </w:pPr>
    </w:p>
    <w:p w:rsidR="00FC69B3" w:rsidRPr="00121488" w:rsidRDefault="00FC69B3" w:rsidP="00FC69B3">
      <w:pPr>
        <w:spacing w:after="120"/>
        <w:rPr>
          <w:sz w:val="24"/>
          <w:szCs w:val="24"/>
        </w:rPr>
      </w:pPr>
      <w:r w:rsidRPr="00121488">
        <w:rPr>
          <w:sz w:val="24"/>
          <w:szCs w:val="24"/>
        </w:rPr>
        <w:t xml:space="preserve">Zamawiający dokona oceny ofert posługując się wzorem: </w:t>
      </w:r>
    </w:p>
    <w:p w:rsidR="00FC69B3" w:rsidRPr="00121488" w:rsidRDefault="00FC69B3" w:rsidP="00FC69B3">
      <w:pPr>
        <w:suppressAutoHyphens/>
        <w:spacing w:after="120"/>
        <w:rPr>
          <w:b/>
          <w:sz w:val="24"/>
          <w:szCs w:val="24"/>
        </w:rPr>
      </w:pPr>
      <w:r w:rsidRPr="00121488">
        <w:rPr>
          <w:b/>
          <w:sz w:val="24"/>
          <w:szCs w:val="24"/>
        </w:rPr>
        <w:t>W zakresie kryterium ceny oferty – waga 60%</w:t>
      </w:r>
    </w:p>
    <w:p w:rsidR="00FC69B3" w:rsidRPr="00121488" w:rsidRDefault="00FC69B3" w:rsidP="00FC69B3">
      <w:pPr>
        <w:tabs>
          <w:tab w:val="left" w:pos="1276"/>
        </w:tabs>
        <w:suppressAutoHyphens/>
        <w:jc w:val="both"/>
        <w:rPr>
          <w:sz w:val="24"/>
          <w:szCs w:val="24"/>
        </w:rPr>
      </w:pPr>
      <w:r w:rsidRPr="00121488">
        <w:rPr>
          <w:sz w:val="24"/>
          <w:szCs w:val="24"/>
        </w:rPr>
        <w:tab/>
        <w:t>A</w:t>
      </w:r>
      <w:r w:rsidRPr="00121488">
        <w:rPr>
          <w:sz w:val="24"/>
          <w:szCs w:val="24"/>
          <w:vertAlign w:val="subscript"/>
        </w:rPr>
        <w:t>min</w:t>
      </w:r>
    </w:p>
    <w:p w:rsidR="00FC69B3" w:rsidRPr="00121488" w:rsidRDefault="00FC69B3" w:rsidP="00FC69B3">
      <w:pPr>
        <w:suppressAutoHyphens/>
        <w:ind w:left="567"/>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 w:val="24"/>
          <w:szCs w:val="24"/>
        </w:rPr>
        <w:t xml:space="preserve">  =    -----------   x   60 </w:t>
      </w:r>
      <w:proofErr w:type="spellStart"/>
      <w:r w:rsidRPr="00121488">
        <w:rPr>
          <w:sz w:val="24"/>
          <w:szCs w:val="24"/>
        </w:rPr>
        <w:t>pkt</w:t>
      </w:r>
      <w:proofErr w:type="spellEnd"/>
    </w:p>
    <w:p w:rsidR="00FC69B3" w:rsidRPr="00121488" w:rsidRDefault="00FC69B3" w:rsidP="00FC69B3">
      <w:pPr>
        <w:tabs>
          <w:tab w:val="left" w:pos="1276"/>
          <w:tab w:val="left" w:pos="3828"/>
          <w:tab w:val="left" w:pos="6521"/>
        </w:tabs>
        <w:suppressAutoHyphens/>
        <w:ind w:left="567"/>
        <w:jc w:val="both"/>
        <w:rPr>
          <w:sz w:val="24"/>
          <w:szCs w:val="24"/>
        </w:rPr>
      </w:pPr>
      <w:r w:rsidRPr="00121488">
        <w:rPr>
          <w:sz w:val="24"/>
          <w:szCs w:val="24"/>
        </w:rPr>
        <w:tab/>
        <w:t>A</w:t>
      </w:r>
      <w:r w:rsidRPr="00121488">
        <w:rPr>
          <w:sz w:val="24"/>
          <w:szCs w:val="24"/>
          <w:vertAlign w:val="subscript"/>
        </w:rPr>
        <w:t>n</w:t>
      </w:r>
    </w:p>
    <w:p w:rsidR="00FC69B3" w:rsidRPr="00121488" w:rsidRDefault="00FC69B3" w:rsidP="00FC69B3">
      <w:pPr>
        <w:tabs>
          <w:tab w:val="left" w:pos="3828"/>
          <w:tab w:val="left" w:pos="6521"/>
        </w:tabs>
        <w:suppressAutoHyphens/>
        <w:ind w:left="567"/>
        <w:jc w:val="both"/>
        <w:rPr>
          <w:sz w:val="24"/>
        </w:rPr>
      </w:pPr>
      <w:r w:rsidRPr="00121488">
        <w:rPr>
          <w:sz w:val="24"/>
        </w:rPr>
        <w:t xml:space="preserve">gdzie: </w:t>
      </w:r>
    </w:p>
    <w:p w:rsidR="00FC69B3" w:rsidRPr="00121488" w:rsidRDefault="00FC69B3" w:rsidP="00FC69B3">
      <w:pPr>
        <w:ind w:left="1843" w:hanging="710"/>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Cs w:val="24"/>
        </w:rPr>
        <w:tab/>
      </w:r>
      <w:r w:rsidRPr="00121488">
        <w:rPr>
          <w:sz w:val="24"/>
          <w:szCs w:val="24"/>
        </w:rPr>
        <w:t xml:space="preserve">- liczba punktów w kryterium cena uzyskana przez ofertę </w:t>
      </w:r>
      <w:proofErr w:type="spellStart"/>
      <w:r w:rsidRPr="00121488">
        <w:rPr>
          <w:sz w:val="24"/>
          <w:szCs w:val="24"/>
        </w:rPr>
        <w:t>n-tego</w:t>
      </w:r>
      <w:proofErr w:type="spellEnd"/>
      <w:r w:rsidRPr="00121488">
        <w:rPr>
          <w:sz w:val="24"/>
          <w:szCs w:val="24"/>
        </w:rPr>
        <w:t xml:space="preserve"> Wykonawcy, która podlega ocenie</w:t>
      </w:r>
    </w:p>
    <w:p w:rsidR="00FC69B3" w:rsidRPr="00121488" w:rsidRDefault="00FC69B3" w:rsidP="00FC69B3">
      <w:pPr>
        <w:ind w:left="1843" w:hanging="710"/>
        <w:jc w:val="both"/>
        <w:rPr>
          <w:sz w:val="24"/>
          <w:szCs w:val="24"/>
        </w:rPr>
      </w:pPr>
      <w:r w:rsidRPr="00121488">
        <w:rPr>
          <w:b/>
          <w:sz w:val="24"/>
          <w:szCs w:val="24"/>
        </w:rPr>
        <w:t>A</w:t>
      </w:r>
      <w:r w:rsidRPr="00121488">
        <w:rPr>
          <w:sz w:val="24"/>
          <w:szCs w:val="24"/>
          <w:vertAlign w:val="subscript"/>
        </w:rPr>
        <w:t>min</w:t>
      </w:r>
      <w:r w:rsidRPr="00121488">
        <w:rPr>
          <w:sz w:val="24"/>
          <w:szCs w:val="24"/>
          <w:vertAlign w:val="subscript"/>
        </w:rPr>
        <w:tab/>
      </w:r>
      <w:r w:rsidRPr="00121488">
        <w:rPr>
          <w:sz w:val="24"/>
          <w:szCs w:val="24"/>
        </w:rPr>
        <w:t>- cena najniższa podana przez Wykonawców, którzy złożyli ważne oferty</w:t>
      </w:r>
    </w:p>
    <w:p w:rsidR="00FC69B3" w:rsidRDefault="00FC69B3" w:rsidP="00FC69B3">
      <w:pPr>
        <w:ind w:left="1843" w:hanging="710"/>
        <w:jc w:val="both"/>
        <w:rPr>
          <w:bCs/>
          <w:sz w:val="24"/>
          <w:szCs w:val="24"/>
        </w:rPr>
      </w:pPr>
      <w:r w:rsidRPr="00121488">
        <w:rPr>
          <w:b/>
          <w:bCs/>
          <w:sz w:val="24"/>
          <w:szCs w:val="24"/>
        </w:rPr>
        <w:t>A</w:t>
      </w:r>
      <w:r w:rsidRPr="00121488">
        <w:rPr>
          <w:bCs/>
          <w:sz w:val="24"/>
          <w:szCs w:val="24"/>
          <w:vertAlign w:val="subscript"/>
        </w:rPr>
        <w:t>n</w:t>
      </w:r>
      <w:r w:rsidRPr="00121488">
        <w:rPr>
          <w:bCs/>
          <w:sz w:val="24"/>
          <w:szCs w:val="24"/>
        </w:rPr>
        <w:tab/>
        <w:t xml:space="preserve">- cena podana w ofercie </w:t>
      </w:r>
      <w:proofErr w:type="spellStart"/>
      <w:r w:rsidRPr="00121488">
        <w:rPr>
          <w:bCs/>
          <w:sz w:val="24"/>
          <w:szCs w:val="24"/>
        </w:rPr>
        <w:t>n-tego</w:t>
      </w:r>
      <w:proofErr w:type="spellEnd"/>
      <w:r w:rsidRPr="00121488">
        <w:rPr>
          <w:bCs/>
          <w:sz w:val="24"/>
          <w:szCs w:val="24"/>
        </w:rPr>
        <w:t xml:space="preserve"> Wykonawcy ustalona w oparciu o wypełniony </w:t>
      </w:r>
      <w:r w:rsidRPr="00121488">
        <w:rPr>
          <w:bCs/>
          <w:i/>
          <w:sz w:val="24"/>
          <w:szCs w:val="24"/>
        </w:rPr>
        <w:t>Formularz Oferty</w:t>
      </w:r>
      <w:r>
        <w:rPr>
          <w:bCs/>
          <w:sz w:val="24"/>
          <w:szCs w:val="24"/>
        </w:rPr>
        <w:t>- załączniki nr 1 do S</w:t>
      </w:r>
      <w:r w:rsidRPr="00121488">
        <w:rPr>
          <w:bCs/>
          <w:sz w:val="24"/>
          <w:szCs w:val="24"/>
        </w:rPr>
        <w:t>WZ.</w:t>
      </w:r>
    </w:p>
    <w:p w:rsidR="00FC69B3" w:rsidRDefault="00FC69B3" w:rsidP="00FC69B3">
      <w:pPr>
        <w:ind w:left="1843" w:hanging="710"/>
        <w:jc w:val="both"/>
        <w:rPr>
          <w:bCs/>
          <w:sz w:val="24"/>
          <w:szCs w:val="24"/>
        </w:rPr>
      </w:pPr>
    </w:p>
    <w:p w:rsidR="00FC69B3" w:rsidRDefault="00FC69B3" w:rsidP="00FC69B3">
      <w:pPr>
        <w:pStyle w:val="Tekstprzypisudolnego"/>
        <w:spacing w:after="120"/>
        <w:rPr>
          <w:b/>
          <w:szCs w:val="24"/>
        </w:rPr>
      </w:pPr>
      <w:r w:rsidRPr="0020481C">
        <w:rPr>
          <w:b/>
          <w:szCs w:val="24"/>
        </w:rPr>
        <w:t xml:space="preserve">W zakresie kryterium </w:t>
      </w:r>
      <w:r>
        <w:rPr>
          <w:b/>
          <w:szCs w:val="24"/>
        </w:rPr>
        <w:t>termin dostawy– waga 4</w:t>
      </w:r>
      <w:r w:rsidRPr="0020481C">
        <w:rPr>
          <w:b/>
          <w:szCs w:val="24"/>
        </w:rPr>
        <w:t>0%</w:t>
      </w:r>
    </w:p>
    <w:p w:rsidR="00FC69B3" w:rsidRDefault="00FC69B3" w:rsidP="00FC69B3">
      <w:pPr>
        <w:pStyle w:val="Tekstprzypisudolnego"/>
        <w:spacing w:after="120"/>
        <w:rPr>
          <w:b/>
          <w:szCs w:val="24"/>
        </w:rPr>
      </w:pPr>
      <w:r w:rsidRPr="00B801E9">
        <w:rPr>
          <w:bCs/>
        </w:rPr>
        <w:t>Punkty w</w:t>
      </w:r>
      <w:r>
        <w:rPr>
          <w:bCs/>
        </w:rPr>
        <w:t xml:space="preserve"> </w:t>
      </w:r>
      <w:r w:rsidRPr="00557EDC">
        <w:t>kryterium</w:t>
      </w:r>
      <w:r>
        <w:t xml:space="preserve"> termin dostawy/termin uzupełnienia depozytu zostaną przyznawane na podstawie </w:t>
      </w:r>
      <w:r w:rsidRPr="00AB0498">
        <w:t>podane</w:t>
      </w:r>
      <w:r>
        <w:t>j</w:t>
      </w:r>
      <w:r w:rsidRPr="00AB0498">
        <w:t xml:space="preserve"> przez Wykonawcę w </w:t>
      </w:r>
      <w:r w:rsidRPr="008D70ED">
        <w:rPr>
          <w:i/>
        </w:rPr>
        <w:t>Formularzu Oferty</w:t>
      </w:r>
      <w:r w:rsidRPr="00AB0498">
        <w:t xml:space="preserve"> stanowiącym Załącznik nr 1 do Specyfikacji Istotnych Warunków Zamówienia </w:t>
      </w:r>
      <w:r>
        <w:t xml:space="preserve">informacji o gwarantowanym terminie dostawy / terminie uzupełnienia depozytu. </w:t>
      </w:r>
    </w:p>
    <w:p w:rsidR="00FC69B3" w:rsidRPr="00A7413C" w:rsidRDefault="00FC69B3" w:rsidP="00FC69B3">
      <w:pPr>
        <w:pStyle w:val="Tekstprzypisudolnego"/>
        <w:spacing w:after="120"/>
        <w:rPr>
          <w:b/>
          <w:szCs w:val="24"/>
        </w:rPr>
      </w:pPr>
      <w:r>
        <w:rPr>
          <w:szCs w:val="24"/>
        </w:rPr>
        <w:t>Każdej ofercie zostaną przyznane punkty za termin dostawy/ termin uzupełnienia depozytu według następujących zasad:</w:t>
      </w:r>
    </w:p>
    <w:p w:rsidR="00FC69B3" w:rsidRDefault="00FC69B3" w:rsidP="00FC69B3">
      <w:pPr>
        <w:pStyle w:val="Tekstprzypisudolnego"/>
        <w:ind w:left="1134" w:hanging="425"/>
        <w:jc w:val="both"/>
        <w:rPr>
          <w:b/>
          <w:szCs w:val="24"/>
        </w:rPr>
      </w:pPr>
      <w:r>
        <w:rPr>
          <w:szCs w:val="24"/>
        </w:rPr>
        <w:t>1)</w:t>
      </w:r>
      <w:r w:rsidR="00567A30">
        <w:rPr>
          <w:szCs w:val="24"/>
        </w:rPr>
        <w:t xml:space="preserve"> </w:t>
      </w:r>
      <w:r w:rsidRPr="008C1D26">
        <w:rPr>
          <w:szCs w:val="24"/>
        </w:rPr>
        <w:t xml:space="preserve">Za </w:t>
      </w:r>
      <w:r>
        <w:rPr>
          <w:szCs w:val="24"/>
        </w:rPr>
        <w:t xml:space="preserve">deklarowany termin dostawy 1 dzień– </w:t>
      </w:r>
      <w:r>
        <w:rPr>
          <w:b/>
          <w:szCs w:val="24"/>
        </w:rPr>
        <w:t>4</w:t>
      </w:r>
      <w:r w:rsidRPr="007D2C1F">
        <w:rPr>
          <w:b/>
          <w:szCs w:val="24"/>
        </w:rPr>
        <w:t>0,00 pkt.</w:t>
      </w:r>
    </w:p>
    <w:p w:rsidR="00FC69B3" w:rsidRDefault="00567A30" w:rsidP="00FC69B3">
      <w:pPr>
        <w:pStyle w:val="Tekstprzypisudolnego"/>
        <w:ind w:left="1134" w:hanging="425"/>
        <w:jc w:val="both"/>
        <w:rPr>
          <w:b/>
          <w:szCs w:val="24"/>
        </w:rPr>
      </w:pPr>
      <w:r>
        <w:rPr>
          <w:szCs w:val="24"/>
        </w:rPr>
        <w:t xml:space="preserve">2) </w:t>
      </w:r>
      <w:r w:rsidR="00FC69B3" w:rsidRPr="008C1D26">
        <w:rPr>
          <w:szCs w:val="24"/>
        </w:rPr>
        <w:t xml:space="preserve">Za </w:t>
      </w:r>
      <w:r w:rsidR="00FC69B3">
        <w:rPr>
          <w:szCs w:val="24"/>
        </w:rPr>
        <w:t xml:space="preserve">deklarowany termin dostawy 2 dni - </w:t>
      </w:r>
      <w:r w:rsidR="00FC69B3">
        <w:rPr>
          <w:b/>
          <w:szCs w:val="24"/>
        </w:rPr>
        <w:t>3</w:t>
      </w:r>
      <w:r w:rsidR="00FC69B3" w:rsidRPr="007D2C1F">
        <w:rPr>
          <w:b/>
          <w:szCs w:val="24"/>
        </w:rPr>
        <w:t>0,00 pkt.</w:t>
      </w:r>
    </w:p>
    <w:p w:rsidR="00FC69B3" w:rsidRDefault="00FC69B3" w:rsidP="00FC69B3">
      <w:pPr>
        <w:pStyle w:val="Tekstprzypisudolnego"/>
        <w:ind w:left="1134" w:hanging="425"/>
        <w:jc w:val="both"/>
        <w:rPr>
          <w:b/>
          <w:szCs w:val="24"/>
        </w:rPr>
      </w:pPr>
      <w:r>
        <w:rPr>
          <w:szCs w:val="24"/>
        </w:rPr>
        <w:t>3)</w:t>
      </w:r>
      <w:r w:rsidR="00567A30">
        <w:rPr>
          <w:szCs w:val="24"/>
        </w:rPr>
        <w:t xml:space="preserve"> </w:t>
      </w:r>
      <w:r w:rsidRPr="008C1D26">
        <w:rPr>
          <w:szCs w:val="24"/>
        </w:rPr>
        <w:t xml:space="preserve">Za </w:t>
      </w:r>
      <w:r>
        <w:rPr>
          <w:szCs w:val="24"/>
        </w:rPr>
        <w:t xml:space="preserve">deklarowany termin dostawy 3 dni - </w:t>
      </w:r>
      <w:r>
        <w:rPr>
          <w:b/>
          <w:szCs w:val="24"/>
        </w:rPr>
        <w:t>20</w:t>
      </w:r>
      <w:r w:rsidRPr="00BC475F">
        <w:rPr>
          <w:b/>
          <w:szCs w:val="24"/>
        </w:rPr>
        <w:t>,</w:t>
      </w:r>
      <w:r w:rsidRPr="007D2C1F">
        <w:rPr>
          <w:b/>
          <w:szCs w:val="24"/>
        </w:rPr>
        <w:t>00 pkt.</w:t>
      </w:r>
    </w:p>
    <w:p w:rsidR="00FC69B3" w:rsidRDefault="00FC69B3" w:rsidP="00FC69B3">
      <w:pPr>
        <w:pStyle w:val="Tekstprzypisudolnego"/>
        <w:ind w:left="1134" w:hanging="425"/>
        <w:jc w:val="both"/>
        <w:rPr>
          <w:szCs w:val="24"/>
        </w:rPr>
      </w:pPr>
      <w:r w:rsidRPr="00BC475F">
        <w:rPr>
          <w:szCs w:val="24"/>
        </w:rPr>
        <w:t xml:space="preserve">4) </w:t>
      </w:r>
      <w:r w:rsidRPr="008C1D26">
        <w:rPr>
          <w:szCs w:val="24"/>
        </w:rPr>
        <w:t xml:space="preserve">Za </w:t>
      </w:r>
      <w:r>
        <w:rPr>
          <w:szCs w:val="24"/>
        </w:rPr>
        <w:t xml:space="preserve">deklarowany termin dostawy 4 dni - </w:t>
      </w:r>
      <w:r w:rsidRPr="00BC475F">
        <w:rPr>
          <w:b/>
          <w:szCs w:val="24"/>
        </w:rPr>
        <w:t>1</w:t>
      </w:r>
      <w:r w:rsidRPr="007D2C1F">
        <w:rPr>
          <w:b/>
          <w:szCs w:val="24"/>
        </w:rPr>
        <w:t>0,00 pkt</w:t>
      </w:r>
      <w:r>
        <w:rPr>
          <w:szCs w:val="24"/>
        </w:rPr>
        <w:t>.</w:t>
      </w:r>
    </w:p>
    <w:p w:rsidR="00FC69B3" w:rsidRDefault="00FC69B3" w:rsidP="00FC69B3">
      <w:pPr>
        <w:pStyle w:val="Tekstprzypisudolnego"/>
        <w:ind w:left="1701" w:hanging="425"/>
        <w:jc w:val="both"/>
        <w:rPr>
          <w:szCs w:val="24"/>
        </w:rPr>
      </w:pPr>
    </w:p>
    <w:p w:rsidR="00FC69B3" w:rsidRDefault="00FC69B3" w:rsidP="00FC69B3">
      <w:pPr>
        <w:ind w:left="1701" w:hanging="568"/>
        <w:jc w:val="both"/>
        <w:rPr>
          <w:sz w:val="24"/>
          <w:szCs w:val="24"/>
        </w:rPr>
      </w:pPr>
      <w:proofErr w:type="spellStart"/>
      <w:r>
        <w:rPr>
          <w:b/>
          <w:sz w:val="28"/>
          <w:szCs w:val="24"/>
        </w:rPr>
        <w:t>T</w:t>
      </w:r>
      <w:r w:rsidRPr="00644241">
        <w:rPr>
          <w:b/>
          <w:sz w:val="28"/>
          <w:szCs w:val="24"/>
          <w:vertAlign w:val="subscript"/>
        </w:rPr>
        <w:t>n</w:t>
      </w:r>
      <w:proofErr w:type="spellEnd"/>
      <w:r w:rsidRPr="00557EDC">
        <w:rPr>
          <w:sz w:val="24"/>
          <w:szCs w:val="24"/>
        </w:rPr>
        <w:t xml:space="preserve">- </w:t>
      </w:r>
      <w:r>
        <w:rPr>
          <w:sz w:val="24"/>
          <w:szCs w:val="24"/>
        </w:rPr>
        <w:t>liczba</w:t>
      </w:r>
      <w:r w:rsidRPr="00557EDC">
        <w:rPr>
          <w:sz w:val="24"/>
          <w:szCs w:val="24"/>
        </w:rPr>
        <w:t xml:space="preserve"> punktów w kryterium </w:t>
      </w:r>
      <w:r>
        <w:rPr>
          <w:sz w:val="24"/>
          <w:szCs w:val="24"/>
        </w:rPr>
        <w:t xml:space="preserve">„Termin dostawy/ </w:t>
      </w:r>
      <w:r w:rsidRPr="00557EDC">
        <w:rPr>
          <w:sz w:val="24"/>
          <w:szCs w:val="24"/>
        </w:rPr>
        <w:t>uzyskana przez</w:t>
      </w:r>
      <w:r>
        <w:rPr>
          <w:sz w:val="24"/>
          <w:szCs w:val="24"/>
        </w:rPr>
        <w:t xml:space="preserve"> ofertę</w:t>
      </w:r>
      <w:r w:rsidRPr="00557EDC">
        <w:rPr>
          <w:sz w:val="24"/>
          <w:szCs w:val="24"/>
        </w:rPr>
        <w:t xml:space="preserve"> </w:t>
      </w:r>
      <w:proofErr w:type="spellStart"/>
      <w:r w:rsidRPr="00557EDC">
        <w:rPr>
          <w:sz w:val="24"/>
          <w:szCs w:val="24"/>
        </w:rPr>
        <w:t>n-tego</w:t>
      </w:r>
      <w:proofErr w:type="spellEnd"/>
      <w:r w:rsidRPr="00557EDC">
        <w:rPr>
          <w:sz w:val="24"/>
          <w:szCs w:val="24"/>
        </w:rPr>
        <w:t xml:space="preserve"> Wykonawc</w:t>
      </w:r>
      <w:r>
        <w:rPr>
          <w:sz w:val="24"/>
          <w:szCs w:val="24"/>
        </w:rPr>
        <w:t>y</w:t>
      </w:r>
      <w:r w:rsidRPr="00557EDC">
        <w:rPr>
          <w:sz w:val="24"/>
          <w:szCs w:val="24"/>
        </w:rPr>
        <w:t>, któr</w:t>
      </w:r>
      <w:r>
        <w:rPr>
          <w:sz w:val="24"/>
          <w:szCs w:val="24"/>
        </w:rPr>
        <w:t>a</w:t>
      </w:r>
      <w:r w:rsidRPr="00557EDC">
        <w:rPr>
          <w:sz w:val="24"/>
          <w:szCs w:val="24"/>
        </w:rPr>
        <w:t xml:space="preserve"> podlega ocenie</w:t>
      </w:r>
    </w:p>
    <w:p w:rsidR="00FC69B3" w:rsidRPr="00250D32" w:rsidRDefault="00FC69B3" w:rsidP="00FC69B3">
      <w:pPr>
        <w:pStyle w:val="Tekstprzypisudolnego"/>
        <w:spacing w:after="120"/>
        <w:jc w:val="both"/>
      </w:pPr>
      <w:r w:rsidRPr="00250D32">
        <w:rPr>
          <w:szCs w:val="24"/>
        </w:rPr>
        <w:t>Wykonawca oferuje termin</w:t>
      </w:r>
      <w:r>
        <w:rPr>
          <w:szCs w:val="24"/>
        </w:rPr>
        <w:t xml:space="preserve"> dostawy/termin uzupełnienia depozytu</w:t>
      </w:r>
      <w:r w:rsidRPr="00250D32">
        <w:rPr>
          <w:szCs w:val="24"/>
        </w:rPr>
        <w:t xml:space="preserve"> mieszczący się </w:t>
      </w:r>
      <w:r w:rsidRPr="000800F2">
        <w:rPr>
          <w:szCs w:val="24"/>
        </w:rPr>
        <w:t xml:space="preserve">w przedziale od 1 do 4 dni roboczych po dniu złożenia zamówienia / informacji o zużyciu asortymentu z depozytu (1 dzień roboczy liczony jako kolejny dzień roboczy po złożeniu zamówienia/przekazaniu informacji o zużyciu asortymentu z depozytu). Oferta z terminem </w:t>
      </w:r>
      <w:r>
        <w:rPr>
          <w:szCs w:val="24"/>
        </w:rPr>
        <w:t xml:space="preserve">dostawy/terminem uzupełnienia depozytu </w:t>
      </w:r>
      <w:r w:rsidRPr="000800F2">
        <w:rPr>
          <w:szCs w:val="24"/>
        </w:rPr>
        <w:t xml:space="preserve">powyżej 4 dni zostanie odrzucona.  </w:t>
      </w:r>
    </w:p>
    <w:p w:rsidR="00FC69B3" w:rsidRPr="006910EA" w:rsidRDefault="00FC69B3" w:rsidP="00FC69B3">
      <w:pPr>
        <w:pStyle w:val="WW-Tekstpodstawowywcity3"/>
        <w:ind w:left="0" w:firstLine="0"/>
        <w:jc w:val="both"/>
        <w:rPr>
          <w:b w:val="0"/>
        </w:rPr>
      </w:pPr>
      <w:r w:rsidRPr="006910EA">
        <w:rPr>
          <w:b w:val="0"/>
        </w:rPr>
        <w:t xml:space="preserve">Ogólna liczba punktów uzyskana przez ofertę </w:t>
      </w:r>
      <w:proofErr w:type="spellStart"/>
      <w:r w:rsidRPr="006910EA">
        <w:rPr>
          <w:b w:val="0"/>
        </w:rPr>
        <w:t>n-tego</w:t>
      </w:r>
      <w:proofErr w:type="spellEnd"/>
      <w:r w:rsidRPr="006910EA">
        <w:rPr>
          <w:b w:val="0"/>
        </w:rPr>
        <w:t xml:space="preserve"> wykonawcy (O</w:t>
      </w:r>
      <w:r w:rsidRPr="006910EA">
        <w:rPr>
          <w:b w:val="0"/>
          <w:vertAlign w:val="subscript"/>
        </w:rPr>
        <w:t>n</w:t>
      </w:r>
      <w:r w:rsidRPr="006910EA">
        <w:rPr>
          <w:b w:val="0"/>
        </w:rPr>
        <w:t xml:space="preserve">) obliczona zostanie według wzoru: </w:t>
      </w:r>
    </w:p>
    <w:p w:rsidR="00FC69B3" w:rsidRDefault="00FC69B3" w:rsidP="00FC69B3">
      <w:pPr>
        <w:pStyle w:val="WW-Tekstpodstawowywcity3"/>
        <w:ind w:left="1896" w:firstLine="228"/>
        <w:jc w:val="both"/>
        <w:rPr>
          <w:sz w:val="28"/>
          <w:vertAlign w:val="subscript"/>
        </w:rPr>
      </w:pPr>
      <w:r w:rsidRPr="005A487F">
        <w:rPr>
          <w:sz w:val="28"/>
        </w:rPr>
        <w:t>O</w:t>
      </w:r>
      <w:r w:rsidRPr="005A487F">
        <w:rPr>
          <w:sz w:val="28"/>
          <w:vertAlign w:val="subscript"/>
        </w:rPr>
        <w:t>n</w:t>
      </w:r>
      <w:r w:rsidRPr="005A487F">
        <w:rPr>
          <w:sz w:val="28"/>
        </w:rPr>
        <w:t xml:space="preserve"> = </w:t>
      </w:r>
      <w:proofErr w:type="spellStart"/>
      <w:r w:rsidRPr="005A487F">
        <w:rPr>
          <w:sz w:val="28"/>
        </w:rPr>
        <w:t>C</w:t>
      </w:r>
      <w:r w:rsidRPr="005A487F">
        <w:rPr>
          <w:sz w:val="28"/>
          <w:vertAlign w:val="subscript"/>
        </w:rPr>
        <w:t>n</w:t>
      </w:r>
      <w:proofErr w:type="spellEnd"/>
      <w:r w:rsidRPr="005A487F">
        <w:rPr>
          <w:sz w:val="28"/>
        </w:rPr>
        <w:t xml:space="preserve"> + </w:t>
      </w:r>
      <w:proofErr w:type="spellStart"/>
      <w:r>
        <w:rPr>
          <w:sz w:val="28"/>
        </w:rPr>
        <w:t>T</w:t>
      </w:r>
      <w:r w:rsidRPr="005A487F">
        <w:rPr>
          <w:sz w:val="28"/>
          <w:vertAlign w:val="subscript"/>
        </w:rPr>
        <w:t>n</w:t>
      </w:r>
      <w:proofErr w:type="spellEnd"/>
    </w:p>
    <w:p w:rsidR="00FC69B3" w:rsidRDefault="00FC69B3" w:rsidP="00FC69B3">
      <w:pPr>
        <w:pStyle w:val="WW-Tekstpodstawowywcity3"/>
        <w:ind w:left="0" w:firstLine="0"/>
        <w:jc w:val="both"/>
        <w:rPr>
          <w:b w:val="0"/>
        </w:rPr>
      </w:pPr>
    </w:p>
    <w:p w:rsidR="00FC69B3" w:rsidRDefault="00FC69B3" w:rsidP="00FC69B3">
      <w:pPr>
        <w:pStyle w:val="WW-Tekstpodstawowywcity3"/>
        <w:ind w:left="0" w:firstLine="0"/>
        <w:jc w:val="both"/>
        <w:rPr>
          <w:b w:val="0"/>
        </w:rPr>
      </w:pPr>
      <w:r w:rsidRPr="005A487F">
        <w:rPr>
          <w:b w:val="0"/>
        </w:rPr>
        <w:t>Wyliczenie punktów zostan</w:t>
      </w:r>
      <w:r>
        <w:rPr>
          <w:b w:val="0"/>
        </w:rPr>
        <w:t>ą</w:t>
      </w:r>
      <w:r w:rsidRPr="005A487F">
        <w:rPr>
          <w:b w:val="0"/>
        </w:rPr>
        <w:t xml:space="preserve"> dokonane z dokładnością do dwóch miejsc po przecinku, zgodnie z matematycznymi zasadami zaokrąglania.</w:t>
      </w:r>
    </w:p>
    <w:p w:rsidR="00FC69B3" w:rsidRPr="00A7413C" w:rsidRDefault="00FC69B3" w:rsidP="00FC69B3">
      <w:pPr>
        <w:spacing w:before="120"/>
        <w:jc w:val="both"/>
        <w:rPr>
          <w:sz w:val="24"/>
          <w:szCs w:val="24"/>
        </w:rPr>
      </w:pPr>
      <w:r w:rsidRPr="00A7413C">
        <w:rPr>
          <w:sz w:val="24"/>
          <w:szCs w:val="24"/>
        </w:rPr>
        <w:t xml:space="preserve">Jeżeli nie można wybrać oferty najkorzystniejszej z uwagi na to, że dwie lub więcej ofert przedstawia taki sam bilans ceny i innych kryteriów oceny ofert, Zamawiający spośród tych ofert wybierze ofertę z niższą ceną. </w:t>
      </w:r>
    </w:p>
    <w:p w:rsidR="00FC69B3" w:rsidRPr="00A7413C" w:rsidRDefault="00FC69B3" w:rsidP="00FC69B3">
      <w:pPr>
        <w:spacing w:before="120"/>
        <w:jc w:val="both"/>
        <w:rPr>
          <w:sz w:val="24"/>
          <w:szCs w:val="24"/>
        </w:rPr>
      </w:pPr>
      <w:r w:rsidRPr="00A7413C">
        <w:rPr>
          <w:sz w:val="24"/>
          <w:szCs w:val="24"/>
        </w:rPr>
        <w:t>Ocena ofert zostanie dokonana oddzielnie dla każdej części zamówienia.</w:t>
      </w:r>
    </w:p>
    <w:p w:rsidR="00FC69B3" w:rsidRDefault="00FC69B3" w:rsidP="00FC69B3">
      <w:pPr>
        <w:pStyle w:val="Akapitzlist"/>
        <w:rPr>
          <w:b/>
          <w:bCs/>
          <w:szCs w:val="24"/>
        </w:rPr>
      </w:pPr>
    </w:p>
    <w:p w:rsidR="00FC69B3" w:rsidRPr="00A7413C" w:rsidRDefault="00FC69B3" w:rsidP="00FC69B3">
      <w:pPr>
        <w:jc w:val="both"/>
        <w:rPr>
          <w:sz w:val="24"/>
          <w:szCs w:val="24"/>
        </w:rPr>
      </w:pPr>
      <w:r w:rsidRPr="00A7413C">
        <w:rPr>
          <w:sz w:val="24"/>
          <w:szCs w:val="24"/>
        </w:rPr>
        <w:t>Za najkorzystniejszą ofertę w danej części zamówienia uznana zostanie oferta, która uzyska największą sumę punktów uzyskanych w wyżej wymienionych kryteriach oceny ofert. Oferta może uzyskać maksymalnie 100 punktów.</w:t>
      </w:r>
    </w:p>
    <w:p w:rsidR="00DC4165" w:rsidRDefault="00DC4165" w:rsidP="00DC4165">
      <w:pPr>
        <w:pStyle w:val="WW-Tekstpodstawowywcity3"/>
        <w:ind w:firstLine="0"/>
        <w:jc w:val="both"/>
        <w:rPr>
          <w:b w:val="0"/>
        </w:rPr>
      </w:pPr>
    </w:p>
    <w:p w:rsidR="00DC4165" w:rsidRPr="00A7413C" w:rsidRDefault="00DC4165" w:rsidP="00DC4165">
      <w:pPr>
        <w:pStyle w:val="Nagwek1"/>
        <w:numPr>
          <w:ilvl w:val="0"/>
          <w:numId w:val="0"/>
        </w:numPr>
        <w:spacing w:before="0"/>
        <w:jc w:val="both"/>
        <w:rPr>
          <w:rFonts w:ascii="Times New Roman" w:hAnsi="Times New Roman"/>
          <w:color w:val="auto"/>
          <w:sz w:val="24"/>
          <w:szCs w:val="24"/>
        </w:rPr>
      </w:pPr>
      <w:r>
        <w:rPr>
          <w:rFonts w:ascii="Times New Roman" w:hAnsi="Times New Roman"/>
          <w:color w:val="auto"/>
          <w:sz w:val="24"/>
          <w:szCs w:val="24"/>
        </w:rPr>
        <w:t>16.</w:t>
      </w:r>
      <w:r w:rsidRPr="00A7413C">
        <w:rPr>
          <w:rFonts w:ascii="Times New Roman" w:hAnsi="Times New Roman"/>
          <w:color w:val="auto"/>
          <w:sz w:val="24"/>
          <w:szCs w:val="24"/>
        </w:rPr>
        <w:t>INFORMACJE O FORMALNOŚCIACH, JAKIE POWINNY ZOSTAĆ DOPEŁNIONE PO WYBORZE OFERTY W CELU ZAWARCIA UMOWY W SPRAWIE ZAMÓWIENIA PUBLICZNEGO.</w:t>
      </w:r>
      <w:bookmarkEnd w:id="31"/>
    </w:p>
    <w:p w:rsidR="00DC4165" w:rsidRPr="00B619DD" w:rsidRDefault="00DC4165" w:rsidP="00DC4165">
      <w:pPr>
        <w:rPr>
          <w:color w:val="FF0000"/>
        </w:rPr>
      </w:pPr>
    </w:p>
    <w:p w:rsidR="00AE7AF1" w:rsidRDefault="00AE7AF1">
      <w:pPr>
        <w:rPr>
          <w:color w:val="FF0000"/>
        </w:rPr>
      </w:pPr>
    </w:p>
    <w:p w:rsidR="00AE7AF1" w:rsidRDefault="00136EE3" w:rsidP="00693E45">
      <w:pPr>
        <w:widowControl w:val="0"/>
        <w:numPr>
          <w:ilvl w:val="0"/>
          <w:numId w:val="21"/>
        </w:numPr>
        <w:ind w:right="221"/>
        <w:jc w:val="both"/>
        <w:rPr>
          <w:rFonts w:cs="Calibri"/>
          <w:color w:val="000000"/>
          <w:sz w:val="24"/>
          <w:szCs w:val="24"/>
        </w:rPr>
      </w:pPr>
      <w:r>
        <w:rPr>
          <w:rFonts w:cs="Calibri"/>
          <w:b/>
          <w:bCs/>
          <w:color w:val="000000"/>
          <w:spacing w:val="1"/>
          <w:sz w:val="24"/>
          <w:szCs w:val="24"/>
        </w:rPr>
        <w:t>I</w:t>
      </w:r>
      <w:r>
        <w:rPr>
          <w:rFonts w:cs="Calibri"/>
          <w:b/>
          <w:bCs/>
          <w:color w:val="000000"/>
          <w:sz w:val="24"/>
          <w:szCs w:val="24"/>
        </w:rPr>
        <w:t>NF</w:t>
      </w:r>
      <w:r>
        <w:rPr>
          <w:rFonts w:cs="Calibri"/>
          <w:b/>
          <w:bCs/>
          <w:color w:val="000000"/>
          <w:spacing w:val="1"/>
          <w:sz w:val="24"/>
          <w:szCs w:val="24"/>
        </w:rPr>
        <w:t>O</w:t>
      </w:r>
      <w:r>
        <w:rPr>
          <w:rFonts w:cs="Calibri"/>
          <w:b/>
          <w:bCs/>
          <w:color w:val="000000"/>
          <w:spacing w:val="-1"/>
          <w:sz w:val="24"/>
          <w:szCs w:val="24"/>
        </w:rPr>
        <w:t>RM</w:t>
      </w:r>
      <w:r>
        <w:rPr>
          <w:rFonts w:cs="Calibri"/>
          <w:b/>
          <w:bCs/>
          <w:color w:val="000000"/>
          <w:spacing w:val="1"/>
          <w:sz w:val="24"/>
          <w:szCs w:val="24"/>
        </w:rPr>
        <w:t>A</w:t>
      </w:r>
      <w:r>
        <w:rPr>
          <w:rFonts w:cs="Calibri"/>
          <w:b/>
          <w:bCs/>
          <w:color w:val="000000"/>
          <w:sz w:val="24"/>
          <w:szCs w:val="24"/>
        </w:rPr>
        <w:t xml:space="preserve">CJA O </w:t>
      </w:r>
      <w:r>
        <w:rPr>
          <w:rFonts w:cs="Calibri"/>
          <w:b/>
          <w:bCs/>
          <w:color w:val="000000"/>
          <w:spacing w:val="-2"/>
          <w:sz w:val="24"/>
          <w:szCs w:val="24"/>
        </w:rPr>
        <w:t>W</w:t>
      </w:r>
      <w:r>
        <w:rPr>
          <w:rFonts w:cs="Calibri"/>
          <w:b/>
          <w:bCs/>
          <w:color w:val="000000"/>
          <w:sz w:val="24"/>
          <w:szCs w:val="24"/>
        </w:rPr>
        <w:t>YBO</w:t>
      </w:r>
      <w:r>
        <w:rPr>
          <w:rFonts w:cs="Calibri"/>
          <w:b/>
          <w:bCs/>
          <w:color w:val="000000"/>
          <w:spacing w:val="-2"/>
          <w:sz w:val="24"/>
          <w:szCs w:val="24"/>
        </w:rPr>
        <w:t>R</w:t>
      </w:r>
      <w:r>
        <w:rPr>
          <w:rFonts w:cs="Calibri"/>
          <w:b/>
          <w:bCs/>
          <w:color w:val="000000"/>
          <w:sz w:val="24"/>
          <w:szCs w:val="24"/>
        </w:rPr>
        <w:t>ZE</w:t>
      </w:r>
      <w:r>
        <w:rPr>
          <w:rFonts w:cs="Calibri"/>
          <w:b/>
          <w:bCs/>
          <w:color w:val="000000"/>
          <w:spacing w:val="1"/>
          <w:sz w:val="24"/>
          <w:szCs w:val="24"/>
        </w:rPr>
        <w:t xml:space="preserve"> O</w:t>
      </w:r>
      <w:r>
        <w:rPr>
          <w:rFonts w:cs="Calibri"/>
          <w:b/>
          <w:bCs/>
          <w:color w:val="000000"/>
          <w:sz w:val="24"/>
          <w:szCs w:val="24"/>
        </w:rPr>
        <w:t>F</w:t>
      </w:r>
      <w:r>
        <w:rPr>
          <w:rFonts w:cs="Calibri"/>
          <w:b/>
          <w:bCs/>
          <w:color w:val="000000"/>
          <w:spacing w:val="1"/>
          <w:sz w:val="24"/>
          <w:szCs w:val="24"/>
        </w:rPr>
        <w:t>E</w:t>
      </w:r>
      <w:r>
        <w:rPr>
          <w:rFonts w:cs="Calibri"/>
          <w:b/>
          <w:bCs/>
          <w:color w:val="000000"/>
          <w:spacing w:val="-3"/>
          <w:sz w:val="24"/>
          <w:szCs w:val="24"/>
        </w:rPr>
        <w:t>R</w:t>
      </w:r>
      <w:r>
        <w:rPr>
          <w:rFonts w:cs="Calibri"/>
          <w:b/>
          <w:bCs/>
          <w:color w:val="000000"/>
          <w:spacing w:val="1"/>
          <w:sz w:val="24"/>
          <w:szCs w:val="24"/>
        </w:rPr>
        <w:t>T</w:t>
      </w:r>
      <w:r>
        <w:rPr>
          <w:rFonts w:cs="Calibri"/>
          <w:b/>
          <w:bCs/>
          <w:color w:val="000000"/>
          <w:sz w:val="24"/>
          <w:szCs w:val="24"/>
        </w:rPr>
        <w:t>Y</w:t>
      </w:r>
    </w:p>
    <w:p w:rsidR="00AE7AF1" w:rsidRDefault="00AE7AF1">
      <w:pPr>
        <w:widowControl w:val="0"/>
        <w:spacing w:before="20" w:line="220" w:lineRule="exact"/>
        <w:rPr>
          <w:rFonts w:cs="Calibri"/>
          <w:color w:val="000000"/>
          <w:sz w:val="24"/>
          <w:szCs w:val="24"/>
        </w:rPr>
      </w:pPr>
    </w:p>
    <w:p w:rsidR="00AE7AF1" w:rsidRDefault="00136EE3">
      <w:pPr>
        <w:widowControl w:val="0"/>
        <w:tabs>
          <w:tab w:val="left" w:pos="8647"/>
        </w:tabs>
        <w:ind w:right="-36"/>
        <w:jc w:val="both"/>
        <w:rPr>
          <w:rFonts w:cs="Calibri"/>
          <w:color w:val="000000"/>
          <w:sz w:val="24"/>
          <w:szCs w:val="24"/>
        </w:rPr>
      </w:pPr>
      <w:r>
        <w:rPr>
          <w:rFonts w:cs="Calibri"/>
          <w:color w:val="000000"/>
          <w:sz w:val="24"/>
          <w:szCs w:val="24"/>
        </w:rPr>
        <w:t>In</w:t>
      </w:r>
      <w:r>
        <w:rPr>
          <w:rFonts w:cs="Calibri"/>
          <w:color w:val="000000"/>
          <w:spacing w:val="1"/>
          <w:sz w:val="24"/>
          <w:szCs w:val="24"/>
        </w:rPr>
        <w:t>f</w:t>
      </w:r>
      <w:r>
        <w:rPr>
          <w:rFonts w:cs="Calibri"/>
          <w:color w:val="000000"/>
          <w:sz w:val="24"/>
          <w:szCs w:val="24"/>
        </w:rPr>
        <w:t>orma</w:t>
      </w:r>
      <w:r>
        <w:rPr>
          <w:rFonts w:cs="Calibri"/>
          <w:color w:val="000000"/>
          <w:spacing w:val="-1"/>
          <w:sz w:val="24"/>
          <w:szCs w:val="24"/>
        </w:rPr>
        <w:t>c</w:t>
      </w:r>
      <w:r>
        <w:rPr>
          <w:rFonts w:cs="Calibri"/>
          <w:color w:val="000000"/>
          <w:sz w:val="24"/>
          <w:szCs w:val="24"/>
        </w:rPr>
        <w:t xml:space="preserve">ja o </w:t>
      </w:r>
      <w:r>
        <w:rPr>
          <w:rFonts w:cs="Calibri"/>
          <w:color w:val="000000"/>
          <w:spacing w:val="-1"/>
          <w:sz w:val="24"/>
          <w:szCs w:val="24"/>
        </w:rPr>
        <w:t>w</w:t>
      </w:r>
      <w:r>
        <w:rPr>
          <w:rFonts w:cs="Calibri"/>
          <w:color w:val="000000"/>
          <w:sz w:val="24"/>
          <w:szCs w:val="24"/>
        </w:rPr>
        <w:t>yb</w:t>
      </w:r>
      <w:r>
        <w:rPr>
          <w:rFonts w:cs="Calibri"/>
          <w:color w:val="000000"/>
          <w:spacing w:val="1"/>
          <w:sz w:val="24"/>
          <w:szCs w:val="24"/>
        </w:rPr>
        <w:t>o</w:t>
      </w:r>
      <w:r>
        <w:rPr>
          <w:rFonts w:cs="Calibri"/>
          <w:color w:val="000000"/>
          <w:spacing w:val="-2"/>
          <w:sz w:val="24"/>
          <w:szCs w:val="24"/>
        </w:rPr>
        <w:t>r</w:t>
      </w:r>
      <w:r>
        <w:rPr>
          <w:rFonts w:cs="Calibri"/>
          <w:color w:val="000000"/>
          <w:spacing w:val="1"/>
          <w:sz w:val="24"/>
          <w:szCs w:val="24"/>
        </w:rPr>
        <w:t>z</w:t>
      </w:r>
      <w:r>
        <w:rPr>
          <w:rFonts w:cs="Calibri"/>
          <w:color w:val="000000"/>
          <w:sz w:val="24"/>
          <w:szCs w:val="24"/>
        </w:rPr>
        <w:t>e o</w:t>
      </w:r>
      <w:r>
        <w:rPr>
          <w:rFonts w:cs="Calibri"/>
          <w:color w:val="000000"/>
          <w:spacing w:val="-1"/>
          <w:sz w:val="24"/>
          <w:szCs w:val="24"/>
        </w:rPr>
        <w:t>f</w:t>
      </w:r>
      <w:r>
        <w:rPr>
          <w:rFonts w:cs="Calibri"/>
          <w:color w:val="000000"/>
          <w:sz w:val="24"/>
          <w:szCs w:val="24"/>
        </w:rPr>
        <w:t>er</w:t>
      </w:r>
      <w:r>
        <w:rPr>
          <w:rFonts w:cs="Calibri"/>
          <w:color w:val="000000"/>
          <w:spacing w:val="2"/>
          <w:sz w:val="24"/>
          <w:szCs w:val="24"/>
        </w:rPr>
        <w:t>t</w:t>
      </w:r>
      <w:r>
        <w:rPr>
          <w:rFonts w:cs="Calibri"/>
          <w:color w:val="000000"/>
          <w:sz w:val="24"/>
          <w:szCs w:val="24"/>
        </w:rPr>
        <w:t xml:space="preserve">y </w:t>
      </w:r>
      <w:r>
        <w:rPr>
          <w:rFonts w:cs="Calibri"/>
          <w:color w:val="000000"/>
          <w:spacing w:val="-1"/>
          <w:sz w:val="24"/>
          <w:szCs w:val="24"/>
        </w:rPr>
        <w:t>z</w:t>
      </w:r>
      <w:r>
        <w:rPr>
          <w:rFonts w:cs="Calibri"/>
          <w:color w:val="000000"/>
          <w:sz w:val="24"/>
          <w:szCs w:val="24"/>
        </w:rPr>
        <w:t>os</w:t>
      </w:r>
      <w:r>
        <w:rPr>
          <w:rFonts w:cs="Calibri"/>
          <w:color w:val="000000"/>
          <w:spacing w:val="1"/>
          <w:sz w:val="24"/>
          <w:szCs w:val="24"/>
        </w:rPr>
        <w:t>t</w:t>
      </w:r>
      <w:r>
        <w:rPr>
          <w:rFonts w:cs="Calibri"/>
          <w:color w:val="000000"/>
          <w:spacing w:val="-2"/>
          <w:sz w:val="24"/>
          <w:szCs w:val="24"/>
        </w:rPr>
        <w:t>a</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z w:val="24"/>
          <w:szCs w:val="24"/>
        </w:rPr>
        <w:t>e</w:t>
      </w:r>
      <w:r>
        <w:rPr>
          <w:rFonts w:cs="Calibri"/>
          <w:color w:val="000000"/>
          <w:spacing w:val="-1"/>
          <w:sz w:val="24"/>
          <w:szCs w:val="24"/>
        </w:rPr>
        <w:t>k</w:t>
      </w:r>
      <w:r>
        <w:rPr>
          <w:rFonts w:cs="Calibri"/>
          <w:color w:val="000000"/>
          <w:sz w:val="24"/>
          <w:szCs w:val="24"/>
        </w:rPr>
        <w:t>a</w:t>
      </w:r>
      <w:r>
        <w:rPr>
          <w:rFonts w:cs="Calibri"/>
          <w:color w:val="000000"/>
          <w:spacing w:val="1"/>
          <w:sz w:val="24"/>
          <w:szCs w:val="24"/>
        </w:rPr>
        <w:t>z</w:t>
      </w:r>
      <w:r>
        <w:rPr>
          <w:rFonts w:cs="Calibri"/>
          <w:color w:val="000000"/>
          <w:sz w:val="24"/>
          <w:szCs w:val="24"/>
        </w:rPr>
        <w:t>a</w:t>
      </w:r>
      <w:r>
        <w:rPr>
          <w:rFonts w:cs="Calibri"/>
          <w:color w:val="000000"/>
          <w:spacing w:val="1"/>
          <w:sz w:val="24"/>
          <w:szCs w:val="24"/>
        </w:rPr>
        <w:t>n</w:t>
      </w:r>
      <w:r>
        <w:rPr>
          <w:rFonts w:cs="Calibri"/>
          <w:color w:val="000000"/>
          <w:sz w:val="24"/>
          <w:szCs w:val="24"/>
        </w:rPr>
        <w:t>a Wy</w:t>
      </w:r>
      <w:r>
        <w:rPr>
          <w:rFonts w:cs="Calibri"/>
          <w:color w:val="000000"/>
          <w:spacing w:val="-2"/>
          <w:sz w:val="24"/>
          <w:szCs w:val="24"/>
        </w:rPr>
        <w:t>k</w:t>
      </w:r>
      <w:r>
        <w:rPr>
          <w:rFonts w:cs="Calibri"/>
          <w:color w:val="000000"/>
          <w:sz w:val="24"/>
          <w:szCs w:val="24"/>
        </w:rPr>
        <w:t>o</w:t>
      </w:r>
      <w:r>
        <w:rPr>
          <w:rFonts w:cs="Calibri"/>
          <w:color w:val="000000"/>
          <w:spacing w:val="1"/>
          <w:sz w:val="24"/>
          <w:szCs w:val="24"/>
        </w:rPr>
        <w:t>n</w:t>
      </w:r>
      <w:r>
        <w:rPr>
          <w:rFonts w:cs="Calibri"/>
          <w:color w:val="000000"/>
          <w:sz w:val="24"/>
          <w:szCs w:val="24"/>
        </w:rPr>
        <w:t>a</w:t>
      </w:r>
      <w:r>
        <w:rPr>
          <w:rFonts w:cs="Calibri"/>
          <w:color w:val="000000"/>
          <w:spacing w:val="-1"/>
          <w:sz w:val="24"/>
          <w:szCs w:val="24"/>
        </w:rPr>
        <w:t>wc</w:t>
      </w:r>
      <w:r>
        <w:rPr>
          <w:rFonts w:cs="Calibri"/>
          <w:color w:val="000000"/>
          <w:sz w:val="24"/>
          <w:szCs w:val="24"/>
        </w:rPr>
        <w:t xml:space="preserve">om, </w:t>
      </w:r>
      <w:r>
        <w:rPr>
          <w:rFonts w:cs="Calibri"/>
          <w:color w:val="000000"/>
          <w:spacing w:val="-1"/>
          <w:sz w:val="24"/>
          <w:szCs w:val="24"/>
        </w:rPr>
        <w:t>k</w:t>
      </w:r>
      <w:r>
        <w:rPr>
          <w:rFonts w:cs="Calibri"/>
          <w:color w:val="000000"/>
          <w:spacing w:val="1"/>
          <w:sz w:val="24"/>
          <w:szCs w:val="24"/>
        </w:rPr>
        <w:t>t</w:t>
      </w:r>
      <w:r>
        <w:rPr>
          <w:rFonts w:cs="Calibri"/>
          <w:color w:val="000000"/>
          <w:sz w:val="24"/>
          <w:szCs w:val="24"/>
        </w:rPr>
        <w:t>ór</w:t>
      </w:r>
      <w:r>
        <w:rPr>
          <w:rFonts w:cs="Calibri"/>
          <w:color w:val="000000"/>
          <w:spacing w:val="1"/>
          <w:sz w:val="24"/>
          <w:szCs w:val="24"/>
        </w:rPr>
        <w:t>z</w:t>
      </w:r>
      <w:r>
        <w:rPr>
          <w:rFonts w:cs="Calibri"/>
          <w:color w:val="000000"/>
          <w:sz w:val="24"/>
          <w:szCs w:val="24"/>
        </w:rPr>
        <w:t xml:space="preserve">y </w:t>
      </w:r>
      <w:r>
        <w:rPr>
          <w:rFonts w:cs="Calibri"/>
          <w:color w:val="000000"/>
          <w:spacing w:val="1"/>
          <w:sz w:val="24"/>
          <w:szCs w:val="24"/>
        </w:rPr>
        <w:t>z</w:t>
      </w:r>
      <w:r>
        <w:rPr>
          <w:rFonts w:cs="Calibri"/>
          <w:color w:val="000000"/>
          <w:spacing w:val="-2"/>
          <w:sz w:val="24"/>
          <w:szCs w:val="24"/>
        </w:rPr>
        <w:t>ł</w:t>
      </w:r>
      <w:r>
        <w:rPr>
          <w:rFonts w:cs="Calibri"/>
          <w:color w:val="000000"/>
          <w:sz w:val="24"/>
          <w:szCs w:val="24"/>
        </w:rPr>
        <w:t>o</w:t>
      </w:r>
      <w:r>
        <w:rPr>
          <w:rFonts w:cs="Calibri"/>
          <w:color w:val="000000"/>
          <w:spacing w:val="1"/>
          <w:sz w:val="24"/>
          <w:szCs w:val="24"/>
        </w:rPr>
        <w:t>ż</w:t>
      </w:r>
      <w:r>
        <w:rPr>
          <w:rFonts w:cs="Calibri"/>
          <w:color w:val="000000"/>
          <w:sz w:val="24"/>
          <w:szCs w:val="24"/>
        </w:rPr>
        <w:t>y</w:t>
      </w:r>
      <w:r>
        <w:rPr>
          <w:rFonts w:cs="Calibri"/>
          <w:color w:val="000000"/>
          <w:spacing w:val="-1"/>
          <w:sz w:val="24"/>
          <w:szCs w:val="24"/>
        </w:rPr>
        <w:t>l</w:t>
      </w:r>
      <w:r>
        <w:rPr>
          <w:rFonts w:cs="Calibri"/>
          <w:color w:val="000000"/>
          <w:sz w:val="24"/>
          <w:szCs w:val="24"/>
        </w:rPr>
        <w:t xml:space="preserve">i </w:t>
      </w:r>
      <w:r>
        <w:rPr>
          <w:rFonts w:cs="Calibri"/>
          <w:color w:val="000000"/>
          <w:spacing w:val="-2"/>
          <w:sz w:val="24"/>
          <w:szCs w:val="24"/>
        </w:rPr>
        <w:t>o</w:t>
      </w:r>
      <w:r>
        <w:rPr>
          <w:rFonts w:cs="Calibri"/>
          <w:color w:val="000000"/>
          <w:spacing w:val="1"/>
          <w:sz w:val="24"/>
          <w:szCs w:val="24"/>
        </w:rPr>
        <w:t>f</w:t>
      </w:r>
      <w:r>
        <w:rPr>
          <w:rFonts w:cs="Calibri"/>
          <w:color w:val="000000"/>
          <w:sz w:val="24"/>
          <w:szCs w:val="24"/>
        </w:rPr>
        <w:t>e</w:t>
      </w:r>
      <w:r>
        <w:rPr>
          <w:rFonts w:cs="Calibri"/>
          <w:color w:val="000000"/>
          <w:spacing w:val="-2"/>
          <w:sz w:val="24"/>
          <w:szCs w:val="24"/>
        </w:rPr>
        <w:t>r</w:t>
      </w:r>
      <w:r>
        <w:rPr>
          <w:rFonts w:cs="Calibri"/>
          <w:color w:val="000000"/>
          <w:spacing w:val="1"/>
          <w:sz w:val="24"/>
          <w:szCs w:val="24"/>
        </w:rPr>
        <w:t>t</w:t>
      </w:r>
      <w:r>
        <w:rPr>
          <w:rFonts w:cs="Calibri"/>
          <w:color w:val="000000"/>
          <w:sz w:val="24"/>
          <w:szCs w:val="24"/>
        </w:rPr>
        <w:t xml:space="preserve">y </w:t>
      </w:r>
      <w:r>
        <w:rPr>
          <w:rFonts w:cs="Calibri"/>
          <w:color w:val="000000"/>
          <w:spacing w:val="1"/>
          <w:sz w:val="24"/>
          <w:szCs w:val="24"/>
        </w:rPr>
        <w:t>n</w:t>
      </w:r>
      <w:r>
        <w:rPr>
          <w:rFonts w:cs="Calibri"/>
          <w:color w:val="000000"/>
          <w:sz w:val="24"/>
          <w:szCs w:val="24"/>
        </w:rPr>
        <w:t xml:space="preserve">a </w:t>
      </w:r>
      <w:r>
        <w:rPr>
          <w:rFonts w:cs="Calibri"/>
          <w:color w:val="000000"/>
          <w:spacing w:val="1"/>
          <w:sz w:val="24"/>
          <w:szCs w:val="24"/>
        </w:rPr>
        <w:t>z</w:t>
      </w:r>
      <w:r>
        <w:rPr>
          <w:rFonts w:cs="Calibri"/>
          <w:color w:val="000000"/>
          <w:sz w:val="24"/>
          <w:szCs w:val="24"/>
        </w:rPr>
        <w:t>asa</w:t>
      </w:r>
      <w:r>
        <w:rPr>
          <w:rFonts w:cs="Calibri"/>
          <w:color w:val="000000"/>
          <w:spacing w:val="1"/>
          <w:sz w:val="24"/>
          <w:szCs w:val="24"/>
        </w:rPr>
        <w:t>d</w:t>
      </w:r>
      <w:r>
        <w:rPr>
          <w:rFonts w:cs="Calibri"/>
          <w:color w:val="000000"/>
          <w:sz w:val="24"/>
          <w:szCs w:val="24"/>
        </w:rPr>
        <w:t xml:space="preserve">ach i w </w:t>
      </w:r>
      <w:r>
        <w:rPr>
          <w:rFonts w:cs="Calibri"/>
          <w:color w:val="000000"/>
          <w:spacing w:val="1"/>
          <w:sz w:val="24"/>
          <w:szCs w:val="24"/>
        </w:rPr>
        <w:t>z</w:t>
      </w:r>
      <w:r>
        <w:rPr>
          <w:rFonts w:cs="Calibri"/>
          <w:color w:val="000000"/>
          <w:sz w:val="24"/>
          <w:szCs w:val="24"/>
        </w:rPr>
        <w:t>a</w:t>
      </w:r>
      <w:r>
        <w:rPr>
          <w:rFonts w:cs="Calibri"/>
          <w:color w:val="000000"/>
          <w:spacing w:val="-1"/>
          <w:sz w:val="24"/>
          <w:szCs w:val="24"/>
        </w:rPr>
        <w:t>k</w:t>
      </w:r>
      <w:r>
        <w:rPr>
          <w:rFonts w:cs="Calibri"/>
          <w:color w:val="000000"/>
          <w:sz w:val="24"/>
          <w:szCs w:val="24"/>
        </w:rPr>
        <w:t>resie o</w:t>
      </w:r>
      <w:r>
        <w:rPr>
          <w:rFonts w:cs="Calibri"/>
          <w:color w:val="000000"/>
          <w:spacing w:val="-1"/>
          <w:sz w:val="24"/>
          <w:szCs w:val="24"/>
        </w:rPr>
        <w:t>k</w:t>
      </w:r>
      <w:r>
        <w:rPr>
          <w:rFonts w:cs="Calibri"/>
          <w:color w:val="000000"/>
          <w:spacing w:val="-2"/>
          <w:sz w:val="24"/>
          <w:szCs w:val="24"/>
        </w:rPr>
        <w:t>r</w:t>
      </w:r>
      <w:r>
        <w:rPr>
          <w:rFonts w:cs="Calibri"/>
          <w:color w:val="000000"/>
          <w:sz w:val="24"/>
          <w:szCs w:val="24"/>
        </w:rPr>
        <w:t>eśl</w:t>
      </w:r>
      <w:r>
        <w:rPr>
          <w:rFonts w:cs="Calibri"/>
          <w:color w:val="000000"/>
          <w:spacing w:val="1"/>
          <w:sz w:val="24"/>
          <w:szCs w:val="24"/>
        </w:rPr>
        <w:t>on</w:t>
      </w:r>
      <w:r>
        <w:rPr>
          <w:rFonts w:cs="Calibri"/>
          <w:color w:val="000000"/>
          <w:sz w:val="24"/>
          <w:szCs w:val="24"/>
        </w:rPr>
        <w:t>ym w a</w:t>
      </w:r>
      <w:r>
        <w:rPr>
          <w:rFonts w:cs="Calibri"/>
          <w:color w:val="000000"/>
          <w:spacing w:val="-2"/>
          <w:sz w:val="24"/>
          <w:szCs w:val="24"/>
        </w:rPr>
        <w:t>r</w:t>
      </w:r>
      <w:r>
        <w:rPr>
          <w:rFonts w:cs="Calibri"/>
          <w:color w:val="000000"/>
          <w:spacing w:val="1"/>
          <w:sz w:val="24"/>
          <w:szCs w:val="24"/>
        </w:rPr>
        <w:t>t</w:t>
      </w:r>
      <w:r>
        <w:rPr>
          <w:rFonts w:cs="Calibri"/>
          <w:color w:val="000000"/>
          <w:sz w:val="24"/>
          <w:szCs w:val="24"/>
        </w:rPr>
        <w:t xml:space="preserve">. </w:t>
      </w:r>
      <w:r>
        <w:rPr>
          <w:rFonts w:cs="Calibri"/>
          <w:color w:val="000000"/>
          <w:spacing w:val="-1"/>
          <w:sz w:val="24"/>
          <w:szCs w:val="24"/>
        </w:rPr>
        <w:t>253</w:t>
      </w:r>
      <w:r>
        <w:rPr>
          <w:rFonts w:cs="Calibri"/>
          <w:color w:val="000000"/>
          <w:spacing w:val="1"/>
          <w:sz w:val="24"/>
          <w:szCs w:val="24"/>
        </w:rPr>
        <w:t xml:space="preserve"> u</w:t>
      </w:r>
      <w:r>
        <w:rPr>
          <w:rFonts w:cs="Calibri"/>
          <w:color w:val="000000"/>
          <w:spacing w:val="-3"/>
          <w:sz w:val="24"/>
          <w:szCs w:val="24"/>
        </w:rPr>
        <w:t>s</w:t>
      </w:r>
      <w:r>
        <w:rPr>
          <w:rFonts w:cs="Calibri"/>
          <w:color w:val="000000"/>
          <w:spacing w:val="1"/>
          <w:sz w:val="24"/>
          <w:szCs w:val="24"/>
        </w:rPr>
        <w:t>t</w:t>
      </w:r>
      <w:r>
        <w:rPr>
          <w:rFonts w:cs="Calibri"/>
          <w:color w:val="000000"/>
          <w:sz w:val="24"/>
          <w:szCs w:val="24"/>
        </w:rPr>
        <w:t xml:space="preserve">. 1 </w:t>
      </w:r>
      <w:r>
        <w:rPr>
          <w:rFonts w:cs="Calibri"/>
          <w:color w:val="000000"/>
          <w:spacing w:val="1"/>
          <w:sz w:val="24"/>
          <w:szCs w:val="24"/>
        </w:rPr>
        <w:t>u</w:t>
      </w:r>
      <w:r>
        <w:rPr>
          <w:rFonts w:cs="Calibri"/>
          <w:color w:val="000000"/>
          <w:spacing w:val="5"/>
          <w:sz w:val="24"/>
          <w:szCs w:val="24"/>
        </w:rPr>
        <w:t>s</w:t>
      </w:r>
      <w:r>
        <w:rPr>
          <w:rFonts w:cs="Calibri"/>
          <w:color w:val="000000"/>
          <w:spacing w:val="1"/>
          <w:sz w:val="24"/>
          <w:szCs w:val="24"/>
        </w:rPr>
        <w:t>t</w:t>
      </w:r>
      <w:r>
        <w:rPr>
          <w:rFonts w:cs="Calibri"/>
          <w:color w:val="000000"/>
          <w:sz w:val="24"/>
          <w:szCs w:val="24"/>
        </w:rPr>
        <w:t>a</w:t>
      </w:r>
      <w:r>
        <w:rPr>
          <w:rFonts w:cs="Calibri"/>
          <w:color w:val="000000"/>
          <w:spacing w:val="-1"/>
          <w:sz w:val="24"/>
          <w:szCs w:val="24"/>
        </w:rPr>
        <w:t>w</w:t>
      </w:r>
      <w:r>
        <w:rPr>
          <w:rFonts w:cs="Calibri"/>
          <w:color w:val="000000"/>
          <w:sz w:val="24"/>
          <w:szCs w:val="24"/>
        </w:rPr>
        <w:t xml:space="preserve">y </w:t>
      </w:r>
      <w:proofErr w:type="spellStart"/>
      <w:r>
        <w:rPr>
          <w:rFonts w:cs="Calibri"/>
          <w:spacing w:val="1"/>
          <w:sz w:val="24"/>
          <w:szCs w:val="24"/>
        </w:rPr>
        <w:t>Pzp</w:t>
      </w:r>
      <w:proofErr w:type="spellEnd"/>
      <w:r>
        <w:rPr>
          <w:rFonts w:cs="Calibri"/>
          <w:color w:val="000000"/>
          <w:sz w:val="24"/>
          <w:szCs w:val="24"/>
        </w:rPr>
        <w:t>.</w:t>
      </w:r>
    </w:p>
    <w:p w:rsidR="00AE7AF1" w:rsidRDefault="00AE7AF1">
      <w:pPr>
        <w:widowControl w:val="0"/>
        <w:spacing w:before="20" w:line="220" w:lineRule="exact"/>
        <w:rPr>
          <w:rFonts w:cs="Calibri"/>
          <w:color w:val="000000"/>
          <w:sz w:val="24"/>
          <w:szCs w:val="24"/>
        </w:rPr>
      </w:pPr>
    </w:p>
    <w:p w:rsidR="00AE7AF1" w:rsidRDefault="00136EE3" w:rsidP="00693E45">
      <w:pPr>
        <w:widowControl w:val="0"/>
        <w:numPr>
          <w:ilvl w:val="0"/>
          <w:numId w:val="21"/>
        </w:numPr>
        <w:ind w:right="221"/>
        <w:jc w:val="both"/>
        <w:rPr>
          <w:rFonts w:cs="Calibri"/>
          <w:b/>
          <w:bCs/>
          <w:color w:val="000000"/>
          <w:spacing w:val="1"/>
          <w:sz w:val="24"/>
          <w:szCs w:val="24"/>
        </w:rPr>
      </w:pPr>
      <w:r>
        <w:rPr>
          <w:rFonts w:cs="Calibri"/>
          <w:b/>
          <w:bCs/>
          <w:color w:val="000000"/>
          <w:spacing w:val="1"/>
          <w:sz w:val="24"/>
          <w:szCs w:val="24"/>
        </w:rPr>
        <w:t>WARUNKI ZAWARCIA UMOWY</w:t>
      </w:r>
    </w:p>
    <w:p w:rsidR="00AE7AF1" w:rsidRDefault="00136EE3" w:rsidP="00693E45">
      <w:pPr>
        <w:widowControl w:val="0"/>
        <w:numPr>
          <w:ilvl w:val="1"/>
          <w:numId w:val="21"/>
        </w:numPr>
        <w:tabs>
          <w:tab w:val="left" w:pos="851"/>
        </w:tabs>
        <w:ind w:left="851" w:right="6" w:hanging="425"/>
        <w:jc w:val="both"/>
        <w:rPr>
          <w:rFonts w:cs="Calibri"/>
          <w:b/>
          <w:bCs/>
          <w:color w:val="000000"/>
          <w:spacing w:val="1"/>
          <w:sz w:val="24"/>
          <w:szCs w:val="24"/>
        </w:rPr>
      </w:pPr>
      <w:r>
        <w:rPr>
          <w:rFonts w:cs="Calibri"/>
          <w:color w:val="000000"/>
          <w:sz w:val="24"/>
          <w:szCs w:val="24"/>
        </w:rPr>
        <w:t>Zama</w:t>
      </w:r>
      <w:r>
        <w:rPr>
          <w:rFonts w:cs="Calibri"/>
          <w:color w:val="000000"/>
          <w:spacing w:val="-1"/>
          <w:sz w:val="24"/>
          <w:szCs w:val="24"/>
        </w:rPr>
        <w:t>w</w:t>
      </w:r>
      <w:r>
        <w:rPr>
          <w:rFonts w:cs="Calibri"/>
          <w:color w:val="000000"/>
          <w:sz w:val="24"/>
          <w:szCs w:val="24"/>
        </w:rPr>
        <w:t>iają</w:t>
      </w:r>
      <w:r>
        <w:rPr>
          <w:rFonts w:cs="Calibri"/>
          <w:color w:val="000000"/>
          <w:spacing w:val="-1"/>
          <w:sz w:val="24"/>
          <w:szCs w:val="24"/>
        </w:rPr>
        <w:t>c</w:t>
      </w:r>
      <w:r>
        <w:rPr>
          <w:rFonts w:cs="Calibri"/>
          <w:color w:val="000000"/>
          <w:sz w:val="24"/>
          <w:szCs w:val="24"/>
        </w:rPr>
        <w:t xml:space="preserve">y </w:t>
      </w:r>
      <w:r>
        <w:rPr>
          <w:rFonts w:cs="Calibri"/>
          <w:color w:val="000000"/>
          <w:spacing w:val="-1"/>
          <w:sz w:val="24"/>
          <w:szCs w:val="24"/>
        </w:rPr>
        <w:t>w</w:t>
      </w:r>
      <w:r>
        <w:rPr>
          <w:rFonts w:cs="Calibri"/>
          <w:color w:val="000000"/>
          <w:spacing w:val="2"/>
          <w:sz w:val="24"/>
          <w:szCs w:val="24"/>
        </w:rPr>
        <w:t>s</w:t>
      </w:r>
      <w:r>
        <w:rPr>
          <w:rFonts w:cs="Calibri"/>
          <w:color w:val="000000"/>
          <w:spacing w:val="-1"/>
          <w:sz w:val="24"/>
          <w:szCs w:val="24"/>
        </w:rPr>
        <w:t>k</w:t>
      </w:r>
      <w:r>
        <w:rPr>
          <w:rFonts w:cs="Calibri"/>
          <w:color w:val="000000"/>
          <w:sz w:val="24"/>
          <w:szCs w:val="24"/>
        </w:rPr>
        <w:t>a</w:t>
      </w:r>
      <w:r>
        <w:rPr>
          <w:rFonts w:cs="Calibri"/>
          <w:color w:val="000000"/>
          <w:spacing w:val="1"/>
          <w:sz w:val="24"/>
          <w:szCs w:val="24"/>
        </w:rPr>
        <w:t>ż</w:t>
      </w:r>
      <w:r>
        <w:rPr>
          <w:rFonts w:cs="Calibri"/>
          <w:color w:val="000000"/>
          <w:sz w:val="24"/>
          <w:szCs w:val="24"/>
        </w:rPr>
        <w:t>e W</w:t>
      </w:r>
      <w:r>
        <w:rPr>
          <w:rFonts w:cs="Calibri"/>
          <w:color w:val="000000"/>
          <w:spacing w:val="1"/>
          <w:sz w:val="24"/>
          <w:szCs w:val="24"/>
        </w:rPr>
        <w:t>y</w:t>
      </w:r>
      <w:r>
        <w:rPr>
          <w:rFonts w:cs="Calibri"/>
          <w:color w:val="000000"/>
          <w:spacing w:val="-1"/>
          <w:sz w:val="24"/>
          <w:szCs w:val="24"/>
        </w:rPr>
        <w:t>k</w:t>
      </w:r>
      <w:r>
        <w:rPr>
          <w:rFonts w:cs="Calibri"/>
          <w:color w:val="000000"/>
          <w:sz w:val="24"/>
          <w:szCs w:val="24"/>
        </w:rPr>
        <w:t>o</w:t>
      </w:r>
      <w:r>
        <w:rPr>
          <w:rFonts w:cs="Calibri"/>
          <w:color w:val="000000"/>
          <w:spacing w:val="1"/>
          <w:sz w:val="24"/>
          <w:szCs w:val="24"/>
        </w:rPr>
        <w:t>n</w:t>
      </w:r>
      <w:r>
        <w:rPr>
          <w:rFonts w:cs="Calibri"/>
          <w:color w:val="000000"/>
          <w:sz w:val="24"/>
          <w:szCs w:val="24"/>
        </w:rPr>
        <w:t>a</w:t>
      </w:r>
      <w:r>
        <w:rPr>
          <w:rFonts w:cs="Calibri"/>
          <w:color w:val="000000"/>
          <w:spacing w:val="-1"/>
          <w:sz w:val="24"/>
          <w:szCs w:val="24"/>
        </w:rPr>
        <w:t>wc</w:t>
      </w:r>
      <w:r>
        <w:rPr>
          <w:rFonts w:cs="Calibri"/>
          <w:color w:val="000000"/>
          <w:sz w:val="24"/>
          <w:szCs w:val="24"/>
        </w:rPr>
        <w:t xml:space="preserve">y, </w:t>
      </w:r>
      <w:r>
        <w:rPr>
          <w:rFonts w:cs="Calibri"/>
          <w:color w:val="000000"/>
          <w:spacing w:val="-1"/>
          <w:sz w:val="24"/>
          <w:szCs w:val="24"/>
        </w:rPr>
        <w:t>k</w:t>
      </w:r>
      <w:r>
        <w:rPr>
          <w:rFonts w:cs="Calibri"/>
          <w:color w:val="000000"/>
          <w:spacing w:val="1"/>
          <w:sz w:val="24"/>
          <w:szCs w:val="24"/>
        </w:rPr>
        <w:t>t</w:t>
      </w:r>
      <w:r>
        <w:rPr>
          <w:rFonts w:cs="Calibri"/>
          <w:color w:val="000000"/>
          <w:sz w:val="24"/>
          <w:szCs w:val="24"/>
        </w:rPr>
        <w:t>órego o</w:t>
      </w:r>
      <w:r>
        <w:rPr>
          <w:rFonts w:cs="Calibri"/>
          <w:color w:val="000000"/>
          <w:spacing w:val="1"/>
          <w:sz w:val="24"/>
          <w:szCs w:val="24"/>
        </w:rPr>
        <w:t>f</w:t>
      </w:r>
      <w:r>
        <w:rPr>
          <w:rFonts w:cs="Calibri"/>
          <w:color w:val="000000"/>
          <w:sz w:val="24"/>
          <w:szCs w:val="24"/>
        </w:rPr>
        <w:t>e</w:t>
      </w:r>
      <w:r>
        <w:rPr>
          <w:rFonts w:cs="Calibri"/>
          <w:color w:val="000000"/>
          <w:spacing w:val="-2"/>
          <w:sz w:val="24"/>
          <w:szCs w:val="24"/>
        </w:rPr>
        <w:t>r</w:t>
      </w:r>
      <w:r>
        <w:rPr>
          <w:rFonts w:cs="Calibri"/>
          <w:color w:val="000000"/>
          <w:spacing w:val="1"/>
          <w:sz w:val="24"/>
          <w:szCs w:val="24"/>
        </w:rPr>
        <w:t>t</w:t>
      </w:r>
      <w:r>
        <w:rPr>
          <w:rFonts w:cs="Calibri"/>
          <w:color w:val="000000"/>
          <w:sz w:val="24"/>
          <w:szCs w:val="24"/>
        </w:rPr>
        <w:t xml:space="preserve">a </w:t>
      </w:r>
      <w:r>
        <w:rPr>
          <w:rFonts w:cs="Calibri"/>
          <w:color w:val="000000"/>
          <w:spacing w:val="1"/>
          <w:sz w:val="24"/>
          <w:szCs w:val="24"/>
        </w:rPr>
        <w:t>z</w:t>
      </w:r>
      <w:r>
        <w:rPr>
          <w:rFonts w:cs="Calibri"/>
          <w:color w:val="000000"/>
          <w:sz w:val="24"/>
          <w:szCs w:val="24"/>
        </w:rPr>
        <w:t>os</w:t>
      </w:r>
      <w:r>
        <w:rPr>
          <w:rFonts w:cs="Calibri"/>
          <w:color w:val="000000"/>
          <w:spacing w:val="1"/>
          <w:sz w:val="24"/>
          <w:szCs w:val="24"/>
        </w:rPr>
        <w:t>t</w:t>
      </w:r>
      <w:r>
        <w:rPr>
          <w:rFonts w:cs="Calibri"/>
          <w:color w:val="000000"/>
          <w:sz w:val="24"/>
          <w:szCs w:val="24"/>
        </w:rPr>
        <w:t xml:space="preserve">ała </w:t>
      </w:r>
      <w:r>
        <w:rPr>
          <w:rFonts w:cs="Calibri"/>
          <w:color w:val="000000"/>
          <w:spacing w:val="-1"/>
          <w:sz w:val="24"/>
          <w:szCs w:val="24"/>
        </w:rPr>
        <w:t>w</w:t>
      </w:r>
      <w:r>
        <w:rPr>
          <w:rFonts w:cs="Calibri"/>
          <w:color w:val="000000"/>
          <w:sz w:val="24"/>
          <w:szCs w:val="24"/>
        </w:rPr>
        <w:t>ybra</w:t>
      </w:r>
      <w:r>
        <w:rPr>
          <w:rFonts w:cs="Calibri"/>
          <w:color w:val="000000"/>
          <w:spacing w:val="1"/>
          <w:sz w:val="24"/>
          <w:szCs w:val="24"/>
        </w:rPr>
        <w:t>n</w:t>
      </w:r>
      <w:r>
        <w:rPr>
          <w:rFonts w:cs="Calibri"/>
          <w:color w:val="000000"/>
          <w:sz w:val="24"/>
          <w:szCs w:val="24"/>
        </w:rPr>
        <w:t xml:space="preserve">a </w:t>
      </w:r>
      <w:r>
        <w:rPr>
          <w:rFonts w:cs="Calibri"/>
          <w:color w:val="000000"/>
          <w:spacing w:val="1"/>
          <w:sz w:val="24"/>
          <w:szCs w:val="24"/>
        </w:rPr>
        <w:t>t</w:t>
      </w:r>
      <w:r>
        <w:rPr>
          <w:rFonts w:cs="Calibri"/>
          <w:color w:val="000000"/>
          <w:sz w:val="24"/>
          <w:szCs w:val="24"/>
        </w:rPr>
        <w:t>e</w:t>
      </w:r>
      <w:r>
        <w:rPr>
          <w:rFonts w:cs="Calibri"/>
          <w:color w:val="000000"/>
          <w:spacing w:val="-2"/>
          <w:sz w:val="24"/>
          <w:szCs w:val="24"/>
        </w:rPr>
        <w:t>r</w:t>
      </w:r>
      <w:r>
        <w:rPr>
          <w:rFonts w:cs="Calibri"/>
          <w:color w:val="000000"/>
          <w:sz w:val="24"/>
          <w:szCs w:val="24"/>
        </w:rPr>
        <w:t>min i mie</w:t>
      </w:r>
      <w:r>
        <w:rPr>
          <w:rFonts w:cs="Calibri"/>
          <w:color w:val="000000"/>
          <w:spacing w:val="1"/>
          <w:sz w:val="24"/>
          <w:szCs w:val="24"/>
        </w:rPr>
        <w:t>j</w:t>
      </w:r>
      <w:r>
        <w:rPr>
          <w:rFonts w:cs="Calibri"/>
          <w:color w:val="000000"/>
          <w:sz w:val="24"/>
          <w:szCs w:val="24"/>
        </w:rPr>
        <w:t>s</w:t>
      </w:r>
      <w:r>
        <w:rPr>
          <w:rFonts w:cs="Calibri"/>
          <w:color w:val="000000"/>
          <w:spacing w:val="-1"/>
          <w:sz w:val="24"/>
          <w:szCs w:val="24"/>
        </w:rPr>
        <w:t>c</w:t>
      </w:r>
      <w:r>
        <w:rPr>
          <w:rFonts w:cs="Calibri"/>
          <w:color w:val="000000"/>
          <w:sz w:val="24"/>
          <w:szCs w:val="24"/>
        </w:rPr>
        <w:t xml:space="preserve">e </w:t>
      </w:r>
      <w:r>
        <w:rPr>
          <w:rFonts w:cs="Calibri"/>
          <w:color w:val="000000"/>
          <w:spacing w:val="1"/>
          <w:sz w:val="24"/>
          <w:szCs w:val="24"/>
        </w:rPr>
        <w:t>p</w:t>
      </w:r>
      <w:r>
        <w:rPr>
          <w:rFonts w:cs="Calibri"/>
          <w:color w:val="000000"/>
          <w:sz w:val="24"/>
          <w:szCs w:val="24"/>
        </w:rPr>
        <w:t>o</w:t>
      </w:r>
      <w:r>
        <w:rPr>
          <w:rFonts w:cs="Calibri"/>
          <w:color w:val="000000"/>
          <w:spacing w:val="-1"/>
          <w:sz w:val="24"/>
          <w:szCs w:val="24"/>
        </w:rPr>
        <w:t>d</w:t>
      </w:r>
      <w:r>
        <w:rPr>
          <w:rFonts w:cs="Calibri"/>
          <w:color w:val="000000"/>
          <w:spacing w:val="1"/>
          <w:sz w:val="24"/>
          <w:szCs w:val="24"/>
        </w:rPr>
        <w:t>p</w:t>
      </w:r>
      <w:r>
        <w:rPr>
          <w:rFonts w:cs="Calibri"/>
          <w:color w:val="000000"/>
          <w:sz w:val="24"/>
          <w:szCs w:val="24"/>
        </w:rPr>
        <w:t>isa</w:t>
      </w:r>
      <w:r>
        <w:rPr>
          <w:rFonts w:cs="Calibri"/>
          <w:color w:val="000000"/>
          <w:spacing w:val="1"/>
          <w:sz w:val="24"/>
          <w:szCs w:val="24"/>
        </w:rPr>
        <w:t>n</w:t>
      </w:r>
      <w:r>
        <w:rPr>
          <w:rFonts w:cs="Calibri"/>
          <w:color w:val="000000"/>
          <w:sz w:val="24"/>
          <w:szCs w:val="24"/>
        </w:rPr>
        <w:t xml:space="preserve">ia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owy</w:t>
      </w:r>
      <w:r>
        <w:rPr>
          <w:rFonts w:cs="Calibri"/>
          <w:color w:val="000000"/>
          <w:sz w:val="24"/>
          <w:szCs w:val="24"/>
        </w:rPr>
        <w:t>.</w:t>
      </w:r>
    </w:p>
    <w:p w:rsidR="00AE7AF1" w:rsidRDefault="00136EE3" w:rsidP="00693E45">
      <w:pPr>
        <w:widowControl w:val="0"/>
        <w:numPr>
          <w:ilvl w:val="1"/>
          <w:numId w:val="21"/>
        </w:numPr>
        <w:tabs>
          <w:tab w:val="left" w:pos="851"/>
        </w:tabs>
        <w:ind w:left="851" w:right="6" w:hanging="425"/>
        <w:jc w:val="both"/>
        <w:rPr>
          <w:rFonts w:cs="Calibri"/>
          <w:b/>
          <w:bCs/>
          <w:color w:val="000000"/>
          <w:spacing w:val="1"/>
          <w:sz w:val="24"/>
          <w:szCs w:val="24"/>
        </w:rPr>
      </w:pPr>
      <w:r>
        <w:rPr>
          <w:rFonts w:cs="Calibri"/>
          <w:color w:val="000000"/>
          <w:sz w:val="24"/>
          <w:szCs w:val="24"/>
        </w:rPr>
        <w:t xml:space="preserve">Umowa </w:t>
      </w:r>
      <w:r>
        <w:rPr>
          <w:rFonts w:cs="Calibri"/>
          <w:color w:val="000000"/>
          <w:spacing w:val="1"/>
          <w:sz w:val="24"/>
          <w:szCs w:val="24"/>
        </w:rPr>
        <w:t>z</w:t>
      </w:r>
      <w:r>
        <w:rPr>
          <w:rFonts w:cs="Calibri"/>
          <w:color w:val="000000"/>
          <w:sz w:val="24"/>
          <w:szCs w:val="24"/>
        </w:rPr>
        <w:t>os</w:t>
      </w:r>
      <w:r>
        <w:rPr>
          <w:rFonts w:cs="Calibri"/>
          <w:color w:val="000000"/>
          <w:spacing w:val="1"/>
          <w:sz w:val="24"/>
          <w:szCs w:val="24"/>
        </w:rPr>
        <w:t>t</w:t>
      </w:r>
      <w:r>
        <w:rPr>
          <w:rFonts w:cs="Calibri"/>
          <w:color w:val="000000"/>
          <w:sz w:val="24"/>
          <w:szCs w:val="24"/>
        </w:rPr>
        <w:t>a</w:t>
      </w:r>
      <w:r>
        <w:rPr>
          <w:rFonts w:cs="Calibri"/>
          <w:color w:val="000000"/>
          <w:spacing w:val="1"/>
          <w:sz w:val="24"/>
          <w:szCs w:val="24"/>
        </w:rPr>
        <w:t>n</w:t>
      </w:r>
      <w:r>
        <w:rPr>
          <w:rFonts w:cs="Calibri"/>
          <w:color w:val="000000"/>
          <w:spacing w:val="-2"/>
          <w:sz w:val="24"/>
          <w:szCs w:val="24"/>
        </w:rPr>
        <w:t>ie</w:t>
      </w:r>
      <w:r w:rsidR="00DC4165">
        <w:rPr>
          <w:rFonts w:cs="Calibri"/>
          <w:color w:val="000000"/>
          <w:spacing w:val="-2"/>
          <w:sz w:val="24"/>
          <w:szCs w:val="24"/>
        </w:rPr>
        <w:t xml:space="preserve"> </w:t>
      </w:r>
      <w:r>
        <w:rPr>
          <w:rFonts w:cs="Calibri"/>
          <w:color w:val="000000"/>
          <w:spacing w:val="1"/>
          <w:sz w:val="24"/>
          <w:szCs w:val="24"/>
        </w:rPr>
        <w:t>z</w:t>
      </w:r>
      <w:r>
        <w:rPr>
          <w:rFonts w:cs="Calibri"/>
          <w:color w:val="000000"/>
          <w:sz w:val="24"/>
          <w:szCs w:val="24"/>
        </w:rPr>
        <w:t>a</w:t>
      </w:r>
      <w:r>
        <w:rPr>
          <w:rFonts w:cs="Calibri"/>
          <w:color w:val="000000"/>
          <w:spacing w:val="-1"/>
          <w:sz w:val="24"/>
          <w:szCs w:val="24"/>
        </w:rPr>
        <w:t>w</w:t>
      </w:r>
      <w:r>
        <w:rPr>
          <w:rFonts w:cs="Calibri"/>
          <w:color w:val="000000"/>
          <w:spacing w:val="-2"/>
          <w:sz w:val="24"/>
          <w:szCs w:val="24"/>
        </w:rPr>
        <w:t>a</w:t>
      </w:r>
      <w:r>
        <w:rPr>
          <w:rFonts w:cs="Calibri"/>
          <w:color w:val="000000"/>
          <w:sz w:val="24"/>
          <w:szCs w:val="24"/>
        </w:rPr>
        <w:t>r</w:t>
      </w:r>
      <w:r>
        <w:rPr>
          <w:rFonts w:cs="Calibri"/>
          <w:color w:val="000000"/>
          <w:spacing w:val="1"/>
          <w:sz w:val="24"/>
          <w:szCs w:val="24"/>
        </w:rPr>
        <w:t>t</w:t>
      </w:r>
      <w:r>
        <w:rPr>
          <w:rFonts w:cs="Calibri"/>
          <w:color w:val="000000"/>
          <w:sz w:val="24"/>
          <w:szCs w:val="24"/>
        </w:rPr>
        <w:t xml:space="preserve">a w </w:t>
      </w:r>
      <w:r>
        <w:rPr>
          <w:rFonts w:cs="Calibri"/>
          <w:color w:val="000000"/>
          <w:spacing w:val="1"/>
          <w:sz w:val="24"/>
          <w:szCs w:val="24"/>
        </w:rPr>
        <w:t>t</w:t>
      </w:r>
      <w:r>
        <w:rPr>
          <w:rFonts w:cs="Calibri"/>
          <w:color w:val="000000"/>
          <w:sz w:val="24"/>
          <w:szCs w:val="24"/>
        </w:rPr>
        <w:t>er</w:t>
      </w:r>
      <w:r>
        <w:rPr>
          <w:rFonts w:cs="Calibri"/>
          <w:color w:val="000000"/>
          <w:spacing w:val="1"/>
          <w:sz w:val="24"/>
          <w:szCs w:val="24"/>
        </w:rPr>
        <w:t>m</w:t>
      </w:r>
      <w:r>
        <w:rPr>
          <w:rFonts w:cs="Calibri"/>
          <w:color w:val="000000"/>
          <w:sz w:val="24"/>
          <w:szCs w:val="24"/>
        </w:rPr>
        <w:t>i</w:t>
      </w:r>
      <w:r>
        <w:rPr>
          <w:rFonts w:cs="Calibri"/>
          <w:color w:val="000000"/>
          <w:spacing w:val="1"/>
          <w:sz w:val="24"/>
          <w:szCs w:val="24"/>
        </w:rPr>
        <w:t>n</w:t>
      </w:r>
      <w:r>
        <w:rPr>
          <w:rFonts w:cs="Calibri"/>
          <w:color w:val="000000"/>
          <w:spacing w:val="-2"/>
          <w:sz w:val="24"/>
          <w:szCs w:val="24"/>
        </w:rPr>
        <w:t>i</w:t>
      </w:r>
      <w:r>
        <w:rPr>
          <w:rFonts w:cs="Calibri"/>
          <w:color w:val="000000"/>
          <w:sz w:val="24"/>
          <w:szCs w:val="24"/>
        </w:rPr>
        <w:t xml:space="preserve">e </w:t>
      </w:r>
      <w:r>
        <w:rPr>
          <w:rFonts w:cs="Calibri"/>
          <w:color w:val="000000"/>
          <w:spacing w:val="-1"/>
          <w:sz w:val="24"/>
          <w:szCs w:val="24"/>
        </w:rPr>
        <w:t>w</w:t>
      </w:r>
      <w:r>
        <w:rPr>
          <w:rFonts w:cs="Calibri"/>
          <w:color w:val="000000"/>
          <w:sz w:val="24"/>
          <w:szCs w:val="24"/>
        </w:rPr>
        <w:t>yz</w:t>
      </w:r>
      <w:r>
        <w:rPr>
          <w:rFonts w:cs="Calibri"/>
          <w:color w:val="000000"/>
          <w:spacing w:val="1"/>
          <w:sz w:val="24"/>
          <w:szCs w:val="24"/>
        </w:rPr>
        <w:t>n</w:t>
      </w:r>
      <w:r>
        <w:rPr>
          <w:rFonts w:cs="Calibri"/>
          <w:color w:val="000000"/>
          <w:spacing w:val="-2"/>
          <w:sz w:val="24"/>
          <w:szCs w:val="24"/>
        </w:rPr>
        <w:t>a</w:t>
      </w:r>
      <w:r>
        <w:rPr>
          <w:rFonts w:cs="Calibri"/>
          <w:color w:val="000000"/>
          <w:spacing w:val="-1"/>
          <w:sz w:val="24"/>
          <w:szCs w:val="24"/>
        </w:rPr>
        <w:t>c</w:t>
      </w:r>
      <w:r>
        <w:rPr>
          <w:rFonts w:cs="Calibri"/>
          <w:color w:val="000000"/>
          <w:spacing w:val="1"/>
          <w:sz w:val="24"/>
          <w:szCs w:val="24"/>
        </w:rPr>
        <w:t>z</w:t>
      </w:r>
      <w:r>
        <w:rPr>
          <w:rFonts w:cs="Calibri"/>
          <w:color w:val="000000"/>
          <w:sz w:val="24"/>
          <w:szCs w:val="24"/>
        </w:rPr>
        <w:t>o</w:t>
      </w:r>
      <w:r>
        <w:rPr>
          <w:rFonts w:cs="Calibri"/>
          <w:color w:val="000000"/>
          <w:spacing w:val="1"/>
          <w:sz w:val="24"/>
          <w:szCs w:val="24"/>
        </w:rPr>
        <w:t>n</w:t>
      </w:r>
      <w:r>
        <w:rPr>
          <w:rFonts w:cs="Calibri"/>
          <w:color w:val="000000"/>
          <w:sz w:val="24"/>
          <w:szCs w:val="24"/>
        </w:rPr>
        <w:t xml:space="preserve">ym </w:t>
      </w:r>
      <w:r>
        <w:rPr>
          <w:rFonts w:cs="Calibri"/>
          <w:color w:val="000000"/>
          <w:spacing w:val="1"/>
          <w:sz w:val="24"/>
          <w:szCs w:val="24"/>
        </w:rPr>
        <w:t>p</w:t>
      </w:r>
      <w:r>
        <w:rPr>
          <w:rFonts w:cs="Calibri"/>
          <w:color w:val="000000"/>
          <w:spacing w:val="-2"/>
          <w:sz w:val="24"/>
          <w:szCs w:val="24"/>
        </w:rPr>
        <w:t>r</w:t>
      </w:r>
      <w:r>
        <w:rPr>
          <w:rFonts w:cs="Calibri"/>
          <w:color w:val="000000"/>
          <w:spacing w:val="1"/>
          <w:sz w:val="24"/>
          <w:szCs w:val="24"/>
        </w:rPr>
        <w:t>z</w:t>
      </w:r>
      <w:r>
        <w:rPr>
          <w:rFonts w:cs="Calibri"/>
          <w:color w:val="000000"/>
          <w:sz w:val="24"/>
          <w:szCs w:val="24"/>
        </w:rPr>
        <w:t>ez Z</w:t>
      </w:r>
      <w:r>
        <w:rPr>
          <w:rFonts w:cs="Calibri"/>
          <w:color w:val="000000"/>
          <w:spacing w:val="-2"/>
          <w:sz w:val="24"/>
          <w:szCs w:val="24"/>
        </w:rPr>
        <w:t>a</w:t>
      </w:r>
      <w:r>
        <w:rPr>
          <w:rFonts w:cs="Calibri"/>
          <w:color w:val="000000"/>
          <w:sz w:val="24"/>
          <w:szCs w:val="24"/>
        </w:rPr>
        <w:t>ma</w:t>
      </w:r>
      <w:r>
        <w:rPr>
          <w:rFonts w:cs="Calibri"/>
          <w:color w:val="000000"/>
          <w:spacing w:val="-1"/>
          <w:sz w:val="24"/>
          <w:szCs w:val="24"/>
        </w:rPr>
        <w:t>w</w:t>
      </w:r>
      <w:r>
        <w:rPr>
          <w:rFonts w:cs="Calibri"/>
          <w:color w:val="000000"/>
          <w:sz w:val="24"/>
          <w:szCs w:val="24"/>
        </w:rPr>
        <w:t>iają</w:t>
      </w:r>
      <w:r>
        <w:rPr>
          <w:rFonts w:cs="Calibri"/>
          <w:color w:val="000000"/>
          <w:spacing w:val="-1"/>
          <w:sz w:val="24"/>
          <w:szCs w:val="24"/>
        </w:rPr>
        <w:t>c</w:t>
      </w:r>
      <w:r>
        <w:rPr>
          <w:rFonts w:cs="Calibri"/>
          <w:color w:val="000000"/>
          <w:sz w:val="24"/>
          <w:szCs w:val="24"/>
        </w:rPr>
        <w:t>ego.</w:t>
      </w:r>
    </w:p>
    <w:p w:rsidR="00AE7AF1" w:rsidRDefault="00136EE3" w:rsidP="00693E45">
      <w:pPr>
        <w:widowControl w:val="0"/>
        <w:numPr>
          <w:ilvl w:val="1"/>
          <w:numId w:val="21"/>
        </w:numPr>
        <w:tabs>
          <w:tab w:val="left" w:pos="851"/>
        </w:tabs>
        <w:ind w:left="851" w:right="6" w:hanging="425"/>
        <w:jc w:val="both"/>
        <w:rPr>
          <w:rFonts w:cs="Calibri"/>
          <w:b/>
          <w:bCs/>
          <w:color w:val="000000"/>
          <w:spacing w:val="1"/>
          <w:sz w:val="24"/>
          <w:szCs w:val="24"/>
        </w:rPr>
      </w:pPr>
      <w:r>
        <w:rPr>
          <w:rFonts w:cs="Calibri"/>
          <w:color w:val="000000"/>
          <w:sz w:val="24"/>
          <w:szCs w:val="24"/>
        </w:rPr>
        <w:t>Wykonawca przed podpisaniem umów zobowiązany jest przedłożyć Zamawiającemu w przypadku Wykonawców wspólnie ubiegających się o udzielenie zamówienia – kopię umowy regulującej współpracę tych Wykonawców. U</w:t>
      </w:r>
      <w:r>
        <w:rPr>
          <w:sz w:val="24"/>
          <w:szCs w:val="24"/>
        </w:rPr>
        <w:t>mowa regulująca współpracę Wykonawców występujących wspólnie winna zawierać:</w:t>
      </w:r>
    </w:p>
    <w:p w:rsidR="00AE7AF1" w:rsidRDefault="00136EE3" w:rsidP="00693E45">
      <w:pPr>
        <w:widowControl w:val="0"/>
        <w:numPr>
          <w:ilvl w:val="0"/>
          <w:numId w:val="22"/>
        </w:numPr>
        <w:tabs>
          <w:tab w:val="left" w:pos="1276"/>
        </w:tabs>
        <w:ind w:left="1276" w:right="-2" w:hanging="425"/>
        <w:jc w:val="both"/>
        <w:rPr>
          <w:rFonts w:cs="Calibri"/>
          <w:b/>
          <w:bCs/>
          <w:color w:val="000000"/>
          <w:spacing w:val="1"/>
          <w:sz w:val="24"/>
          <w:szCs w:val="24"/>
        </w:rPr>
      </w:pPr>
      <w:r>
        <w:rPr>
          <w:rFonts w:cs="Tahoma"/>
          <w:sz w:val="24"/>
          <w:szCs w:val="24"/>
        </w:rPr>
        <w:t>O</w:t>
      </w:r>
      <w:r>
        <w:rPr>
          <w:sz w:val="24"/>
          <w:szCs w:val="24"/>
        </w:rPr>
        <w:t>znaczenie celu gospodarczego, dla którego umowa została zawarta (celem tym musi być zrealizowanie przedmiotowego zamówienia).</w:t>
      </w:r>
    </w:p>
    <w:p w:rsidR="00AE7AF1" w:rsidRDefault="00136EE3" w:rsidP="00693E45">
      <w:pPr>
        <w:widowControl w:val="0"/>
        <w:numPr>
          <w:ilvl w:val="0"/>
          <w:numId w:val="22"/>
        </w:numPr>
        <w:tabs>
          <w:tab w:val="left" w:pos="1276"/>
        </w:tabs>
        <w:ind w:left="1276" w:right="-2" w:hanging="425"/>
        <w:jc w:val="both"/>
        <w:rPr>
          <w:rFonts w:cs="Calibri"/>
          <w:b/>
          <w:bCs/>
          <w:strike/>
          <w:color w:val="000000"/>
          <w:spacing w:val="1"/>
          <w:sz w:val="24"/>
          <w:szCs w:val="24"/>
        </w:rPr>
      </w:pPr>
      <w:r>
        <w:rPr>
          <w:sz w:val="24"/>
          <w:szCs w:val="24"/>
        </w:rPr>
        <w:t xml:space="preserve">Oznaczenie czasu trwania umowy obejmującego okres nie krótszy niż okres obowiązywania umowy w sprawie niniejszego zamówienia. </w:t>
      </w:r>
    </w:p>
    <w:p w:rsidR="00AE7AF1" w:rsidRDefault="00136EE3" w:rsidP="00693E45">
      <w:pPr>
        <w:widowControl w:val="0"/>
        <w:numPr>
          <w:ilvl w:val="0"/>
          <w:numId w:val="22"/>
        </w:numPr>
        <w:tabs>
          <w:tab w:val="left" w:pos="1276"/>
        </w:tabs>
        <w:ind w:left="1418" w:right="-2" w:hanging="567"/>
        <w:jc w:val="both"/>
        <w:rPr>
          <w:rFonts w:cs="Calibri"/>
          <w:b/>
          <w:bCs/>
          <w:color w:val="000000"/>
          <w:spacing w:val="1"/>
          <w:sz w:val="24"/>
          <w:szCs w:val="24"/>
        </w:rPr>
      </w:pPr>
      <w:r>
        <w:rPr>
          <w:sz w:val="24"/>
          <w:szCs w:val="24"/>
        </w:rPr>
        <w:t>Szczegółowy sposób współdziałania w wykonaniu zamówienia i podział zadań,</w:t>
      </w:r>
    </w:p>
    <w:p w:rsidR="00AE7AF1" w:rsidRDefault="00136EE3" w:rsidP="00693E45">
      <w:pPr>
        <w:widowControl w:val="0"/>
        <w:numPr>
          <w:ilvl w:val="0"/>
          <w:numId w:val="22"/>
        </w:numPr>
        <w:tabs>
          <w:tab w:val="left" w:pos="1276"/>
        </w:tabs>
        <w:ind w:left="1276" w:right="-2" w:hanging="425"/>
        <w:jc w:val="both"/>
        <w:rPr>
          <w:rFonts w:cs="Calibri"/>
          <w:b/>
          <w:bCs/>
          <w:color w:val="000000"/>
          <w:spacing w:val="1"/>
          <w:sz w:val="24"/>
          <w:szCs w:val="24"/>
        </w:rPr>
      </w:pPr>
      <w:r>
        <w:rPr>
          <w:sz w:val="24"/>
          <w:szCs w:val="24"/>
        </w:rPr>
        <w:t>Wskazanie Lidera do reprezentowania partnerów (współwykonawców) przy wykonywaniu zamówienia.</w:t>
      </w:r>
    </w:p>
    <w:p w:rsidR="00AE7AF1" w:rsidRDefault="00136EE3" w:rsidP="00693E45">
      <w:pPr>
        <w:widowControl w:val="0"/>
        <w:numPr>
          <w:ilvl w:val="0"/>
          <w:numId w:val="22"/>
        </w:numPr>
        <w:tabs>
          <w:tab w:val="left" w:pos="1276"/>
        </w:tabs>
        <w:ind w:left="1276" w:right="-2" w:hanging="425"/>
        <w:jc w:val="both"/>
        <w:rPr>
          <w:rFonts w:cs="Calibri"/>
          <w:b/>
          <w:bCs/>
          <w:color w:val="000000"/>
          <w:spacing w:val="1"/>
          <w:sz w:val="24"/>
          <w:szCs w:val="24"/>
        </w:rPr>
      </w:pPr>
      <w:r>
        <w:rPr>
          <w:sz w:val="24"/>
          <w:szCs w:val="24"/>
        </w:rPr>
        <w:t>Oświadczenie, że Lider jest upoważniony do zaciągania zobowiązań, do przyjmowania płatności od Zamawiającego i do przyjmowania instrukcji na rzecz i w imieniu wszystkich partnerów (współwykonawców) razem i z każdego z osobna.</w:t>
      </w:r>
    </w:p>
    <w:p w:rsidR="00AE7AF1" w:rsidRDefault="00136EE3" w:rsidP="00693E45">
      <w:pPr>
        <w:widowControl w:val="0"/>
        <w:numPr>
          <w:ilvl w:val="1"/>
          <w:numId w:val="21"/>
        </w:numPr>
        <w:tabs>
          <w:tab w:val="left" w:pos="851"/>
        </w:tabs>
        <w:ind w:left="851" w:right="6" w:hanging="425"/>
        <w:jc w:val="both"/>
        <w:rPr>
          <w:rFonts w:cs="Calibri"/>
          <w:b/>
          <w:bCs/>
          <w:color w:val="000000"/>
          <w:spacing w:val="1"/>
          <w:sz w:val="24"/>
          <w:szCs w:val="24"/>
        </w:rPr>
      </w:pPr>
      <w:r>
        <w:rPr>
          <w:rFonts w:cs="Calibri"/>
          <w:color w:val="000000"/>
          <w:sz w:val="24"/>
          <w:szCs w:val="24"/>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rsidR="00AE7AF1" w:rsidRDefault="00136EE3" w:rsidP="00693E45">
      <w:pPr>
        <w:widowControl w:val="0"/>
        <w:numPr>
          <w:ilvl w:val="1"/>
          <w:numId w:val="21"/>
        </w:numPr>
        <w:tabs>
          <w:tab w:val="left" w:pos="851"/>
        </w:tabs>
        <w:ind w:left="851" w:right="221" w:hanging="425"/>
        <w:jc w:val="both"/>
        <w:rPr>
          <w:rFonts w:cs="Calibri"/>
          <w:b/>
          <w:bCs/>
          <w:color w:val="000000"/>
          <w:spacing w:val="1"/>
          <w:sz w:val="24"/>
          <w:szCs w:val="24"/>
        </w:rPr>
      </w:pPr>
      <w:r>
        <w:rPr>
          <w:rFonts w:cs="Calibri"/>
          <w:color w:val="000000"/>
          <w:sz w:val="24"/>
          <w:szCs w:val="24"/>
        </w:rPr>
        <w:t>W s</w:t>
      </w:r>
      <w:r>
        <w:rPr>
          <w:rFonts w:cs="Calibri"/>
          <w:color w:val="000000"/>
          <w:spacing w:val="1"/>
          <w:sz w:val="24"/>
          <w:szCs w:val="24"/>
        </w:rPr>
        <w:t>p</w:t>
      </w:r>
      <w:r>
        <w:rPr>
          <w:rFonts w:cs="Calibri"/>
          <w:color w:val="000000"/>
          <w:sz w:val="24"/>
          <w:szCs w:val="24"/>
        </w:rPr>
        <w:t>rawa</w:t>
      </w:r>
      <w:r>
        <w:rPr>
          <w:rFonts w:cs="Calibri"/>
          <w:color w:val="000000"/>
          <w:spacing w:val="-1"/>
          <w:sz w:val="24"/>
          <w:szCs w:val="24"/>
        </w:rPr>
        <w:t>c</w:t>
      </w:r>
      <w:r>
        <w:rPr>
          <w:rFonts w:cs="Calibri"/>
          <w:color w:val="000000"/>
          <w:sz w:val="24"/>
          <w:szCs w:val="24"/>
        </w:rPr>
        <w:t xml:space="preserve">h </w:t>
      </w:r>
      <w:r>
        <w:rPr>
          <w:rFonts w:cs="Calibri"/>
          <w:color w:val="000000"/>
          <w:spacing w:val="1"/>
          <w:sz w:val="24"/>
          <w:szCs w:val="24"/>
        </w:rPr>
        <w:t>n</w:t>
      </w:r>
      <w:r>
        <w:rPr>
          <w:rFonts w:cs="Calibri"/>
          <w:color w:val="000000"/>
          <w:sz w:val="24"/>
          <w:szCs w:val="24"/>
        </w:rPr>
        <w:t>ie</w:t>
      </w:r>
      <w:r>
        <w:rPr>
          <w:rFonts w:cs="Calibri"/>
          <w:color w:val="000000"/>
          <w:spacing w:val="-1"/>
          <w:sz w:val="24"/>
          <w:szCs w:val="24"/>
        </w:rPr>
        <w:t>u</w:t>
      </w:r>
      <w:r>
        <w:rPr>
          <w:rFonts w:cs="Calibri"/>
          <w:color w:val="000000"/>
          <w:sz w:val="24"/>
          <w:szCs w:val="24"/>
        </w:rPr>
        <w:t>reg</w:t>
      </w:r>
      <w:r>
        <w:rPr>
          <w:rFonts w:cs="Calibri"/>
          <w:color w:val="000000"/>
          <w:spacing w:val="1"/>
          <w:sz w:val="24"/>
          <w:szCs w:val="24"/>
        </w:rPr>
        <w:t>u</w:t>
      </w:r>
      <w:r>
        <w:rPr>
          <w:rFonts w:cs="Calibri"/>
          <w:color w:val="000000"/>
          <w:spacing w:val="-2"/>
          <w:sz w:val="24"/>
          <w:szCs w:val="24"/>
        </w:rPr>
        <w:t>l</w:t>
      </w:r>
      <w:r>
        <w:rPr>
          <w:rFonts w:cs="Calibri"/>
          <w:color w:val="000000"/>
          <w:sz w:val="24"/>
          <w:szCs w:val="24"/>
        </w:rPr>
        <w:t>o</w:t>
      </w:r>
      <w:r>
        <w:rPr>
          <w:rFonts w:cs="Calibri"/>
          <w:color w:val="000000"/>
          <w:spacing w:val="-1"/>
          <w:sz w:val="24"/>
          <w:szCs w:val="24"/>
        </w:rPr>
        <w:t>w</w:t>
      </w:r>
      <w:r>
        <w:rPr>
          <w:rFonts w:cs="Calibri"/>
          <w:color w:val="000000"/>
          <w:sz w:val="24"/>
          <w:szCs w:val="24"/>
        </w:rPr>
        <w:t>a</w:t>
      </w:r>
      <w:r>
        <w:rPr>
          <w:rFonts w:cs="Calibri"/>
          <w:color w:val="000000"/>
          <w:spacing w:val="1"/>
          <w:sz w:val="24"/>
          <w:szCs w:val="24"/>
        </w:rPr>
        <w:t>n</w:t>
      </w:r>
      <w:r>
        <w:rPr>
          <w:rFonts w:cs="Calibri"/>
          <w:color w:val="000000"/>
          <w:sz w:val="24"/>
          <w:szCs w:val="24"/>
        </w:rPr>
        <w:t>y</w:t>
      </w:r>
      <w:r>
        <w:rPr>
          <w:rFonts w:cs="Calibri"/>
          <w:color w:val="000000"/>
          <w:spacing w:val="-1"/>
          <w:sz w:val="24"/>
          <w:szCs w:val="24"/>
        </w:rPr>
        <w:t>c</w:t>
      </w:r>
      <w:r>
        <w:rPr>
          <w:rFonts w:cs="Calibri"/>
          <w:color w:val="000000"/>
          <w:sz w:val="24"/>
          <w:szCs w:val="24"/>
        </w:rPr>
        <w:t xml:space="preserve">h w </w:t>
      </w:r>
      <w:r>
        <w:rPr>
          <w:rFonts w:cs="Calibri"/>
          <w:color w:val="000000"/>
          <w:spacing w:val="1"/>
          <w:sz w:val="24"/>
          <w:szCs w:val="24"/>
        </w:rPr>
        <w:t>n</w:t>
      </w:r>
      <w:r>
        <w:rPr>
          <w:rFonts w:cs="Calibri"/>
          <w:color w:val="000000"/>
          <w:sz w:val="24"/>
          <w:szCs w:val="24"/>
        </w:rPr>
        <w:t>i</w:t>
      </w:r>
      <w:r>
        <w:rPr>
          <w:rFonts w:cs="Calibri"/>
          <w:color w:val="000000"/>
          <w:spacing w:val="1"/>
          <w:sz w:val="24"/>
          <w:szCs w:val="24"/>
        </w:rPr>
        <w:t>n</w:t>
      </w:r>
      <w:r>
        <w:rPr>
          <w:rFonts w:cs="Calibri"/>
          <w:color w:val="000000"/>
          <w:sz w:val="24"/>
          <w:szCs w:val="24"/>
        </w:rPr>
        <w:t>iejs</w:t>
      </w:r>
      <w:r>
        <w:rPr>
          <w:rFonts w:cs="Calibri"/>
          <w:color w:val="000000"/>
          <w:spacing w:val="-1"/>
          <w:sz w:val="24"/>
          <w:szCs w:val="24"/>
        </w:rPr>
        <w:t>z</w:t>
      </w:r>
      <w:r>
        <w:rPr>
          <w:rFonts w:cs="Calibri"/>
          <w:color w:val="000000"/>
          <w:sz w:val="24"/>
          <w:szCs w:val="24"/>
        </w:rPr>
        <w:t xml:space="preserve">ej SWZ mają </w:t>
      </w:r>
      <w:r>
        <w:rPr>
          <w:rFonts w:cs="Calibri"/>
          <w:color w:val="000000"/>
          <w:spacing w:val="1"/>
          <w:sz w:val="24"/>
          <w:szCs w:val="24"/>
        </w:rPr>
        <w:t>z</w:t>
      </w:r>
      <w:r>
        <w:rPr>
          <w:rFonts w:cs="Calibri"/>
          <w:color w:val="000000"/>
          <w:sz w:val="24"/>
          <w:szCs w:val="24"/>
        </w:rPr>
        <w:t>as</w:t>
      </w:r>
      <w:r>
        <w:rPr>
          <w:rFonts w:cs="Calibri"/>
          <w:color w:val="000000"/>
          <w:spacing w:val="-1"/>
          <w:sz w:val="24"/>
          <w:szCs w:val="24"/>
        </w:rPr>
        <w:t>t</w:t>
      </w:r>
      <w:r>
        <w:rPr>
          <w:rFonts w:cs="Calibri"/>
          <w:color w:val="000000"/>
          <w:sz w:val="24"/>
          <w:szCs w:val="24"/>
        </w:rPr>
        <w:t>osowan</w:t>
      </w:r>
      <w:r>
        <w:rPr>
          <w:rFonts w:cs="Calibri"/>
          <w:color w:val="000000"/>
          <w:spacing w:val="-2"/>
          <w:sz w:val="24"/>
          <w:szCs w:val="24"/>
        </w:rPr>
        <w:t>i</w:t>
      </w:r>
      <w:r>
        <w:rPr>
          <w:rFonts w:cs="Calibri"/>
          <w:color w:val="000000"/>
          <w:sz w:val="24"/>
          <w:szCs w:val="24"/>
        </w:rPr>
        <w:t xml:space="preserve">e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pacing w:val="-2"/>
          <w:sz w:val="24"/>
          <w:szCs w:val="24"/>
        </w:rPr>
        <w:t>e</w:t>
      </w:r>
      <w:r>
        <w:rPr>
          <w:rFonts w:cs="Calibri"/>
          <w:color w:val="000000"/>
          <w:spacing w:val="1"/>
          <w:sz w:val="24"/>
          <w:szCs w:val="24"/>
        </w:rPr>
        <w:t>p</w:t>
      </w:r>
      <w:r>
        <w:rPr>
          <w:rFonts w:cs="Calibri"/>
          <w:color w:val="000000"/>
          <w:sz w:val="24"/>
          <w:szCs w:val="24"/>
        </w:rPr>
        <w:t xml:space="preserve">isy </w:t>
      </w:r>
      <w:r>
        <w:rPr>
          <w:rFonts w:cs="Calibri"/>
          <w:color w:val="000000"/>
          <w:spacing w:val="1"/>
          <w:sz w:val="24"/>
          <w:szCs w:val="24"/>
        </w:rPr>
        <w:t>u</w:t>
      </w:r>
      <w:r>
        <w:rPr>
          <w:rFonts w:cs="Calibri"/>
          <w:color w:val="000000"/>
          <w:sz w:val="24"/>
          <w:szCs w:val="24"/>
        </w:rPr>
        <w:t>s</w:t>
      </w:r>
      <w:r>
        <w:rPr>
          <w:rFonts w:cs="Calibri"/>
          <w:color w:val="000000"/>
          <w:spacing w:val="1"/>
          <w:sz w:val="24"/>
          <w:szCs w:val="24"/>
        </w:rPr>
        <w:t>t</w:t>
      </w:r>
      <w:r>
        <w:rPr>
          <w:rFonts w:cs="Calibri"/>
          <w:color w:val="000000"/>
          <w:sz w:val="24"/>
          <w:szCs w:val="24"/>
        </w:rPr>
        <w:t>a</w:t>
      </w:r>
      <w:r>
        <w:rPr>
          <w:rFonts w:cs="Calibri"/>
          <w:color w:val="000000"/>
          <w:spacing w:val="-1"/>
          <w:sz w:val="24"/>
          <w:szCs w:val="24"/>
        </w:rPr>
        <w:t>w</w:t>
      </w:r>
      <w:r>
        <w:rPr>
          <w:rFonts w:cs="Calibri"/>
          <w:color w:val="000000"/>
          <w:sz w:val="24"/>
          <w:szCs w:val="24"/>
        </w:rPr>
        <w:t xml:space="preserve">y </w:t>
      </w:r>
      <w:r>
        <w:rPr>
          <w:rFonts w:cs="Calibri"/>
          <w:color w:val="000000"/>
          <w:spacing w:val="2"/>
          <w:sz w:val="24"/>
          <w:szCs w:val="24"/>
        </w:rPr>
        <w:t>P</w:t>
      </w:r>
      <w:r>
        <w:rPr>
          <w:rFonts w:cs="Calibri"/>
          <w:color w:val="000000"/>
          <w:spacing w:val="-1"/>
          <w:sz w:val="24"/>
          <w:szCs w:val="24"/>
        </w:rPr>
        <w:t xml:space="preserve">rawo zamówień publicznych </w:t>
      </w:r>
      <w:r>
        <w:rPr>
          <w:rFonts w:cs="Calibri"/>
          <w:color w:val="000000"/>
          <w:sz w:val="24"/>
          <w:szCs w:val="24"/>
        </w:rPr>
        <w:t xml:space="preserve">oraz </w:t>
      </w:r>
      <w:r>
        <w:rPr>
          <w:rFonts w:cs="Calibri"/>
          <w:color w:val="000000"/>
          <w:spacing w:val="1"/>
          <w:sz w:val="24"/>
          <w:szCs w:val="24"/>
        </w:rPr>
        <w:t>p</w:t>
      </w:r>
      <w:r>
        <w:rPr>
          <w:rFonts w:cs="Calibri"/>
          <w:color w:val="000000"/>
          <w:spacing w:val="-2"/>
          <w:sz w:val="24"/>
          <w:szCs w:val="24"/>
        </w:rPr>
        <w:t>r</w:t>
      </w:r>
      <w:r>
        <w:rPr>
          <w:rFonts w:cs="Calibri"/>
          <w:color w:val="000000"/>
          <w:spacing w:val="1"/>
          <w:sz w:val="24"/>
          <w:szCs w:val="24"/>
        </w:rPr>
        <w:t>z</w:t>
      </w:r>
      <w:r>
        <w:rPr>
          <w:rFonts w:cs="Calibri"/>
          <w:color w:val="000000"/>
          <w:sz w:val="24"/>
          <w:szCs w:val="24"/>
        </w:rPr>
        <w:t>e</w:t>
      </w:r>
      <w:r>
        <w:rPr>
          <w:rFonts w:cs="Calibri"/>
          <w:color w:val="000000"/>
          <w:spacing w:val="1"/>
          <w:sz w:val="24"/>
          <w:szCs w:val="24"/>
        </w:rPr>
        <w:t>p</w:t>
      </w:r>
      <w:r>
        <w:rPr>
          <w:rFonts w:cs="Calibri"/>
          <w:color w:val="000000"/>
          <w:sz w:val="24"/>
          <w:szCs w:val="24"/>
        </w:rPr>
        <w:t>isy K</w:t>
      </w:r>
      <w:r>
        <w:rPr>
          <w:rFonts w:cs="Calibri"/>
          <w:color w:val="000000"/>
          <w:spacing w:val="1"/>
          <w:sz w:val="24"/>
          <w:szCs w:val="24"/>
        </w:rPr>
        <w:t>od</w:t>
      </w:r>
      <w:r>
        <w:rPr>
          <w:rFonts w:cs="Calibri"/>
          <w:color w:val="000000"/>
          <w:sz w:val="24"/>
          <w:szCs w:val="24"/>
        </w:rPr>
        <w:t>e</w:t>
      </w:r>
      <w:r>
        <w:rPr>
          <w:rFonts w:cs="Calibri"/>
          <w:color w:val="000000"/>
          <w:spacing w:val="-1"/>
          <w:sz w:val="24"/>
          <w:szCs w:val="24"/>
        </w:rPr>
        <w:t>k</w:t>
      </w:r>
      <w:r>
        <w:rPr>
          <w:rFonts w:cs="Calibri"/>
          <w:color w:val="000000"/>
          <w:sz w:val="24"/>
          <w:szCs w:val="24"/>
        </w:rPr>
        <w:t>su</w:t>
      </w:r>
      <w:r>
        <w:rPr>
          <w:rFonts w:cs="Calibri"/>
          <w:color w:val="000000"/>
          <w:spacing w:val="-1"/>
          <w:sz w:val="24"/>
          <w:szCs w:val="24"/>
        </w:rPr>
        <w:t xml:space="preserve"> c</w:t>
      </w:r>
      <w:r>
        <w:rPr>
          <w:rFonts w:cs="Calibri"/>
          <w:color w:val="000000"/>
          <w:sz w:val="24"/>
          <w:szCs w:val="24"/>
        </w:rPr>
        <w:t>y</w:t>
      </w:r>
      <w:r>
        <w:rPr>
          <w:rFonts w:cs="Calibri"/>
          <w:color w:val="000000"/>
          <w:spacing w:val="-2"/>
          <w:sz w:val="24"/>
          <w:szCs w:val="24"/>
        </w:rPr>
        <w:t>w</w:t>
      </w:r>
      <w:r>
        <w:rPr>
          <w:rFonts w:cs="Calibri"/>
          <w:color w:val="000000"/>
          <w:sz w:val="24"/>
          <w:szCs w:val="24"/>
        </w:rPr>
        <w:t>il</w:t>
      </w:r>
      <w:r>
        <w:rPr>
          <w:rFonts w:cs="Calibri"/>
          <w:color w:val="000000"/>
          <w:spacing w:val="1"/>
          <w:sz w:val="24"/>
          <w:szCs w:val="24"/>
        </w:rPr>
        <w:t>n</w:t>
      </w:r>
      <w:r>
        <w:rPr>
          <w:rFonts w:cs="Calibri"/>
          <w:color w:val="000000"/>
          <w:sz w:val="24"/>
          <w:szCs w:val="24"/>
        </w:rPr>
        <w:t>eg</w:t>
      </w:r>
      <w:r>
        <w:rPr>
          <w:rFonts w:cs="Calibri"/>
          <w:color w:val="000000"/>
          <w:spacing w:val="1"/>
          <w:sz w:val="24"/>
          <w:szCs w:val="24"/>
        </w:rPr>
        <w:t>o</w:t>
      </w:r>
      <w:r>
        <w:rPr>
          <w:rFonts w:cs="Calibri"/>
          <w:color w:val="000000"/>
          <w:sz w:val="24"/>
          <w:szCs w:val="24"/>
        </w:rPr>
        <w:t>.</w:t>
      </w:r>
    </w:p>
    <w:p w:rsidR="00AE7AF1" w:rsidRDefault="00136EE3" w:rsidP="00693E45">
      <w:pPr>
        <w:widowControl w:val="0"/>
        <w:numPr>
          <w:ilvl w:val="1"/>
          <w:numId w:val="21"/>
        </w:numPr>
        <w:tabs>
          <w:tab w:val="left" w:pos="851"/>
        </w:tabs>
        <w:ind w:left="851" w:right="221" w:hanging="425"/>
        <w:jc w:val="both"/>
        <w:rPr>
          <w:rFonts w:cs="Calibri"/>
          <w:b/>
          <w:bCs/>
          <w:color w:val="000000"/>
          <w:spacing w:val="1"/>
          <w:sz w:val="24"/>
          <w:szCs w:val="24"/>
        </w:rPr>
      </w:pPr>
      <w:r>
        <w:rPr>
          <w:rFonts w:cs="Calibri"/>
          <w:color w:val="000000"/>
          <w:sz w:val="24"/>
          <w:szCs w:val="24"/>
        </w:rPr>
        <w:t>O</w:t>
      </w:r>
      <w:r>
        <w:rPr>
          <w:rFonts w:cs="Calibri"/>
          <w:color w:val="000000"/>
          <w:spacing w:val="-1"/>
          <w:sz w:val="24"/>
          <w:szCs w:val="24"/>
        </w:rPr>
        <w:t>s</w:t>
      </w:r>
      <w:r>
        <w:rPr>
          <w:rFonts w:cs="Calibri"/>
          <w:color w:val="000000"/>
          <w:sz w:val="24"/>
          <w:szCs w:val="24"/>
        </w:rPr>
        <w:t>o</w:t>
      </w:r>
      <w:r>
        <w:rPr>
          <w:rFonts w:cs="Calibri"/>
          <w:color w:val="000000"/>
          <w:spacing w:val="1"/>
          <w:sz w:val="24"/>
          <w:szCs w:val="24"/>
        </w:rPr>
        <w:t>b</w:t>
      </w:r>
      <w:r>
        <w:rPr>
          <w:rFonts w:cs="Calibri"/>
          <w:color w:val="000000"/>
          <w:sz w:val="24"/>
          <w:szCs w:val="24"/>
        </w:rPr>
        <w:t>y re</w:t>
      </w:r>
      <w:r>
        <w:rPr>
          <w:rFonts w:cs="Calibri"/>
          <w:color w:val="000000"/>
          <w:spacing w:val="1"/>
          <w:sz w:val="24"/>
          <w:szCs w:val="24"/>
        </w:rPr>
        <w:t>p</w:t>
      </w:r>
      <w:r>
        <w:rPr>
          <w:rFonts w:cs="Calibri"/>
          <w:color w:val="000000"/>
          <w:sz w:val="24"/>
          <w:szCs w:val="24"/>
        </w:rPr>
        <w:t>r</w:t>
      </w:r>
      <w:r>
        <w:rPr>
          <w:rFonts w:cs="Calibri"/>
          <w:color w:val="000000"/>
          <w:spacing w:val="-2"/>
          <w:sz w:val="24"/>
          <w:szCs w:val="24"/>
        </w:rPr>
        <w:t>e</w:t>
      </w:r>
      <w:r>
        <w:rPr>
          <w:rFonts w:cs="Calibri"/>
          <w:color w:val="000000"/>
          <w:spacing w:val="1"/>
          <w:sz w:val="24"/>
          <w:szCs w:val="24"/>
        </w:rPr>
        <w:t>z</w:t>
      </w:r>
      <w:r>
        <w:rPr>
          <w:rFonts w:cs="Calibri"/>
          <w:color w:val="000000"/>
          <w:sz w:val="24"/>
          <w:szCs w:val="24"/>
        </w:rPr>
        <w:t>e</w:t>
      </w:r>
      <w:r>
        <w:rPr>
          <w:rFonts w:cs="Calibri"/>
          <w:color w:val="000000"/>
          <w:spacing w:val="-1"/>
          <w:sz w:val="24"/>
          <w:szCs w:val="24"/>
        </w:rPr>
        <w:t>n</w:t>
      </w:r>
      <w:r>
        <w:rPr>
          <w:rFonts w:cs="Calibri"/>
          <w:color w:val="000000"/>
          <w:spacing w:val="1"/>
          <w:sz w:val="24"/>
          <w:szCs w:val="24"/>
        </w:rPr>
        <w:t>t</w:t>
      </w:r>
      <w:r>
        <w:rPr>
          <w:rFonts w:cs="Calibri"/>
          <w:color w:val="000000"/>
          <w:spacing w:val="-1"/>
          <w:sz w:val="24"/>
          <w:szCs w:val="24"/>
        </w:rPr>
        <w:t>u</w:t>
      </w:r>
      <w:r>
        <w:rPr>
          <w:rFonts w:cs="Calibri"/>
          <w:color w:val="000000"/>
          <w:sz w:val="24"/>
          <w:szCs w:val="24"/>
        </w:rPr>
        <w:t xml:space="preserve">jące </w:t>
      </w:r>
      <w:r>
        <w:rPr>
          <w:rFonts w:cs="Calibri"/>
          <w:color w:val="000000"/>
          <w:spacing w:val="-2"/>
          <w:sz w:val="24"/>
          <w:szCs w:val="24"/>
        </w:rPr>
        <w:t>W</w:t>
      </w:r>
      <w:r>
        <w:rPr>
          <w:rFonts w:cs="Calibri"/>
          <w:color w:val="000000"/>
          <w:sz w:val="24"/>
          <w:szCs w:val="24"/>
        </w:rPr>
        <w:t>y</w:t>
      </w:r>
      <w:r>
        <w:rPr>
          <w:rFonts w:cs="Calibri"/>
          <w:color w:val="000000"/>
          <w:spacing w:val="-2"/>
          <w:sz w:val="24"/>
          <w:szCs w:val="24"/>
        </w:rPr>
        <w:t>k</w:t>
      </w:r>
      <w:r>
        <w:rPr>
          <w:rFonts w:cs="Calibri"/>
          <w:color w:val="000000"/>
          <w:sz w:val="24"/>
          <w:szCs w:val="24"/>
        </w:rPr>
        <w:t>o</w:t>
      </w:r>
      <w:r>
        <w:rPr>
          <w:rFonts w:cs="Calibri"/>
          <w:color w:val="000000"/>
          <w:spacing w:val="1"/>
          <w:sz w:val="24"/>
          <w:szCs w:val="24"/>
        </w:rPr>
        <w:t>n</w:t>
      </w:r>
      <w:r>
        <w:rPr>
          <w:rFonts w:cs="Calibri"/>
          <w:color w:val="000000"/>
          <w:sz w:val="24"/>
          <w:szCs w:val="24"/>
        </w:rPr>
        <w:t>a</w:t>
      </w:r>
      <w:r>
        <w:rPr>
          <w:rFonts w:cs="Calibri"/>
          <w:color w:val="000000"/>
          <w:spacing w:val="-1"/>
          <w:sz w:val="24"/>
          <w:szCs w:val="24"/>
        </w:rPr>
        <w:t>wc</w:t>
      </w:r>
      <w:r>
        <w:rPr>
          <w:rFonts w:cs="Calibri"/>
          <w:color w:val="000000"/>
          <w:sz w:val="24"/>
          <w:szCs w:val="24"/>
        </w:rPr>
        <w:t xml:space="preserve">ę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z w:val="24"/>
          <w:szCs w:val="24"/>
        </w:rPr>
        <w:t xml:space="preserve">y </w:t>
      </w:r>
      <w:r>
        <w:rPr>
          <w:rFonts w:cs="Calibri"/>
          <w:color w:val="000000"/>
          <w:spacing w:val="1"/>
          <w:sz w:val="24"/>
          <w:szCs w:val="24"/>
        </w:rPr>
        <w:t>p</w:t>
      </w:r>
      <w:r>
        <w:rPr>
          <w:rFonts w:cs="Calibri"/>
          <w:color w:val="000000"/>
          <w:sz w:val="24"/>
          <w:szCs w:val="24"/>
        </w:rPr>
        <w:t>o</w:t>
      </w:r>
      <w:r>
        <w:rPr>
          <w:rFonts w:cs="Calibri"/>
          <w:color w:val="000000"/>
          <w:spacing w:val="-1"/>
          <w:sz w:val="24"/>
          <w:szCs w:val="24"/>
        </w:rPr>
        <w:t>d</w:t>
      </w:r>
      <w:r>
        <w:rPr>
          <w:rFonts w:cs="Calibri"/>
          <w:color w:val="000000"/>
          <w:spacing w:val="1"/>
          <w:sz w:val="24"/>
          <w:szCs w:val="24"/>
        </w:rPr>
        <w:t>p</w:t>
      </w:r>
      <w:r>
        <w:rPr>
          <w:rFonts w:cs="Calibri"/>
          <w:color w:val="000000"/>
          <w:sz w:val="24"/>
          <w:szCs w:val="24"/>
        </w:rPr>
        <w:t>isa</w:t>
      </w:r>
      <w:r>
        <w:rPr>
          <w:rFonts w:cs="Calibri"/>
          <w:color w:val="000000"/>
          <w:spacing w:val="-1"/>
          <w:sz w:val="24"/>
          <w:szCs w:val="24"/>
        </w:rPr>
        <w:t>n</w:t>
      </w:r>
      <w:r>
        <w:rPr>
          <w:rFonts w:cs="Calibri"/>
          <w:color w:val="000000"/>
          <w:sz w:val="24"/>
          <w:szCs w:val="24"/>
        </w:rPr>
        <w:t xml:space="preserve">iu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owy</w:t>
      </w:r>
      <w:r w:rsidR="004049EF">
        <w:rPr>
          <w:rFonts w:cs="Calibri"/>
          <w:color w:val="000000"/>
          <w:spacing w:val="1"/>
          <w:sz w:val="24"/>
          <w:szCs w:val="24"/>
        </w:rPr>
        <w:t xml:space="preserve"> </w:t>
      </w:r>
      <w:r>
        <w:rPr>
          <w:rFonts w:cs="Calibri"/>
          <w:color w:val="000000"/>
          <w:spacing w:val="-1"/>
          <w:sz w:val="24"/>
          <w:szCs w:val="24"/>
        </w:rPr>
        <w:t>w</w:t>
      </w:r>
      <w:r>
        <w:rPr>
          <w:rFonts w:cs="Calibri"/>
          <w:color w:val="000000"/>
          <w:sz w:val="24"/>
          <w:szCs w:val="24"/>
        </w:rPr>
        <w:t>i</w:t>
      </w:r>
      <w:r>
        <w:rPr>
          <w:rFonts w:cs="Calibri"/>
          <w:color w:val="000000"/>
          <w:spacing w:val="1"/>
          <w:sz w:val="24"/>
          <w:szCs w:val="24"/>
        </w:rPr>
        <w:t>nn</w:t>
      </w:r>
      <w:r>
        <w:rPr>
          <w:rFonts w:cs="Calibri"/>
          <w:color w:val="000000"/>
          <w:sz w:val="24"/>
          <w:szCs w:val="24"/>
        </w:rPr>
        <w:t>y</w:t>
      </w:r>
      <w:r w:rsidR="004049EF">
        <w:rPr>
          <w:rFonts w:cs="Calibri"/>
          <w:color w:val="000000"/>
          <w:sz w:val="24"/>
          <w:szCs w:val="24"/>
        </w:rPr>
        <w:t xml:space="preserve"> </w:t>
      </w:r>
      <w:r>
        <w:rPr>
          <w:rFonts w:cs="Calibri"/>
          <w:color w:val="000000"/>
          <w:spacing w:val="1"/>
          <w:sz w:val="24"/>
          <w:szCs w:val="24"/>
        </w:rPr>
        <w:t>p</w:t>
      </w:r>
      <w:r>
        <w:rPr>
          <w:rFonts w:cs="Calibri"/>
          <w:color w:val="000000"/>
          <w:sz w:val="24"/>
          <w:szCs w:val="24"/>
        </w:rPr>
        <w:t>osi</w:t>
      </w:r>
      <w:r>
        <w:rPr>
          <w:rFonts w:cs="Calibri"/>
          <w:color w:val="000000"/>
          <w:spacing w:val="-2"/>
          <w:sz w:val="24"/>
          <w:szCs w:val="24"/>
        </w:rPr>
        <w:t>a</w:t>
      </w:r>
      <w:r>
        <w:rPr>
          <w:rFonts w:cs="Calibri"/>
          <w:color w:val="000000"/>
          <w:spacing w:val="1"/>
          <w:sz w:val="24"/>
          <w:szCs w:val="24"/>
        </w:rPr>
        <w:t>d</w:t>
      </w:r>
      <w:r>
        <w:rPr>
          <w:rFonts w:cs="Calibri"/>
          <w:color w:val="000000"/>
          <w:spacing w:val="-2"/>
          <w:sz w:val="24"/>
          <w:szCs w:val="24"/>
        </w:rPr>
        <w:t>a</w:t>
      </w:r>
      <w:r>
        <w:rPr>
          <w:rFonts w:cs="Calibri"/>
          <w:color w:val="000000"/>
          <w:sz w:val="24"/>
          <w:szCs w:val="24"/>
        </w:rPr>
        <w:t xml:space="preserve">ć </w:t>
      </w:r>
      <w:r>
        <w:rPr>
          <w:rFonts w:cs="Calibri"/>
          <w:color w:val="000000"/>
          <w:spacing w:val="1"/>
          <w:sz w:val="24"/>
          <w:szCs w:val="24"/>
        </w:rPr>
        <w:t>z</w:t>
      </w:r>
      <w:r>
        <w:rPr>
          <w:rFonts w:cs="Calibri"/>
          <w:color w:val="000000"/>
          <w:sz w:val="24"/>
          <w:szCs w:val="24"/>
        </w:rPr>
        <w:t>e so</w:t>
      </w:r>
      <w:r>
        <w:rPr>
          <w:rFonts w:cs="Calibri"/>
          <w:color w:val="000000"/>
          <w:spacing w:val="1"/>
          <w:sz w:val="24"/>
          <w:szCs w:val="24"/>
        </w:rPr>
        <w:t>b</w:t>
      </w:r>
      <w:r>
        <w:rPr>
          <w:rFonts w:cs="Calibri"/>
          <w:color w:val="000000"/>
          <w:sz w:val="24"/>
          <w:szCs w:val="24"/>
        </w:rPr>
        <w:t xml:space="preserve">ą </w:t>
      </w:r>
      <w:r>
        <w:rPr>
          <w:rFonts w:cs="Calibri"/>
          <w:color w:val="000000"/>
          <w:spacing w:val="1"/>
          <w:sz w:val="24"/>
          <w:szCs w:val="24"/>
        </w:rPr>
        <w:t>d</w:t>
      </w:r>
      <w:r>
        <w:rPr>
          <w:rFonts w:cs="Calibri"/>
          <w:color w:val="000000"/>
          <w:sz w:val="24"/>
          <w:szCs w:val="24"/>
        </w:rPr>
        <w:t>o</w:t>
      </w:r>
      <w:r>
        <w:rPr>
          <w:rFonts w:cs="Calibri"/>
          <w:color w:val="000000"/>
          <w:spacing w:val="-1"/>
          <w:sz w:val="24"/>
          <w:szCs w:val="24"/>
        </w:rPr>
        <w:t>k</w:t>
      </w:r>
      <w:r>
        <w:rPr>
          <w:rFonts w:cs="Calibri"/>
          <w:color w:val="000000"/>
          <w:spacing w:val="1"/>
          <w:sz w:val="24"/>
          <w:szCs w:val="24"/>
        </w:rPr>
        <w:t>u</w:t>
      </w:r>
      <w:r>
        <w:rPr>
          <w:rFonts w:cs="Calibri"/>
          <w:color w:val="000000"/>
          <w:sz w:val="24"/>
          <w:szCs w:val="24"/>
        </w:rPr>
        <w:t>m</w:t>
      </w:r>
      <w:r>
        <w:rPr>
          <w:rFonts w:cs="Calibri"/>
          <w:color w:val="000000"/>
          <w:spacing w:val="-2"/>
          <w:sz w:val="24"/>
          <w:szCs w:val="24"/>
        </w:rPr>
        <w:t>e</w:t>
      </w:r>
      <w:r>
        <w:rPr>
          <w:rFonts w:cs="Calibri"/>
          <w:color w:val="000000"/>
          <w:spacing w:val="1"/>
          <w:sz w:val="24"/>
          <w:szCs w:val="24"/>
        </w:rPr>
        <w:t>nt</w:t>
      </w:r>
      <w:r>
        <w:rPr>
          <w:rFonts w:cs="Calibri"/>
          <w:color w:val="000000"/>
          <w:sz w:val="24"/>
          <w:szCs w:val="24"/>
        </w:rPr>
        <w:t>y</w:t>
      </w:r>
      <w:r>
        <w:rPr>
          <w:rFonts w:cs="Calibri"/>
          <w:color w:val="000000"/>
          <w:spacing w:val="1"/>
          <w:sz w:val="24"/>
          <w:szCs w:val="24"/>
        </w:rPr>
        <w:t xml:space="preserve"> p</w:t>
      </w:r>
      <w:r>
        <w:rPr>
          <w:rFonts w:cs="Calibri"/>
          <w:color w:val="000000"/>
          <w:spacing w:val="-2"/>
          <w:sz w:val="24"/>
          <w:szCs w:val="24"/>
        </w:rPr>
        <w:t>o</w:t>
      </w:r>
      <w:r>
        <w:rPr>
          <w:rFonts w:cs="Calibri"/>
          <w:color w:val="000000"/>
          <w:spacing w:val="1"/>
          <w:sz w:val="24"/>
          <w:szCs w:val="24"/>
        </w:rPr>
        <w:t>t</w:t>
      </w:r>
      <w:r>
        <w:rPr>
          <w:rFonts w:cs="Calibri"/>
          <w:color w:val="000000"/>
          <w:spacing w:val="-1"/>
          <w:sz w:val="24"/>
          <w:szCs w:val="24"/>
        </w:rPr>
        <w:t>w</w:t>
      </w:r>
      <w:r>
        <w:rPr>
          <w:rFonts w:cs="Calibri"/>
          <w:color w:val="000000"/>
          <w:sz w:val="24"/>
          <w:szCs w:val="24"/>
        </w:rPr>
        <w:t>ier</w:t>
      </w:r>
      <w:r>
        <w:rPr>
          <w:rFonts w:cs="Calibri"/>
          <w:color w:val="000000"/>
          <w:spacing w:val="1"/>
          <w:sz w:val="24"/>
          <w:szCs w:val="24"/>
        </w:rPr>
        <w:t>d</w:t>
      </w:r>
      <w:r>
        <w:rPr>
          <w:rFonts w:cs="Calibri"/>
          <w:color w:val="000000"/>
          <w:spacing w:val="-1"/>
          <w:sz w:val="24"/>
          <w:szCs w:val="24"/>
        </w:rPr>
        <w:t>z</w:t>
      </w:r>
      <w:r>
        <w:rPr>
          <w:rFonts w:cs="Calibri"/>
          <w:color w:val="000000"/>
          <w:spacing w:val="-2"/>
          <w:sz w:val="24"/>
          <w:szCs w:val="24"/>
        </w:rPr>
        <w:t>a</w:t>
      </w:r>
      <w:r>
        <w:rPr>
          <w:rFonts w:cs="Calibri"/>
          <w:color w:val="000000"/>
          <w:sz w:val="24"/>
          <w:szCs w:val="24"/>
        </w:rPr>
        <w:t>jące i</w:t>
      </w:r>
      <w:r>
        <w:rPr>
          <w:rFonts w:cs="Calibri"/>
          <w:color w:val="000000"/>
          <w:spacing w:val="-1"/>
          <w:sz w:val="24"/>
          <w:szCs w:val="24"/>
        </w:rPr>
        <w:t>c</w:t>
      </w:r>
      <w:r>
        <w:rPr>
          <w:rFonts w:cs="Calibri"/>
          <w:color w:val="000000"/>
          <w:sz w:val="24"/>
          <w:szCs w:val="24"/>
        </w:rPr>
        <w:t xml:space="preserve">h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t>
      </w:r>
      <w:r>
        <w:rPr>
          <w:rFonts w:cs="Calibri"/>
          <w:color w:val="000000"/>
          <w:spacing w:val="-1"/>
          <w:sz w:val="24"/>
          <w:szCs w:val="24"/>
        </w:rPr>
        <w:t>c</w:t>
      </w:r>
      <w:r>
        <w:rPr>
          <w:rFonts w:cs="Calibri"/>
          <w:color w:val="000000"/>
          <w:sz w:val="24"/>
          <w:szCs w:val="24"/>
        </w:rPr>
        <w:t>o</w:t>
      </w:r>
      <w:r>
        <w:rPr>
          <w:rFonts w:cs="Calibri"/>
          <w:color w:val="000000"/>
          <w:spacing w:val="-1"/>
          <w:sz w:val="24"/>
          <w:szCs w:val="24"/>
        </w:rPr>
        <w:t>w</w:t>
      </w:r>
      <w:r>
        <w:rPr>
          <w:rFonts w:cs="Calibri"/>
          <w:color w:val="000000"/>
          <w:sz w:val="24"/>
          <w:szCs w:val="24"/>
        </w:rPr>
        <w:t>a</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d</w:t>
      </w:r>
      <w:r>
        <w:rPr>
          <w:rFonts w:cs="Calibri"/>
          <w:color w:val="000000"/>
          <w:sz w:val="24"/>
          <w:szCs w:val="24"/>
        </w:rPr>
        <w:t xml:space="preserve">o </w:t>
      </w:r>
      <w:r>
        <w:rPr>
          <w:rFonts w:cs="Calibri"/>
          <w:color w:val="000000"/>
          <w:spacing w:val="1"/>
          <w:sz w:val="24"/>
          <w:szCs w:val="24"/>
        </w:rPr>
        <w:t>p</w:t>
      </w:r>
      <w:r>
        <w:rPr>
          <w:rFonts w:cs="Calibri"/>
          <w:color w:val="000000"/>
          <w:sz w:val="24"/>
          <w:szCs w:val="24"/>
        </w:rPr>
        <w:t>o</w:t>
      </w:r>
      <w:r>
        <w:rPr>
          <w:rFonts w:cs="Calibri"/>
          <w:color w:val="000000"/>
          <w:spacing w:val="1"/>
          <w:sz w:val="24"/>
          <w:szCs w:val="24"/>
        </w:rPr>
        <w:t>d</w:t>
      </w:r>
      <w:r>
        <w:rPr>
          <w:rFonts w:cs="Calibri"/>
          <w:color w:val="000000"/>
          <w:spacing w:val="-1"/>
          <w:sz w:val="24"/>
          <w:szCs w:val="24"/>
        </w:rPr>
        <w:t>p</w:t>
      </w:r>
      <w:r>
        <w:rPr>
          <w:rFonts w:cs="Calibri"/>
          <w:color w:val="000000"/>
          <w:sz w:val="24"/>
          <w:szCs w:val="24"/>
        </w:rPr>
        <w:t>isa</w:t>
      </w:r>
      <w:r>
        <w:rPr>
          <w:rFonts w:cs="Calibri"/>
          <w:color w:val="000000"/>
          <w:spacing w:val="1"/>
          <w:sz w:val="24"/>
          <w:szCs w:val="24"/>
        </w:rPr>
        <w:t>n</w:t>
      </w:r>
      <w:r>
        <w:rPr>
          <w:rFonts w:cs="Calibri"/>
          <w:color w:val="000000"/>
          <w:sz w:val="24"/>
          <w:szCs w:val="24"/>
        </w:rPr>
        <w:t xml:space="preserve">ia </w:t>
      </w:r>
      <w:r>
        <w:rPr>
          <w:rFonts w:cs="Calibri"/>
          <w:color w:val="000000"/>
          <w:spacing w:val="1"/>
          <w:sz w:val="24"/>
          <w:szCs w:val="24"/>
        </w:rPr>
        <w:t>u</w:t>
      </w:r>
      <w:r>
        <w:rPr>
          <w:rFonts w:cs="Calibri"/>
          <w:color w:val="000000"/>
          <w:spacing w:val="-2"/>
          <w:sz w:val="24"/>
          <w:szCs w:val="24"/>
        </w:rPr>
        <w:t>mowy</w:t>
      </w:r>
      <w:r>
        <w:rPr>
          <w:rFonts w:cs="Calibri"/>
          <w:color w:val="000000"/>
          <w:sz w:val="24"/>
          <w:szCs w:val="24"/>
        </w:rPr>
        <w:t>, o i</w:t>
      </w:r>
      <w:r>
        <w:rPr>
          <w:rFonts w:cs="Calibri"/>
          <w:color w:val="000000"/>
          <w:spacing w:val="2"/>
          <w:sz w:val="24"/>
          <w:szCs w:val="24"/>
        </w:rPr>
        <w:t>l</w:t>
      </w:r>
      <w:r>
        <w:rPr>
          <w:rFonts w:cs="Calibri"/>
          <w:color w:val="000000"/>
          <w:sz w:val="24"/>
          <w:szCs w:val="24"/>
        </w:rPr>
        <w:t xml:space="preserve">e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t>
      </w:r>
      <w:r>
        <w:rPr>
          <w:rFonts w:cs="Calibri"/>
          <w:color w:val="000000"/>
          <w:spacing w:val="-1"/>
          <w:sz w:val="24"/>
          <w:szCs w:val="24"/>
        </w:rPr>
        <w:t>c</w:t>
      </w:r>
      <w:r>
        <w:rPr>
          <w:rFonts w:cs="Calibri"/>
          <w:color w:val="000000"/>
          <w:sz w:val="24"/>
          <w:szCs w:val="24"/>
        </w:rPr>
        <w:t>o</w:t>
      </w:r>
      <w:r>
        <w:rPr>
          <w:rFonts w:cs="Calibri"/>
          <w:color w:val="000000"/>
          <w:spacing w:val="-1"/>
          <w:sz w:val="24"/>
          <w:szCs w:val="24"/>
        </w:rPr>
        <w:t>w</w:t>
      </w:r>
      <w:r>
        <w:rPr>
          <w:rFonts w:cs="Calibri"/>
          <w:color w:val="000000"/>
          <w:sz w:val="24"/>
          <w:szCs w:val="24"/>
        </w:rPr>
        <w:t>a</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t</w:t>
      </w:r>
      <w:r>
        <w:rPr>
          <w:rFonts w:cs="Calibri"/>
          <w:color w:val="000000"/>
          <w:sz w:val="24"/>
          <w:szCs w:val="24"/>
        </w:rPr>
        <w:t xml:space="preserve">o </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b</w:t>
      </w:r>
      <w:r>
        <w:rPr>
          <w:rFonts w:cs="Calibri"/>
          <w:color w:val="000000"/>
          <w:sz w:val="24"/>
          <w:szCs w:val="24"/>
        </w:rPr>
        <w:t>ę</w:t>
      </w:r>
      <w:r>
        <w:rPr>
          <w:rFonts w:cs="Calibri"/>
          <w:color w:val="000000"/>
          <w:spacing w:val="-1"/>
          <w:sz w:val="24"/>
          <w:szCs w:val="24"/>
        </w:rPr>
        <w:t>d</w:t>
      </w:r>
      <w:r>
        <w:rPr>
          <w:rFonts w:cs="Calibri"/>
          <w:color w:val="000000"/>
          <w:spacing w:val="1"/>
          <w:sz w:val="24"/>
          <w:szCs w:val="24"/>
        </w:rPr>
        <w:t>z</w:t>
      </w:r>
      <w:r>
        <w:rPr>
          <w:rFonts w:cs="Calibri"/>
          <w:color w:val="000000"/>
          <w:sz w:val="24"/>
          <w:szCs w:val="24"/>
        </w:rPr>
        <w:t xml:space="preserve">ie </w:t>
      </w:r>
      <w:r>
        <w:rPr>
          <w:rFonts w:cs="Calibri"/>
          <w:color w:val="000000"/>
          <w:spacing w:val="-1"/>
          <w:sz w:val="24"/>
          <w:szCs w:val="24"/>
        </w:rPr>
        <w:t>w</w:t>
      </w:r>
      <w:r>
        <w:rPr>
          <w:rFonts w:cs="Calibri"/>
          <w:color w:val="000000"/>
          <w:sz w:val="24"/>
          <w:szCs w:val="24"/>
        </w:rPr>
        <w:t xml:space="preserve">ynikać z </w:t>
      </w:r>
      <w:r>
        <w:rPr>
          <w:rFonts w:cs="Calibri"/>
          <w:color w:val="000000"/>
          <w:spacing w:val="1"/>
          <w:sz w:val="24"/>
          <w:szCs w:val="24"/>
        </w:rPr>
        <w:t>d</w:t>
      </w:r>
      <w:r>
        <w:rPr>
          <w:rFonts w:cs="Calibri"/>
          <w:color w:val="000000"/>
          <w:sz w:val="24"/>
          <w:szCs w:val="24"/>
        </w:rPr>
        <w:t>o</w:t>
      </w:r>
      <w:r>
        <w:rPr>
          <w:rFonts w:cs="Calibri"/>
          <w:color w:val="000000"/>
          <w:spacing w:val="-1"/>
          <w:sz w:val="24"/>
          <w:szCs w:val="24"/>
        </w:rPr>
        <w:t>k</w:t>
      </w:r>
      <w:r>
        <w:rPr>
          <w:rFonts w:cs="Calibri"/>
          <w:color w:val="000000"/>
          <w:spacing w:val="1"/>
          <w:sz w:val="24"/>
          <w:szCs w:val="24"/>
        </w:rPr>
        <w:t>u</w:t>
      </w:r>
      <w:r>
        <w:rPr>
          <w:rFonts w:cs="Calibri"/>
          <w:color w:val="000000"/>
          <w:sz w:val="24"/>
          <w:szCs w:val="24"/>
        </w:rPr>
        <w:t>ment</w:t>
      </w:r>
      <w:r>
        <w:rPr>
          <w:rFonts w:cs="Calibri"/>
          <w:color w:val="000000"/>
          <w:spacing w:val="1"/>
          <w:sz w:val="24"/>
          <w:szCs w:val="24"/>
        </w:rPr>
        <w:t>ó</w:t>
      </w:r>
      <w:r>
        <w:rPr>
          <w:rFonts w:cs="Calibri"/>
          <w:color w:val="000000"/>
          <w:sz w:val="24"/>
          <w:szCs w:val="24"/>
        </w:rPr>
        <w:t xml:space="preserve">w </w:t>
      </w:r>
      <w:r>
        <w:rPr>
          <w:rFonts w:cs="Calibri"/>
          <w:color w:val="000000"/>
          <w:spacing w:val="1"/>
          <w:sz w:val="24"/>
          <w:szCs w:val="24"/>
        </w:rPr>
        <w:t>z</w:t>
      </w:r>
      <w:r>
        <w:rPr>
          <w:rFonts w:cs="Calibri"/>
          <w:color w:val="000000"/>
          <w:sz w:val="24"/>
          <w:szCs w:val="24"/>
        </w:rPr>
        <w:t>ałąc</w:t>
      </w:r>
      <w:r>
        <w:rPr>
          <w:rFonts w:cs="Calibri"/>
          <w:color w:val="000000"/>
          <w:spacing w:val="-2"/>
          <w:sz w:val="24"/>
          <w:szCs w:val="24"/>
        </w:rPr>
        <w:t>z</w:t>
      </w:r>
      <w:r>
        <w:rPr>
          <w:rFonts w:cs="Calibri"/>
          <w:color w:val="000000"/>
          <w:sz w:val="24"/>
          <w:szCs w:val="24"/>
        </w:rPr>
        <w:t>o</w:t>
      </w:r>
      <w:r>
        <w:rPr>
          <w:rFonts w:cs="Calibri"/>
          <w:color w:val="000000"/>
          <w:spacing w:val="1"/>
          <w:sz w:val="24"/>
          <w:szCs w:val="24"/>
        </w:rPr>
        <w:t>n</w:t>
      </w:r>
      <w:r>
        <w:rPr>
          <w:rFonts w:cs="Calibri"/>
          <w:color w:val="000000"/>
          <w:sz w:val="24"/>
          <w:szCs w:val="24"/>
        </w:rPr>
        <w:t>y</w:t>
      </w:r>
      <w:r>
        <w:rPr>
          <w:rFonts w:cs="Calibri"/>
          <w:color w:val="000000"/>
          <w:spacing w:val="-1"/>
          <w:sz w:val="24"/>
          <w:szCs w:val="24"/>
        </w:rPr>
        <w:t>c</w:t>
      </w:r>
      <w:r>
        <w:rPr>
          <w:rFonts w:cs="Calibri"/>
          <w:color w:val="000000"/>
          <w:sz w:val="24"/>
          <w:szCs w:val="24"/>
        </w:rPr>
        <w:t xml:space="preserve">h </w:t>
      </w:r>
      <w:r>
        <w:rPr>
          <w:rFonts w:cs="Calibri"/>
          <w:color w:val="000000"/>
          <w:spacing w:val="1"/>
          <w:sz w:val="24"/>
          <w:szCs w:val="24"/>
        </w:rPr>
        <w:t>d</w:t>
      </w:r>
      <w:r>
        <w:rPr>
          <w:rFonts w:cs="Calibri"/>
          <w:color w:val="000000"/>
          <w:sz w:val="24"/>
          <w:szCs w:val="24"/>
        </w:rPr>
        <w:t xml:space="preserve">o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z w:val="24"/>
          <w:szCs w:val="24"/>
        </w:rPr>
        <w:t>e</w:t>
      </w:r>
      <w:r>
        <w:rPr>
          <w:rFonts w:cs="Calibri"/>
          <w:color w:val="000000"/>
          <w:spacing w:val="1"/>
          <w:sz w:val="24"/>
          <w:szCs w:val="24"/>
        </w:rPr>
        <w:t>d</w:t>
      </w:r>
      <w:r>
        <w:rPr>
          <w:rFonts w:cs="Calibri"/>
          <w:color w:val="000000"/>
          <w:sz w:val="24"/>
          <w:szCs w:val="24"/>
        </w:rPr>
        <w:t>ł</w:t>
      </w:r>
      <w:r>
        <w:rPr>
          <w:rFonts w:cs="Calibri"/>
          <w:color w:val="000000"/>
          <w:spacing w:val="-1"/>
          <w:sz w:val="24"/>
          <w:szCs w:val="24"/>
        </w:rPr>
        <w:t>o</w:t>
      </w:r>
      <w:r>
        <w:rPr>
          <w:rFonts w:cs="Calibri"/>
          <w:color w:val="000000"/>
          <w:spacing w:val="1"/>
          <w:sz w:val="24"/>
          <w:szCs w:val="24"/>
        </w:rPr>
        <w:t>ż</w:t>
      </w:r>
      <w:r>
        <w:rPr>
          <w:rFonts w:cs="Calibri"/>
          <w:color w:val="000000"/>
          <w:sz w:val="24"/>
          <w:szCs w:val="24"/>
        </w:rPr>
        <w:t>o</w:t>
      </w:r>
      <w:r>
        <w:rPr>
          <w:rFonts w:cs="Calibri"/>
          <w:color w:val="000000"/>
          <w:spacing w:val="-1"/>
          <w:sz w:val="24"/>
          <w:szCs w:val="24"/>
        </w:rPr>
        <w:t>n</w:t>
      </w:r>
      <w:r>
        <w:rPr>
          <w:rFonts w:cs="Calibri"/>
          <w:color w:val="000000"/>
          <w:spacing w:val="-2"/>
          <w:sz w:val="24"/>
          <w:szCs w:val="24"/>
        </w:rPr>
        <w:t>e</w:t>
      </w:r>
      <w:r>
        <w:rPr>
          <w:rFonts w:cs="Calibri"/>
          <w:color w:val="000000"/>
          <w:sz w:val="24"/>
          <w:szCs w:val="24"/>
        </w:rPr>
        <w:t>j o</w:t>
      </w:r>
      <w:r>
        <w:rPr>
          <w:rFonts w:cs="Calibri"/>
          <w:color w:val="000000"/>
          <w:spacing w:val="1"/>
          <w:sz w:val="24"/>
          <w:szCs w:val="24"/>
        </w:rPr>
        <w:t>fe</w:t>
      </w:r>
      <w:r>
        <w:rPr>
          <w:rFonts w:cs="Calibri"/>
          <w:color w:val="000000"/>
          <w:spacing w:val="-2"/>
          <w:sz w:val="24"/>
          <w:szCs w:val="24"/>
        </w:rPr>
        <w:t>r</w:t>
      </w:r>
      <w:r>
        <w:rPr>
          <w:rFonts w:cs="Calibri"/>
          <w:color w:val="000000"/>
          <w:spacing w:val="1"/>
          <w:sz w:val="24"/>
          <w:szCs w:val="24"/>
        </w:rPr>
        <w:t>t</w:t>
      </w:r>
      <w:r>
        <w:rPr>
          <w:rFonts w:cs="Calibri"/>
          <w:color w:val="000000"/>
          <w:sz w:val="24"/>
          <w:szCs w:val="24"/>
        </w:rPr>
        <w:t>y.</w:t>
      </w:r>
    </w:p>
    <w:p w:rsidR="00AE7AF1" w:rsidRDefault="00AE7AF1">
      <w:pPr>
        <w:rPr>
          <w:color w:val="FF0000"/>
          <w:sz w:val="24"/>
          <w:szCs w:val="24"/>
        </w:rPr>
      </w:pPr>
    </w:p>
    <w:p w:rsidR="00AE7AF1" w:rsidRDefault="00A17823">
      <w:pPr>
        <w:pStyle w:val="Nagwek11"/>
        <w:numPr>
          <w:ilvl w:val="0"/>
          <w:numId w:val="0"/>
        </w:numPr>
        <w:spacing w:before="0"/>
        <w:jc w:val="both"/>
        <w:rPr>
          <w:rFonts w:ascii="Times New Roman" w:hAnsi="Times New Roman"/>
          <w:color w:val="auto"/>
          <w:sz w:val="24"/>
          <w:szCs w:val="24"/>
        </w:rPr>
      </w:pPr>
      <w:bookmarkStart w:id="32" w:name="_Toc532303684"/>
      <w:bookmarkStart w:id="33" w:name="_Toc468642205"/>
      <w:bookmarkStart w:id="34" w:name="_Toc204765341"/>
      <w:r>
        <w:rPr>
          <w:rFonts w:ascii="Times New Roman" w:hAnsi="Times New Roman"/>
          <w:color w:val="auto"/>
          <w:sz w:val="24"/>
          <w:szCs w:val="24"/>
        </w:rPr>
        <w:t>15</w:t>
      </w:r>
      <w:r w:rsidR="00136EE3">
        <w:rPr>
          <w:rFonts w:ascii="Times New Roman" w:hAnsi="Times New Roman"/>
          <w:color w:val="auto"/>
          <w:sz w:val="24"/>
          <w:szCs w:val="24"/>
        </w:rPr>
        <w:t>.WYMAGANIA DOTYCZĄCE ZABEZPIECZENIA NALEŻYTEGO WYKONANIA UMOWY.</w:t>
      </w:r>
      <w:bookmarkEnd w:id="32"/>
      <w:bookmarkEnd w:id="33"/>
      <w:bookmarkEnd w:id="34"/>
    </w:p>
    <w:p w:rsidR="004129B0" w:rsidRPr="004129B0" w:rsidRDefault="004129B0" w:rsidP="004129B0">
      <w:pPr>
        <w:autoSpaceDE w:val="0"/>
        <w:autoSpaceDN w:val="0"/>
        <w:adjustRightInd w:val="0"/>
        <w:rPr>
          <w:rFonts w:ascii="Georgia" w:eastAsiaTheme="minorHAnsi" w:hAnsi="Georgia" w:cs="Georgia"/>
          <w:color w:val="000000"/>
          <w:sz w:val="24"/>
          <w:szCs w:val="24"/>
          <w:lang w:eastAsia="en-US"/>
        </w:rPr>
      </w:pPr>
      <w:bookmarkStart w:id="35" w:name="_Toc532806651"/>
      <w:bookmarkStart w:id="36" w:name="_Toc532303691"/>
      <w:bookmarkStart w:id="37" w:name="_Toc468642210"/>
    </w:p>
    <w:bookmarkEnd w:id="35"/>
    <w:bookmarkEnd w:id="36"/>
    <w:bookmarkEnd w:id="37"/>
    <w:p w:rsidR="00DC4165" w:rsidRDefault="00DC4165">
      <w:pPr>
        <w:widowControl w:val="0"/>
        <w:spacing w:before="11"/>
        <w:ind w:right="-36"/>
        <w:jc w:val="both"/>
        <w:rPr>
          <w:rFonts w:eastAsiaTheme="minorHAnsi"/>
          <w:color w:val="000000"/>
          <w:sz w:val="24"/>
          <w:szCs w:val="24"/>
          <w:lang w:eastAsia="en-US"/>
        </w:rPr>
      </w:pPr>
      <w:r>
        <w:rPr>
          <w:rFonts w:eastAsiaTheme="minorHAnsi"/>
          <w:color w:val="000000"/>
          <w:sz w:val="24"/>
          <w:szCs w:val="24"/>
          <w:lang w:eastAsia="en-US"/>
        </w:rPr>
        <w:t>Ne dotyczy.</w:t>
      </w:r>
    </w:p>
    <w:p w:rsidR="00DC4165" w:rsidRDefault="00DC4165">
      <w:pPr>
        <w:widowControl w:val="0"/>
        <w:spacing w:before="11"/>
        <w:ind w:right="-36"/>
        <w:jc w:val="both"/>
        <w:rPr>
          <w:rFonts w:eastAsiaTheme="minorHAnsi"/>
          <w:color w:val="000000"/>
          <w:sz w:val="24"/>
          <w:szCs w:val="24"/>
          <w:lang w:eastAsia="en-US"/>
        </w:rPr>
      </w:pPr>
    </w:p>
    <w:p w:rsidR="00AE7AF1" w:rsidRDefault="00136EE3">
      <w:pPr>
        <w:widowControl w:val="0"/>
        <w:spacing w:before="11"/>
        <w:ind w:right="-36"/>
        <w:jc w:val="both"/>
        <w:rPr>
          <w:rFonts w:cs="Calibri"/>
          <w:bCs/>
          <w:sz w:val="24"/>
          <w:szCs w:val="24"/>
        </w:rPr>
      </w:pPr>
      <w:r>
        <w:rPr>
          <w:rFonts w:cs="Calibri"/>
          <w:b/>
          <w:caps/>
          <w:sz w:val="24"/>
          <w:szCs w:val="24"/>
        </w:rPr>
        <w:t>Pouczenie o środkach ochrony prawnej</w:t>
      </w:r>
    </w:p>
    <w:p w:rsidR="00AE7AF1" w:rsidRDefault="00AE7AF1">
      <w:pPr>
        <w:widowControl w:val="0"/>
        <w:spacing w:before="11"/>
        <w:ind w:right="-36"/>
        <w:jc w:val="both"/>
        <w:rPr>
          <w:rFonts w:cs="Calibri"/>
          <w:bCs/>
          <w:sz w:val="24"/>
          <w:szCs w:val="24"/>
        </w:rPr>
      </w:pPr>
    </w:p>
    <w:p w:rsidR="00AE7AF1" w:rsidRDefault="00136EE3">
      <w:pPr>
        <w:widowControl w:val="0"/>
        <w:spacing w:before="11"/>
        <w:ind w:right="-36"/>
        <w:jc w:val="both"/>
        <w:rPr>
          <w:rFonts w:cs="Calibri"/>
          <w:bCs/>
          <w:sz w:val="24"/>
          <w:szCs w:val="24"/>
        </w:rPr>
      </w:pPr>
      <w:r>
        <w:rPr>
          <w:rFonts w:cs="Calibri"/>
          <w:bCs/>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Pr>
          <w:rFonts w:cs="Calibri"/>
          <w:bCs/>
          <w:sz w:val="24"/>
          <w:szCs w:val="24"/>
        </w:rPr>
        <w:t>Pzp</w:t>
      </w:r>
      <w:proofErr w:type="spellEnd"/>
      <w:r>
        <w:rPr>
          <w:rFonts w:cs="Calibri"/>
          <w:bCs/>
          <w:sz w:val="24"/>
          <w:szCs w:val="24"/>
        </w:rPr>
        <w:t xml:space="preserve"> (art. 505–590 ustawy </w:t>
      </w:r>
      <w:proofErr w:type="spellStart"/>
      <w:r>
        <w:rPr>
          <w:rFonts w:cs="Calibri"/>
          <w:bCs/>
          <w:sz w:val="24"/>
          <w:szCs w:val="24"/>
        </w:rPr>
        <w:t>Pzp</w:t>
      </w:r>
      <w:proofErr w:type="spellEnd"/>
      <w:r>
        <w:rPr>
          <w:rFonts w:cs="Calibri"/>
          <w:bCs/>
          <w:sz w:val="24"/>
          <w:szCs w:val="24"/>
        </w:rPr>
        <w:t>).</w:t>
      </w:r>
    </w:p>
    <w:p w:rsidR="00AE7AF1" w:rsidRDefault="00136EE3">
      <w:pPr>
        <w:widowControl w:val="0"/>
        <w:spacing w:before="11"/>
        <w:ind w:right="-36"/>
        <w:jc w:val="both"/>
        <w:rPr>
          <w:rFonts w:cs="Calibri"/>
          <w:bCs/>
          <w:sz w:val="24"/>
          <w:szCs w:val="24"/>
        </w:rPr>
      </w:pPr>
      <w:r>
        <w:rPr>
          <w:rFonts w:cs="Calibri"/>
          <w:bCs/>
          <w:sz w:val="24"/>
          <w:szCs w:val="24"/>
        </w:rPr>
        <w:t xml:space="preserve">Środki ochrony prawnej wobec ogłoszenia wszczynającego postępowanie o udzielenie zamówienia oraz dokumentów zamówienia przysługują również organizacjom wpisanym na listę, o której mowa w art. 469 </w:t>
      </w:r>
      <w:proofErr w:type="spellStart"/>
      <w:r>
        <w:rPr>
          <w:rFonts w:cs="Calibri"/>
          <w:bCs/>
          <w:sz w:val="24"/>
          <w:szCs w:val="24"/>
        </w:rPr>
        <w:t>pkt</w:t>
      </w:r>
      <w:proofErr w:type="spellEnd"/>
      <w:r>
        <w:rPr>
          <w:rFonts w:cs="Calibri"/>
          <w:bCs/>
          <w:sz w:val="24"/>
          <w:szCs w:val="24"/>
        </w:rPr>
        <w:t xml:space="preserve"> 15 ustawy </w:t>
      </w:r>
      <w:proofErr w:type="spellStart"/>
      <w:r>
        <w:rPr>
          <w:rFonts w:cs="Calibri"/>
          <w:bCs/>
          <w:sz w:val="24"/>
          <w:szCs w:val="24"/>
        </w:rPr>
        <w:t>Pzp</w:t>
      </w:r>
      <w:proofErr w:type="spellEnd"/>
      <w:r>
        <w:rPr>
          <w:rFonts w:cs="Calibri"/>
          <w:bCs/>
          <w:sz w:val="24"/>
          <w:szCs w:val="24"/>
        </w:rPr>
        <w:t>, oraz Rzecznikowi Małych i Średnich Przedsiębiorców.</w:t>
      </w:r>
    </w:p>
    <w:p w:rsidR="00AE7AF1" w:rsidRDefault="00AE7AF1"/>
    <w:p w:rsidR="00AE7AF1" w:rsidRDefault="000F7216">
      <w:pPr>
        <w:pStyle w:val="Nagwek11"/>
        <w:numPr>
          <w:ilvl w:val="0"/>
          <w:numId w:val="0"/>
        </w:numPr>
        <w:spacing w:before="0" w:after="120"/>
      </w:pPr>
      <w:bookmarkStart w:id="38" w:name="_Toc532303697"/>
      <w:bookmarkStart w:id="39" w:name="_Toc468642216"/>
      <w:bookmarkStart w:id="40" w:name="_Toc532303700"/>
      <w:bookmarkStart w:id="41" w:name="_Toc468642219"/>
      <w:bookmarkStart w:id="42" w:name="_Toc204765343"/>
      <w:bookmarkEnd w:id="38"/>
      <w:bookmarkEnd w:id="39"/>
      <w:r>
        <w:rPr>
          <w:rFonts w:ascii="Times New Roman" w:hAnsi="Times New Roman"/>
          <w:color w:val="auto"/>
          <w:sz w:val="24"/>
          <w:szCs w:val="24"/>
        </w:rPr>
        <w:t>ZAŁĄCZNIKI  DO  S</w:t>
      </w:r>
      <w:r w:rsidR="00136EE3">
        <w:rPr>
          <w:rFonts w:ascii="Times New Roman" w:hAnsi="Times New Roman"/>
          <w:color w:val="auto"/>
          <w:sz w:val="24"/>
          <w:szCs w:val="24"/>
        </w:rPr>
        <w:t>WZ:</w:t>
      </w:r>
      <w:bookmarkEnd w:id="40"/>
      <w:bookmarkEnd w:id="41"/>
      <w:bookmarkEnd w:id="42"/>
    </w:p>
    <w:p w:rsidR="00AE7AF1" w:rsidRPr="00C002F7" w:rsidRDefault="00136EE3">
      <w:pPr>
        <w:spacing w:after="120"/>
        <w:ind w:left="567" w:hanging="567"/>
        <w:jc w:val="both"/>
        <w:rPr>
          <w:sz w:val="24"/>
          <w:szCs w:val="24"/>
        </w:rPr>
      </w:pPr>
      <w:r w:rsidRPr="00C002F7">
        <w:rPr>
          <w:sz w:val="24"/>
          <w:szCs w:val="24"/>
        </w:rPr>
        <w:t>Nr 1</w:t>
      </w:r>
      <w:r w:rsidRPr="00C002F7">
        <w:rPr>
          <w:sz w:val="24"/>
          <w:szCs w:val="24"/>
        </w:rPr>
        <w:tab/>
      </w:r>
      <w:r w:rsidRPr="00C002F7">
        <w:rPr>
          <w:sz w:val="24"/>
          <w:szCs w:val="24"/>
        </w:rPr>
        <w:tab/>
      </w:r>
      <w:r w:rsidRPr="00C002F7">
        <w:rPr>
          <w:i/>
          <w:sz w:val="24"/>
          <w:szCs w:val="24"/>
        </w:rPr>
        <w:t xml:space="preserve">Formularz oferty </w:t>
      </w:r>
      <w:r w:rsidRPr="00C002F7">
        <w:rPr>
          <w:sz w:val="24"/>
          <w:szCs w:val="24"/>
        </w:rPr>
        <w:t>do wypełnienia przez wykonawców</w:t>
      </w:r>
    </w:p>
    <w:p w:rsidR="00AE7AF1" w:rsidRPr="00C002F7" w:rsidRDefault="00DC4165" w:rsidP="00DC4165">
      <w:pPr>
        <w:autoSpaceDE w:val="0"/>
        <w:autoSpaceDN w:val="0"/>
        <w:adjustRightInd w:val="0"/>
        <w:spacing w:after="120"/>
        <w:ind w:left="567" w:hanging="567"/>
        <w:jc w:val="both"/>
        <w:rPr>
          <w:sz w:val="24"/>
          <w:szCs w:val="24"/>
        </w:rPr>
      </w:pPr>
      <w:r w:rsidRPr="00C002F7">
        <w:rPr>
          <w:sz w:val="24"/>
          <w:szCs w:val="24"/>
        </w:rPr>
        <w:t xml:space="preserve">Nr </w:t>
      </w:r>
      <w:r w:rsidR="008435E3" w:rsidRPr="00C002F7">
        <w:rPr>
          <w:sz w:val="24"/>
          <w:szCs w:val="24"/>
        </w:rPr>
        <w:t xml:space="preserve">2 </w:t>
      </w:r>
      <w:r w:rsidR="00ED1C29">
        <w:rPr>
          <w:sz w:val="24"/>
          <w:szCs w:val="24"/>
        </w:rPr>
        <w:t xml:space="preserve">  </w:t>
      </w:r>
      <w:r w:rsidR="00C54C65">
        <w:rPr>
          <w:i/>
          <w:sz w:val="24"/>
          <w:szCs w:val="24"/>
        </w:rPr>
        <w:t>Formularz asortymentowo - cenowy</w:t>
      </w:r>
      <w:r w:rsidRPr="00C002F7">
        <w:rPr>
          <w:i/>
          <w:sz w:val="24"/>
          <w:szCs w:val="24"/>
        </w:rPr>
        <w:t xml:space="preserve"> </w:t>
      </w:r>
    </w:p>
    <w:p w:rsidR="00B42BDA" w:rsidRPr="00C002F7" w:rsidRDefault="00136EE3" w:rsidP="00DC4165">
      <w:pPr>
        <w:spacing w:after="120"/>
        <w:ind w:left="567" w:hanging="567"/>
        <w:jc w:val="both"/>
        <w:rPr>
          <w:sz w:val="24"/>
          <w:szCs w:val="24"/>
        </w:rPr>
      </w:pPr>
      <w:r w:rsidRPr="00C002F7">
        <w:rPr>
          <w:sz w:val="24"/>
          <w:szCs w:val="24"/>
        </w:rPr>
        <w:t xml:space="preserve">Nr 3   </w:t>
      </w:r>
      <w:r w:rsidR="00B42BDA" w:rsidRPr="00C002F7">
        <w:rPr>
          <w:sz w:val="24"/>
          <w:szCs w:val="24"/>
        </w:rPr>
        <w:t>projektowane postanowienia umowy</w:t>
      </w:r>
    </w:p>
    <w:p w:rsidR="00C002F7" w:rsidRPr="005A1426" w:rsidRDefault="00C002F7" w:rsidP="00C002F7">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Nr 4 wypełniony załącznik nr 4</w:t>
      </w:r>
      <w:r w:rsidRPr="005A1426">
        <w:rPr>
          <w:rFonts w:eastAsiaTheme="minorHAnsi"/>
          <w:color w:val="000000"/>
          <w:sz w:val="24"/>
          <w:szCs w:val="24"/>
          <w:lang w:eastAsia="en-US"/>
        </w:rPr>
        <w:t xml:space="preserve"> do SWZ- Oświadczenie o</w:t>
      </w:r>
      <w:r w:rsidR="00C54C65">
        <w:rPr>
          <w:rFonts w:eastAsiaTheme="minorHAnsi"/>
          <w:color w:val="000000"/>
          <w:sz w:val="24"/>
          <w:szCs w:val="24"/>
          <w:lang w:eastAsia="en-US"/>
        </w:rPr>
        <w:t xml:space="preserve"> braku podstaw do wykluczenia i </w:t>
      </w:r>
      <w:r w:rsidRPr="005A1426">
        <w:rPr>
          <w:rFonts w:eastAsiaTheme="minorHAnsi"/>
          <w:color w:val="000000"/>
          <w:sz w:val="24"/>
          <w:szCs w:val="24"/>
          <w:lang w:eastAsia="en-US"/>
        </w:rPr>
        <w:t xml:space="preserve">spełnianiu warunków udziału w postępowaniu </w:t>
      </w:r>
    </w:p>
    <w:p w:rsidR="00C002F7" w:rsidRPr="005A1426" w:rsidRDefault="00C002F7" w:rsidP="00C002F7">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Nr 5 wypełniony załącznik nr 5</w:t>
      </w:r>
      <w:r w:rsidRPr="005A1426">
        <w:rPr>
          <w:rFonts w:eastAsiaTheme="minorHAnsi"/>
          <w:color w:val="000000"/>
          <w:sz w:val="24"/>
          <w:szCs w:val="24"/>
          <w:lang w:eastAsia="en-US"/>
        </w:rPr>
        <w:t xml:space="preserve"> do SWZ- Zobowiązanie podmiotu udostępniającego zasoby (jeżeli dotyczy) </w:t>
      </w:r>
    </w:p>
    <w:p w:rsidR="00C002F7" w:rsidRPr="00D178F5" w:rsidRDefault="00C002F7" w:rsidP="00C002F7">
      <w:pPr>
        <w:autoSpaceDE w:val="0"/>
        <w:autoSpaceDN w:val="0"/>
        <w:adjustRightInd w:val="0"/>
        <w:spacing w:after="258"/>
        <w:jc w:val="both"/>
        <w:rPr>
          <w:rFonts w:eastAsiaTheme="minorHAnsi"/>
          <w:sz w:val="24"/>
          <w:szCs w:val="24"/>
          <w:lang w:eastAsia="en-US"/>
        </w:rPr>
      </w:pPr>
      <w:r>
        <w:rPr>
          <w:rFonts w:eastAsiaTheme="minorHAnsi"/>
          <w:sz w:val="24"/>
          <w:szCs w:val="24"/>
          <w:lang w:eastAsia="en-US"/>
        </w:rPr>
        <w:t>Nr 6 wypełniony załącznik nr 6</w:t>
      </w:r>
      <w:r w:rsidRPr="00D178F5">
        <w:rPr>
          <w:rFonts w:eastAsiaTheme="minorHAnsi"/>
          <w:sz w:val="24"/>
          <w:szCs w:val="24"/>
          <w:lang w:eastAsia="en-US"/>
        </w:rPr>
        <w:t xml:space="preserve"> do SWZ- Oświadczenie w zakresie art. 117 ust. 4 ustawy </w:t>
      </w:r>
      <w:proofErr w:type="spellStart"/>
      <w:r w:rsidRPr="00D178F5">
        <w:rPr>
          <w:rFonts w:eastAsiaTheme="minorHAnsi"/>
          <w:sz w:val="24"/>
          <w:szCs w:val="24"/>
          <w:lang w:eastAsia="en-US"/>
        </w:rPr>
        <w:t>Pzp</w:t>
      </w:r>
      <w:proofErr w:type="spellEnd"/>
      <w:r w:rsidRPr="00D178F5">
        <w:rPr>
          <w:rFonts w:eastAsiaTheme="minorHAnsi"/>
          <w:sz w:val="24"/>
          <w:szCs w:val="24"/>
          <w:lang w:eastAsia="en-US"/>
        </w:rPr>
        <w:t xml:space="preserve"> (jeżeli dotyczy) </w:t>
      </w:r>
    </w:p>
    <w:p w:rsidR="00C002F7" w:rsidRDefault="00C002F7" w:rsidP="00C002F7">
      <w:pPr>
        <w:autoSpaceDE w:val="0"/>
        <w:autoSpaceDN w:val="0"/>
        <w:adjustRightInd w:val="0"/>
        <w:jc w:val="both"/>
        <w:rPr>
          <w:rFonts w:eastAsiaTheme="minorHAnsi"/>
          <w:color w:val="000000"/>
          <w:sz w:val="24"/>
          <w:szCs w:val="24"/>
          <w:lang w:eastAsia="en-US"/>
        </w:rPr>
      </w:pPr>
      <w:r>
        <w:rPr>
          <w:rFonts w:eastAsiaTheme="minorHAnsi"/>
          <w:color w:val="000000"/>
          <w:sz w:val="24"/>
          <w:szCs w:val="24"/>
          <w:lang w:eastAsia="en-US"/>
        </w:rPr>
        <w:t xml:space="preserve">Nr 7 </w:t>
      </w:r>
      <w:r w:rsidRPr="005A1426">
        <w:rPr>
          <w:rFonts w:eastAsiaTheme="minorHAnsi"/>
          <w:color w:val="000000"/>
          <w:sz w:val="24"/>
          <w:szCs w:val="24"/>
          <w:lang w:eastAsia="en-US"/>
        </w:rPr>
        <w:t xml:space="preserve"> </w:t>
      </w:r>
      <w:r w:rsidRPr="003C29F2">
        <w:rPr>
          <w:sz w:val="24"/>
          <w:szCs w:val="24"/>
        </w:rPr>
        <w:t xml:space="preserve">pełnomocnictwo lub inny dokument potwierdzający umocowanie do reprezentowania Wykonawcy, </w:t>
      </w:r>
      <w:r w:rsidRPr="005A1426">
        <w:rPr>
          <w:rFonts w:eastAsiaTheme="minorHAnsi"/>
          <w:color w:val="000000"/>
          <w:sz w:val="24"/>
          <w:szCs w:val="24"/>
          <w:lang w:eastAsia="en-US"/>
        </w:rPr>
        <w:t xml:space="preserve">- jeżeli dotyczy </w:t>
      </w:r>
    </w:p>
    <w:p w:rsidR="00C002F7" w:rsidRPr="003C29F2" w:rsidRDefault="00C002F7" w:rsidP="00C002F7">
      <w:pPr>
        <w:widowControl w:val="0"/>
        <w:tabs>
          <w:tab w:val="left" w:pos="851"/>
        </w:tabs>
        <w:autoSpaceDE w:val="0"/>
        <w:autoSpaceDN w:val="0"/>
        <w:adjustRightInd w:val="0"/>
        <w:spacing w:before="11"/>
        <w:ind w:left="2629" w:right="-36"/>
        <w:jc w:val="both"/>
        <w:outlineLvl w:val="0"/>
        <w:rPr>
          <w:sz w:val="24"/>
          <w:szCs w:val="24"/>
        </w:rPr>
      </w:pPr>
    </w:p>
    <w:p w:rsidR="00C002F7" w:rsidRPr="00B35FF1" w:rsidRDefault="00C002F7" w:rsidP="00C002F7">
      <w:pPr>
        <w:widowControl w:val="0"/>
        <w:tabs>
          <w:tab w:val="left" w:pos="1560"/>
        </w:tabs>
        <w:autoSpaceDE w:val="0"/>
        <w:autoSpaceDN w:val="0"/>
        <w:adjustRightInd w:val="0"/>
        <w:spacing w:before="11"/>
        <w:ind w:right="-36"/>
        <w:jc w:val="both"/>
        <w:outlineLvl w:val="0"/>
        <w:rPr>
          <w:sz w:val="24"/>
          <w:szCs w:val="24"/>
        </w:rPr>
      </w:pPr>
    </w:p>
    <w:p w:rsidR="00AE7AF1" w:rsidRDefault="00136EE3">
      <w:pPr>
        <w:spacing w:after="120"/>
        <w:jc w:val="both"/>
      </w:pPr>
      <w:r>
        <w:rPr>
          <w:sz w:val="24"/>
          <w:szCs w:val="24"/>
        </w:rPr>
        <w:t>Zamawiający dopuszcza zmiany wielkości pól załączników oraz odmiany wyrazów wynikające ze złożenia oferty wspólnej. Wprowadzone zmiany nie powinny zmieniać treści załączników.</w:t>
      </w:r>
    </w:p>
    <w:p w:rsidR="00AE7AF1" w:rsidRDefault="00AE7AF1">
      <w:pPr>
        <w:pStyle w:val="Tekstprzypisudolnego1"/>
        <w:rPr>
          <w:b/>
        </w:rPr>
      </w:pPr>
    </w:p>
    <w:p w:rsidR="00AE7AF1" w:rsidRDefault="00136EE3">
      <w:pPr>
        <w:pStyle w:val="Tekstprzypisudolnego1"/>
      </w:pPr>
      <w:r>
        <w:rPr>
          <w:b/>
        </w:rPr>
        <w:t xml:space="preserve">O p </w:t>
      </w:r>
      <w:proofErr w:type="spellStart"/>
      <w:r>
        <w:rPr>
          <w:b/>
        </w:rPr>
        <w:t>r</w:t>
      </w:r>
      <w:proofErr w:type="spellEnd"/>
      <w:r>
        <w:rPr>
          <w:b/>
        </w:rPr>
        <w:t xml:space="preserve"> a c o w a ł:</w:t>
      </w:r>
    </w:p>
    <w:p w:rsidR="00AE7AF1" w:rsidRDefault="00AE7AF1">
      <w:pPr>
        <w:pStyle w:val="Tekstprzypisudolnego1"/>
      </w:pPr>
    </w:p>
    <w:p w:rsidR="00AE7AF1" w:rsidRDefault="00136EE3">
      <w:pPr>
        <w:pStyle w:val="Tekstprzypisudolnego1"/>
      </w:pPr>
      <w:r>
        <w:t>Justyna Paul</w:t>
      </w:r>
    </w:p>
    <w:p w:rsidR="00AE7AF1" w:rsidRDefault="00AE7AF1">
      <w:pPr>
        <w:pStyle w:val="Tekstprzypisudolnego1"/>
        <w:rPr>
          <w:b/>
        </w:rPr>
      </w:pPr>
    </w:p>
    <w:p w:rsidR="00AE7AF1" w:rsidRDefault="00136EE3">
      <w:pPr>
        <w:rPr>
          <w:sz w:val="24"/>
          <w:szCs w:val="24"/>
        </w:rPr>
      </w:pPr>
      <w:r>
        <w:rPr>
          <w:sz w:val="24"/>
          <w:szCs w:val="24"/>
        </w:rPr>
        <w:t>Członkowie Komisji Przetargowej :</w:t>
      </w:r>
    </w:p>
    <w:p w:rsidR="00AE7AF1" w:rsidRDefault="00AE7AF1">
      <w:pPr>
        <w:pStyle w:val="Styl1"/>
        <w:rPr>
          <w:szCs w:val="24"/>
        </w:rPr>
      </w:pPr>
    </w:p>
    <w:p w:rsidR="00AE7AF1" w:rsidRPr="00F878E4" w:rsidRDefault="00D70D2A">
      <w:pPr>
        <w:pStyle w:val="Styl1"/>
        <w:rPr>
          <w:szCs w:val="24"/>
        </w:rPr>
      </w:pPr>
      <w:r w:rsidRPr="00F878E4">
        <w:rPr>
          <w:szCs w:val="24"/>
        </w:rPr>
        <w:t>Przewodniczący –</w:t>
      </w:r>
      <w:r w:rsidR="00874AEB">
        <w:rPr>
          <w:szCs w:val="24"/>
        </w:rPr>
        <w:t xml:space="preserve">Zenobia Stachyra   </w:t>
      </w:r>
      <w:r w:rsidR="00CF0C69" w:rsidRPr="00F878E4">
        <w:rPr>
          <w:szCs w:val="24"/>
        </w:rPr>
        <w:tab/>
      </w:r>
      <w:r w:rsidR="00CF0C69" w:rsidRPr="00F878E4">
        <w:rPr>
          <w:szCs w:val="24"/>
        </w:rPr>
        <w:tab/>
      </w:r>
      <w:r w:rsidR="00CF0C69" w:rsidRPr="00F878E4">
        <w:rPr>
          <w:szCs w:val="24"/>
        </w:rPr>
        <w:tab/>
        <w:t>…………………………….</w:t>
      </w:r>
    </w:p>
    <w:p w:rsidR="00077CFA" w:rsidRDefault="00077CFA">
      <w:pPr>
        <w:pStyle w:val="Styl1"/>
        <w:rPr>
          <w:szCs w:val="24"/>
        </w:rPr>
      </w:pPr>
    </w:p>
    <w:p w:rsidR="00AE7AF1" w:rsidRDefault="00136EE3">
      <w:pPr>
        <w:pStyle w:val="Styl1"/>
        <w:rPr>
          <w:szCs w:val="24"/>
        </w:rPr>
      </w:pPr>
      <w:r>
        <w:rPr>
          <w:szCs w:val="24"/>
        </w:rPr>
        <w:t>Czło</w:t>
      </w:r>
      <w:r w:rsidR="00D70D2A">
        <w:rPr>
          <w:szCs w:val="24"/>
        </w:rPr>
        <w:t>nek- Jolanta Zachara- Zawada</w:t>
      </w:r>
      <w:r>
        <w:rPr>
          <w:szCs w:val="24"/>
        </w:rPr>
        <w:tab/>
      </w:r>
      <w:r>
        <w:rPr>
          <w:szCs w:val="24"/>
        </w:rPr>
        <w:tab/>
      </w:r>
      <w:r>
        <w:rPr>
          <w:szCs w:val="24"/>
        </w:rPr>
        <w:tab/>
      </w:r>
      <w:r w:rsidR="000F7216">
        <w:rPr>
          <w:szCs w:val="24"/>
        </w:rPr>
        <w:tab/>
      </w:r>
      <w:r>
        <w:rPr>
          <w:szCs w:val="24"/>
        </w:rPr>
        <w:t>……………………………..</w:t>
      </w:r>
    </w:p>
    <w:p w:rsidR="00AE7AF1" w:rsidRDefault="00AE7AF1">
      <w:pPr>
        <w:pStyle w:val="Styl1"/>
        <w:rPr>
          <w:szCs w:val="24"/>
        </w:rPr>
      </w:pPr>
    </w:p>
    <w:p w:rsidR="00AE7AF1" w:rsidRDefault="00136EE3">
      <w:pPr>
        <w:pStyle w:val="Styl1"/>
        <w:rPr>
          <w:szCs w:val="24"/>
        </w:rPr>
      </w:pPr>
      <w:r>
        <w:rPr>
          <w:szCs w:val="24"/>
        </w:rPr>
        <w:t>Sekretarz – Justyna Paul</w:t>
      </w:r>
      <w:r>
        <w:rPr>
          <w:szCs w:val="24"/>
        </w:rPr>
        <w:tab/>
      </w:r>
      <w:r>
        <w:rPr>
          <w:szCs w:val="24"/>
        </w:rPr>
        <w:tab/>
      </w:r>
      <w:r>
        <w:rPr>
          <w:szCs w:val="24"/>
        </w:rPr>
        <w:tab/>
      </w:r>
      <w:r>
        <w:rPr>
          <w:szCs w:val="24"/>
        </w:rPr>
        <w:tab/>
      </w:r>
      <w:r>
        <w:rPr>
          <w:szCs w:val="24"/>
        </w:rPr>
        <w:tab/>
        <w:t>……………………………..</w:t>
      </w:r>
    </w:p>
    <w:p w:rsidR="00AE7AF1" w:rsidRDefault="00AE7AF1">
      <w:pPr>
        <w:pStyle w:val="Tekstprzypisudolnego1"/>
        <w:rPr>
          <w:b/>
        </w:rPr>
      </w:pPr>
    </w:p>
    <w:p w:rsidR="00AE7AF1" w:rsidRDefault="00136EE3">
      <w:pPr>
        <w:pStyle w:val="Tekstprzypisudolnego1"/>
      </w:pPr>
      <w:r>
        <w:rPr>
          <w:b/>
        </w:rPr>
        <w:t>Zatwierdził :</w:t>
      </w:r>
    </w:p>
    <w:p w:rsidR="00AE7AF1" w:rsidRDefault="00AE7AF1">
      <w:pPr>
        <w:pStyle w:val="Tekstprzypisudolnego1"/>
      </w:pPr>
    </w:p>
    <w:p w:rsidR="00AE7AF1" w:rsidRDefault="00136EE3">
      <w:pPr>
        <w:pStyle w:val="Tekstprzypisudolnego1"/>
      </w:pPr>
      <w:r>
        <w:t>Główny Księgowy</w:t>
      </w:r>
      <w:r>
        <w:tab/>
      </w:r>
      <w:r>
        <w:tab/>
      </w:r>
      <w:r>
        <w:tab/>
      </w:r>
      <w:r>
        <w:tab/>
      </w:r>
      <w:r>
        <w:tab/>
      </w:r>
      <w:r>
        <w:tab/>
      </w:r>
      <w:r>
        <w:tab/>
        <w:t>..…………………………..</w:t>
      </w:r>
    </w:p>
    <w:p w:rsidR="00AE7AF1" w:rsidRDefault="00AE7AF1">
      <w:pPr>
        <w:pStyle w:val="Tekstprzypisudolnego1"/>
      </w:pPr>
    </w:p>
    <w:p w:rsidR="00AE7AF1" w:rsidRDefault="00136EE3">
      <w:pPr>
        <w:pStyle w:val="Tekstprzypisudolnego1"/>
      </w:pPr>
      <w:r>
        <w:t>Dyrektor</w:t>
      </w:r>
      <w:r>
        <w:tab/>
      </w:r>
      <w:r>
        <w:tab/>
      </w:r>
      <w:r>
        <w:tab/>
      </w:r>
      <w:r>
        <w:tab/>
      </w:r>
      <w:r>
        <w:tab/>
      </w:r>
      <w:r>
        <w:tab/>
      </w:r>
      <w:r>
        <w:tab/>
      </w:r>
      <w:r>
        <w:tab/>
        <w:t>.………………………….</w:t>
      </w:r>
    </w:p>
    <w:p w:rsidR="00AE7AF1" w:rsidRDefault="00136EE3">
      <w:pPr>
        <w:pStyle w:val="Tekstprzypisudolnego1"/>
      </w:pPr>
      <w:r>
        <w:t>Podpisy na oryginale</w:t>
      </w:r>
    </w:p>
    <w:p w:rsidR="00AE7AF1" w:rsidRDefault="00AE7AF1">
      <w:pPr>
        <w:pStyle w:val="Tekstprzypisudolnego1"/>
      </w:pPr>
    </w:p>
    <w:p w:rsidR="00F878E4" w:rsidRDefault="00F878E4" w:rsidP="00C002F7">
      <w:pPr>
        <w:pStyle w:val="Tekstprzypisudolnego1"/>
      </w:pPr>
    </w:p>
    <w:sectPr w:rsidR="00F878E4" w:rsidSect="00544F02">
      <w:pgSz w:w="11906" w:h="16838"/>
      <w:pgMar w:top="1417" w:right="1417" w:bottom="1417" w:left="1417" w:header="708" w:footer="708" w:gutter="0"/>
      <w:cols w:space="708"/>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3209E" w16cex:dateUtc="2025-08-01T07:38:00Z"/>
  <w16cex:commentExtensible w16cex:durableId="7E188E9A" w16cex:dateUtc="2025-07-31T20:54:00Z"/>
  <w16cex:commentExtensible w16cex:durableId="43BF36BF" w16cex:dateUtc="2025-07-31T20:58:00Z"/>
  <w16cex:commentExtensible w16cex:durableId="0B552FBE" w16cex:dateUtc="2025-07-31T21:00:00Z"/>
  <w16cex:commentExtensible w16cex:durableId="6B5C9A10" w16cex:dateUtc="2025-07-31T21:00:00Z"/>
  <w16cex:commentExtensible w16cex:durableId="2C98CA0F" w16cex:dateUtc="2025-07-31T21:01:00Z"/>
  <w16cex:commentExtensible w16cex:durableId="17B1E381" w16cex:dateUtc="2025-07-31T21:01:00Z"/>
  <w16cex:commentExtensible w16cex:durableId="5883BB50" w16cex:dateUtc="2025-07-31T21:02:00Z"/>
  <w16cex:commentExtensible w16cex:durableId="559D416E" w16cex:dateUtc="2025-07-31T21:04:00Z"/>
  <w16cex:commentExtensible w16cex:durableId="6B38AD2C" w16cex:dateUtc="2025-07-31T21:18:00Z"/>
  <w16cex:commentExtensible w16cex:durableId="77B8E098" w16cex:dateUtc="2025-07-31T21:04:00Z"/>
  <w16cex:commentExtensible w16cex:durableId="2E5769C4" w16cex:dateUtc="2025-07-31T21:05:00Z"/>
  <w16cex:commentExtensible w16cex:durableId="0D37AD9F" w16cex:dateUtc="2025-07-31T21:05:00Z"/>
  <w16cex:commentExtensible w16cex:durableId="054F2BA2" w16cex:dateUtc="2025-08-01T07:38:00Z"/>
  <w16cex:commentExtensible w16cex:durableId="1B82D54C" w16cex:dateUtc="2025-07-31T21:09:00Z"/>
  <w16cex:commentExtensible w16cex:durableId="021BC0BA" w16cex:dateUtc="2025-07-31T21:10:00Z"/>
  <w16cex:commentExtensible w16cex:durableId="3CA9A2A3" w16cex:dateUtc="2025-07-31T21:11:00Z"/>
  <w16cex:commentExtensible w16cex:durableId="01CF992E" w16cex:dateUtc="2025-07-31T21:12:00Z"/>
  <w16cex:commentExtensible w16cex:durableId="319C1BA5" w16cex:dateUtc="2025-07-31T21:12:00Z"/>
  <w16cex:commentExtensible w16cex:durableId="5DF2DD31" w16cex:dateUtc="2025-07-31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7F9B4B" w16cid:durableId="4F13209E"/>
  <w16cid:commentId w16cid:paraId="53FA00DC" w16cid:durableId="7E188E9A"/>
  <w16cid:commentId w16cid:paraId="68A86A42" w16cid:durableId="43BF36BF"/>
  <w16cid:commentId w16cid:paraId="49D4E3B8" w16cid:durableId="0B552FBE"/>
  <w16cid:commentId w16cid:paraId="6A4BE984" w16cid:durableId="6B5C9A10"/>
  <w16cid:commentId w16cid:paraId="6D54F9CB" w16cid:durableId="2C98CA0F"/>
  <w16cid:commentId w16cid:paraId="06003F0F" w16cid:durableId="17B1E381"/>
  <w16cid:commentId w16cid:paraId="14C9B9A7" w16cid:durableId="5883BB50"/>
  <w16cid:commentId w16cid:paraId="774175AB" w16cid:durableId="559D416E"/>
  <w16cid:commentId w16cid:paraId="202E13AE" w16cid:durableId="6B38AD2C"/>
  <w16cid:commentId w16cid:paraId="3F121E88" w16cid:durableId="77B8E098"/>
  <w16cid:commentId w16cid:paraId="3D202DE1" w16cid:durableId="2E5769C4"/>
  <w16cid:commentId w16cid:paraId="5A67E21C" w16cid:durableId="0D37AD9F"/>
  <w16cid:commentId w16cid:paraId="2DFDCC01" w16cid:durableId="054F2BA2"/>
  <w16cid:commentId w16cid:paraId="0228BCC9" w16cid:durableId="1B82D54C"/>
  <w16cid:commentId w16cid:paraId="1B9FA8DD" w16cid:durableId="021BC0BA"/>
  <w16cid:commentId w16cid:paraId="2D0B249C" w16cid:durableId="3CA9A2A3"/>
  <w16cid:commentId w16cid:paraId="7491F116" w16cid:durableId="01CF992E"/>
  <w16cid:commentId w16cid:paraId="11B6E6BF" w16cid:durableId="319C1BA5"/>
  <w16cid:commentId w16cid:paraId="2AD1867C" w16cid:durableId="5DF2DD3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BF4" w:rsidRDefault="00997BF4" w:rsidP="00AE7AF1">
      <w:r>
        <w:separator/>
      </w:r>
    </w:p>
  </w:endnote>
  <w:endnote w:type="continuationSeparator" w:id="1">
    <w:p w:rsidR="00997BF4" w:rsidRDefault="00997BF4" w:rsidP="00AE7A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BF4" w:rsidRDefault="00997BF4" w:rsidP="00AE7AF1">
      <w:r>
        <w:separator/>
      </w:r>
    </w:p>
  </w:footnote>
  <w:footnote w:type="continuationSeparator" w:id="1">
    <w:p w:rsidR="00997BF4" w:rsidRDefault="00997BF4" w:rsidP="00AE7A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0E5FCD"/>
    <w:multiLevelType w:val="hybridMultilevel"/>
    <w:tmpl w:val="8D7A6E3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8"/>
    <w:multiLevelType w:val="multilevel"/>
    <w:tmpl w:val="00000008"/>
    <w:name w:val="WW8Num8"/>
    <w:lvl w:ilvl="0">
      <w:start w:val="1"/>
      <w:numFmt w:val="decimal"/>
      <w:lvlText w:val="%1."/>
      <w:lvlJc w:val="left"/>
      <w:pPr>
        <w:tabs>
          <w:tab w:val="num" w:pos="720"/>
        </w:tabs>
        <w:ind w:left="720" w:hanging="360"/>
      </w:pPr>
      <w:rPr>
        <w:rFonts w:ascii="Times New Roman" w:hAnsi="Times New Roman" w:cs="Times New Roman"/>
        <w:b/>
        <w:color w:val="000000"/>
        <w:kern w:val="1"/>
        <w:sz w:val="20"/>
        <w:szCs w:val="20"/>
      </w:rPr>
    </w:lvl>
    <w:lvl w:ilvl="1">
      <w:start w:val="1"/>
      <w:numFmt w:val="decimal"/>
      <w:lvlText w:val="%1.%2."/>
      <w:lvlJc w:val="left"/>
      <w:pPr>
        <w:tabs>
          <w:tab w:val="num" w:pos="720"/>
        </w:tabs>
        <w:ind w:left="720" w:hanging="360"/>
      </w:pPr>
      <w:rPr>
        <w:b/>
        <w:sz w:val="20"/>
        <w:szCs w:val="20"/>
        <w:u w:val="none"/>
      </w:rPr>
    </w:lvl>
    <w:lvl w:ilvl="2">
      <w:start w:val="1"/>
      <w:numFmt w:val="decimal"/>
      <w:lvlText w:val="%1.%2.%3."/>
      <w:lvlJc w:val="left"/>
      <w:pPr>
        <w:tabs>
          <w:tab w:val="num" w:pos="1080"/>
        </w:tabs>
        <w:ind w:left="1080" w:hanging="720"/>
      </w:pPr>
      <w:rPr>
        <w:b/>
        <w:u w:val="single"/>
      </w:rPr>
    </w:lvl>
    <w:lvl w:ilvl="3">
      <w:start w:val="1"/>
      <w:numFmt w:val="decimal"/>
      <w:lvlText w:val="%1.%2.%3.%4."/>
      <w:lvlJc w:val="left"/>
      <w:pPr>
        <w:tabs>
          <w:tab w:val="num" w:pos="1080"/>
        </w:tabs>
        <w:ind w:left="1080" w:hanging="720"/>
      </w:pPr>
      <w:rPr>
        <w:b/>
        <w:u w:val="single"/>
      </w:rPr>
    </w:lvl>
    <w:lvl w:ilvl="4">
      <w:start w:val="1"/>
      <w:numFmt w:val="decimal"/>
      <w:lvlText w:val="%1.%2.%3.%4.%5."/>
      <w:lvlJc w:val="left"/>
      <w:pPr>
        <w:tabs>
          <w:tab w:val="num" w:pos="1440"/>
        </w:tabs>
        <w:ind w:left="1440" w:hanging="1080"/>
      </w:pPr>
      <w:rPr>
        <w:b/>
        <w:u w:val="single"/>
      </w:rPr>
    </w:lvl>
    <w:lvl w:ilvl="5">
      <w:start w:val="1"/>
      <w:numFmt w:val="decimal"/>
      <w:lvlText w:val="%1.%2.%3.%4.%5.%6."/>
      <w:lvlJc w:val="left"/>
      <w:pPr>
        <w:tabs>
          <w:tab w:val="num" w:pos="1440"/>
        </w:tabs>
        <w:ind w:left="1440" w:hanging="1080"/>
      </w:pPr>
      <w:rPr>
        <w:b/>
        <w:u w:val="single"/>
      </w:rPr>
    </w:lvl>
    <w:lvl w:ilvl="6">
      <w:start w:val="1"/>
      <w:numFmt w:val="decimal"/>
      <w:lvlText w:val="%1.%2.%3.%4.%5.%6.%7."/>
      <w:lvlJc w:val="left"/>
      <w:pPr>
        <w:tabs>
          <w:tab w:val="num" w:pos="1800"/>
        </w:tabs>
        <w:ind w:left="1800" w:hanging="1440"/>
      </w:pPr>
      <w:rPr>
        <w:b/>
        <w:u w:val="single"/>
      </w:rPr>
    </w:lvl>
    <w:lvl w:ilvl="7">
      <w:start w:val="1"/>
      <w:numFmt w:val="decimal"/>
      <w:lvlText w:val="%1.%2.%3.%4.%5.%6.%7.%8."/>
      <w:lvlJc w:val="left"/>
      <w:pPr>
        <w:tabs>
          <w:tab w:val="num" w:pos="1800"/>
        </w:tabs>
        <w:ind w:left="1800" w:hanging="1440"/>
      </w:pPr>
      <w:rPr>
        <w:b/>
        <w:u w:val="single"/>
      </w:rPr>
    </w:lvl>
    <w:lvl w:ilvl="8">
      <w:start w:val="1"/>
      <w:numFmt w:val="decimal"/>
      <w:lvlText w:val="%1.%2.%3.%4.%5.%6.%7.%8.%9."/>
      <w:lvlJc w:val="left"/>
      <w:pPr>
        <w:tabs>
          <w:tab w:val="num" w:pos="2160"/>
        </w:tabs>
        <w:ind w:left="2160" w:hanging="1800"/>
      </w:pPr>
      <w:rPr>
        <w:b/>
        <w:u w:val="single"/>
      </w:rPr>
    </w:lvl>
  </w:abstractNum>
  <w:abstractNum w:abstractNumId="2">
    <w:nsid w:val="00000009"/>
    <w:multiLevelType w:val="multilevel"/>
    <w:tmpl w:val="00000009"/>
    <w:name w:val="WW8Num9"/>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629"/>
        </w:tabs>
        <w:ind w:left="2629" w:hanging="360"/>
      </w:pPr>
      <w:rPr>
        <w:rFonts w:ascii="Times New Roman" w:hAnsi="Times New Roman" w:cs="Arial"/>
        <w:b/>
        <w:bCs/>
        <w:color w:val="000000"/>
        <w:sz w:val="20"/>
        <w:szCs w:val="20"/>
      </w:rPr>
    </w:lvl>
    <w:lvl w:ilvl="3">
      <w:start w:val="1"/>
      <w:numFmt w:val="decimal"/>
      <w:lvlText w:val="%4."/>
      <w:lvlJc w:val="left"/>
      <w:pPr>
        <w:tabs>
          <w:tab w:val="num" w:pos="3240"/>
        </w:tabs>
        <w:ind w:left="3240" w:hanging="360"/>
      </w:pPr>
      <w:rPr>
        <w:rFonts w:ascii="Times New Roman" w:hAnsi="Times New Roman" w:cs="Arial"/>
        <w:b/>
        <w:sz w:val="20"/>
        <w:szCs w:val="20"/>
        <w:lang w:val="pl-PL"/>
      </w:rPr>
    </w:lvl>
    <w:lvl w:ilvl="4">
      <w:start w:val="1"/>
      <w:numFmt w:val="decimal"/>
      <w:lvlText w:val="%5."/>
      <w:lvlJc w:val="left"/>
      <w:pPr>
        <w:tabs>
          <w:tab w:val="num" w:pos="3960"/>
        </w:tabs>
        <w:ind w:left="3960" w:hanging="360"/>
      </w:pPr>
      <w:rPr>
        <w:rFonts w:cs="Arial"/>
        <w:b/>
        <w:bCs/>
        <w:sz w:val="20"/>
      </w:rPr>
    </w:lvl>
    <w:lvl w:ilvl="5">
      <w:start w:val="1"/>
      <w:numFmt w:val="decimal"/>
      <w:lvlText w:val="%6."/>
      <w:lvlJc w:val="left"/>
      <w:pPr>
        <w:tabs>
          <w:tab w:val="num" w:pos="4680"/>
        </w:tabs>
        <w:ind w:left="4680" w:hanging="360"/>
      </w:pPr>
      <w:rPr>
        <w:rFonts w:cs="Arial"/>
        <w:b/>
        <w:bCs/>
        <w:sz w:val="20"/>
      </w:rPr>
    </w:lvl>
    <w:lvl w:ilvl="6">
      <w:start w:val="1"/>
      <w:numFmt w:val="decimal"/>
      <w:lvlText w:val="%7."/>
      <w:lvlJc w:val="left"/>
      <w:pPr>
        <w:tabs>
          <w:tab w:val="num" w:pos="5400"/>
        </w:tabs>
        <w:ind w:left="5400" w:hanging="360"/>
      </w:pPr>
      <w:rPr>
        <w:rFonts w:ascii="Times New Roman" w:hAnsi="Times New Roman" w:cs="Arial"/>
        <w:b/>
        <w:sz w:val="20"/>
        <w:szCs w:val="20"/>
        <w:lang w:val="pl-PL"/>
      </w:rPr>
    </w:lvl>
    <w:lvl w:ilvl="7">
      <w:start w:val="1"/>
      <w:numFmt w:val="decimal"/>
      <w:lvlText w:val="%8."/>
      <w:lvlJc w:val="left"/>
      <w:pPr>
        <w:tabs>
          <w:tab w:val="num" w:pos="6120"/>
        </w:tabs>
        <w:ind w:left="6120" w:hanging="360"/>
      </w:pPr>
      <w:rPr>
        <w:rFonts w:cs="Arial"/>
        <w:b/>
        <w:bCs/>
        <w:sz w:val="20"/>
      </w:rPr>
    </w:lvl>
    <w:lvl w:ilvl="8">
      <w:start w:val="1"/>
      <w:numFmt w:val="decimal"/>
      <w:lvlText w:val="%9."/>
      <w:lvlJc w:val="left"/>
      <w:pPr>
        <w:tabs>
          <w:tab w:val="num" w:pos="6840"/>
        </w:tabs>
        <w:ind w:left="6840" w:hanging="360"/>
      </w:pPr>
    </w:lvl>
  </w:abstractNum>
  <w:abstractNum w:abstractNumId="3">
    <w:nsid w:val="0000000B"/>
    <w:multiLevelType w:val="multilevel"/>
    <w:tmpl w:val="B53E86FE"/>
    <w:name w:val="WW8Num11"/>
    <w:lvl w:ilvl="0">
      <w:start w:val="1"/>
      <w:numFmt w:val="decimal"/>
      <w:lvlText w:val="%1."/>
      <w:lvlJc w:val="left"/>
      <w:pPr>
        <w:tabs>
          <w:tab w:val="num" w:pos="567"/>
        </w:tabs>
        <w:ind w:left="567" w:hanging="567"/>
      </w:pPr>
      <w:rPr>
        <w:rFonts w:ascii="Times New Roman" w:hAnsi="Times New Roman" w:cs="Arial"/>
        <w:b/>
        <w:bCs/>
        <w:sz w:val="20"/>
        <w:szCs w:val="20"/>
      </w:rPr>
    </w:lvl>
    <w:lvl w:ilvl="1">
      <w:start w:val="1"/>
      <w:numFmt w:val="decimal"/>
      <w:lvlText w:val="%1.%2."/>
      <w:lvlJc w:val="left"/>
      <w:pPr>
        <w:tabs>
          <w:tab w:val="num" w:pos="891"/>
        </w:tabs>
        <w:ind w:left="891" w:hanging="465"/>
      </w:pPr>
      <w:rPr>
        <w:rFonts w:ascii="Times New Roman" w:hAnsi="Times New Roman" w:cs="Times New Roman"/>
        <w:b/>
        <w:bCs/>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F"/>
    <w:multiLevelType w:val="multilevel"/>
    <w:tmpl w:val="0000000F"/>
    <w:name w:val="WW8Num15"/>
    <w:lvl w:ilvl="0">
      <w:start w:val="1"/>
      <w:numFmt w:val="decimal"/>
      <w:lvlText w:val="%1."/>
      <w:lvlJc w:val="left"/>
      <w:pPr>
        <w:tabs>
          <w:tab w:val="num" w:pos="0"/>
        </w:tabs>
        <w:ind w:left="720" w:hanging="360"/>
      </w:pPr>
      <w:rPr>
        <w:rFonts w:ascii="Times New Roman" w:hAnsi="Times New Roman" w:cs="Arial"/>
        <w:b/>
        <w:bCs/>
        <w:color w:val="000000"/>
        <w:sz w:val="20"/>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nsid w:val="00172C6D"/>
    <w:multiLevelType w:val="multilevel"/>
    <w:tmpl w:val="23562250"/>
    <w:lvl w:ilvl="0">
      <w:start w:val="1"/>
      <w:numFmt w:val="decimal"/>
      <w:lvlText w:val="%1)"/>
      <w:lvlJc w:val="left"/>
      <w:pPr>
        <w:ind w:left="1211" w:hanging="360"/>
      </w:pPr>
      <w:rPr>
        <w:rFonts w:cs="Tahoma"/>
        <w:b/>
        <w:strike w:val="0"/>
        <w:dstrike w:val="0"/>
        <w:color w:val="auto"/>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6">
    <w:nsid w:val="05AE143F"/>
    <w:multiLevelType w:val="hybridMultilevel"/>
    <w:tmpl w:val="CF0A4E5E"/>
    <w:lvl w:ilvl="0" w:tplc="66F2AA26">
      <w:start w:val="4"/>
      <w:numFmt w:val="decimal"/>
      <w:lvlText w:val="%1."/>
      <w:lvlJc w:val="left"/>
      <w:pPr>
        <w:tabs>
          <w:tab w:val="num" w:pos="1440"/>
        </w:tabs>
        <w:ind w:left="1440" w:hanging="360"/>
      </w:pPr>
      <w:rPr>
        <w:rFonts w:hint="default"/>
        <w:b w:val="0"/>
        <w:i w:val="0"/>
        <w:sz w:val="22"/>
        <w:szCs w:val="22"/>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030D7F"/>
    <w:multiLevelType w:val="hybridMultilevel"/>
    <w:tmpl w:val="D6F6477A"/>
    <w:lvl w:ilvl="0" w:tplc="BD669812">
      <w:start w:val="1"/>
      <w:numFmt w:val="decimal"/>
      <w:lvlText w:val="%1)"/>
      <w:lvlJc w:val="left"/>
      <w:pPr>
        <w:ind w:left="360" w:hanging="360"/>
      </w:pPr>
      <w:rPr>
        <w:rFonts w:cs="Times New Roman"/>
        <w:b w:val="0"/>
        <w:i w:val="0"/>
        <w:sz w:val="24"/>
      </w:rPr>
    </w:lvl>
    <w:lvl w:ilvl="1" w:tplc="A426D51E">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08846DFD"/>
    <w:multiLevelType w:val="hybridMultilevel"/>
    <w:tmpl w:val="8DC43860"/>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9">
    <w:nsid w:val="0A756052"/>
    <w:multiLevelType w:val="multilevel"/>
    <w:tmpl w:val="CF22D082"/>
    <w:lvl w:ilvl="0">
      <w:start w:val="1"/>
      <w:numFmt w:val="decimal"/>
      <w:lvlText w:val="%1."/>
      <w:lvlJc w:val="left"/>
      <w:pPr>
        <w:ind w:left="360" w:hanging="360"/>
      </w:pPr>
      <w:rPr>
        <w:b/>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AEE70FE"/>
    <w:multiLevelType w:val="multilevel"/>
    <w:tmpl w:val="1184742A"/>
    <w:lvl w:ilvl="0">
      <w:start w:val="14"/>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C264609"/>
    <w:multiLevelType w:val="multilevel"/>
    <w:tmpl w:val="31447A7A"/>
    <w:lvl w:ilvl="0">
      <w:start w:val="1"/>
      <w:numFmt w:val="decimal"/>
      <w:pStyle w:val="Styl20"/>
      <w:lvlText w:val="%1."/>
      <w:lvlJc w:val="left"/>
      <w:pPr>
        <w:ind w:left="360" w:hanging="360"/>
      </w:pPr>
      <w:rPr>
        <w:rFonts w:hint="default"/>
        <w:b/>
        <w:bCs/>
        <w:i w:val="0"/>
        <w:color w:val="auto"/>
        <w:sz w:val="24"/>
        <w:szCs w:val="24"/>
      </w:rPr>
    </w:lvl>
    <w:lvl w:ilvl="1">
      <w:start w:val="1"/>
      <w:numFmt w:val="decimal"/>
      <w:pStyle w:val="Styl3"/>
      <w:lvlText w:val="%1.%2."/>
      <w:lvlJc w:val="left"/>
      <w:pPr>
        <w:ind w:left="432" w:hanging="432"/>
      </w:pPr>
      <w:rPr>
        <w:rFonts w:hint="default"/>
        <w:b w:val="0"/>
        <w:bCs w:val="0"/>
        <w:i w:val="0"/>
        <w:color w:val="auto"/>
      </w:rPr>
    </w:lvl>
    <w:lvl w:ilvl="2">
      <w:start w:val="1"/>
      <w:numFmt w:val="decimal"/>
      <w:lvlText w:val="%1.%2.%3."/>
      <w:lvlJc w:val="left"/>
      <w:pPr>
        <w:ind w:left="1224" w:hanging="504"/>
      </w:pPr>
      <w:rPr>
        <w:rFonts w:hint="default"/>
        <w:b w:val="0"/>
        <w:bCs/>
        <w:color w:val="auto"/>
      </w:rPr>
    </w:lvl>
    <w:lvl w:ilvl="3">
      <w:start w:val="1"/>
      <w:numFmt w:val="decimal"/>
      <w:lvlText w:val="%1.%2.%3.%4."/>
      <w:lvlJc w:val="left"/>
      <w:pPr>
        <w:ind w:left="1499"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A955BE"/>
    <w:multiLevelType w:val="multilevel"/>
    <w:tmpl w:val="3BB27DDE"/>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3">
    <w:nsid w:val="0DF77684"/>
    <w:multiLevelType w:val="multilevel"/>
    <w:tmpl w:val="FF9A58F0"/>
    <w:styleLink w:val="WWNum8"/>
    <w:lvl w:ilvl="0">
      <w:numFmt w:val="bullet"/>
      <w:lvlText w:val=""/>
      <w:lvlJc w:val="left"/>
      <w:rPr>
        <w:rFonts w:ascii="Symbol" w:hAnsi="Symbol"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14">
    <w:nsid w:val="0EF44E99"/>
    <w:multiLevelType w:val="multilevel"/>
    <w:tmpl w:val="10BC6F82"/>
    <w:lvl w:ilvl="0">
      <w:start w:val="4"/>
      <w:numFmt w:val="decimal"/>
      <w:lvlText w:val="%1."/>
      <w:lvlJc w:val="left"/>
      <w:pPr>
        <w:ind w:left="720" w:hanging="720"/>
      </w:pPr>
      <w:rPr>
        <w:rFonts w:hint="default"/>
        <w:i w:val="0"/>
      </w:rPr>
    </w:lvl>
    <w:lvl w:ilvl="1">
      <w:start w:val="8"/>
      <w:numFmt w:val="decimal"/>
      <w:lvlText w:val="%1.%2."/>
      <w:lvlJc w:val="left"/>
      <w:pPr>
        <w:ind w:left="1145" w:hanging="720"/>
      </w:pPr>
      <w:rPr>
        <w:rFonts w:hint="default"/>
        <w:i w:val="0"/>
      </w:rPr>
    </w:lvl>
    <w:lvl w:ilvl="2">
      <w:start w:val="2"/>
      <w:numFmt w:val="decimal"/>
      <w:lvlText w:val="%1.%2.%3."/>
      <w:lvlJc w:val="left"/>
      <w:pPr>
        <w:ind w:left="1570" w:hanging="720"/>
      </w:pPr>
      <w:rPr>
        <w:rFonts w:hint="default"/>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5200" w:hanging="1800"/>
      </w:pPr>
      <w:rPr>
        <w:rFonts w:hint="default"/>
        <w:i w:val="0"/>
      </w:rPr>
    </w:lvl>
  </w:abstractNum>
  <w:abstractNum w:abstractNumId="15">
    <w:nsid w:val="110106E5"/>
    <w:multiLevelType w:val="multilevel"/>
    <w:tmpl w:val="AF480248"/>
    <w:lvl w:ilvl="0">
      <w:start w:val="4"/>
      <w:numFmt w:val="decimal"/>
      <w:lvlText w:val="%1."/>
      <w:lvlJc w:val="left"/>
      <w:pPr>
        <w:ind w:left="660" w:hanging="660"/>
      </w:pPr>
      <w:rPr>
        <w:rFonts w:hint="default"/>
      </w:rPr>
    </w:lvl>
    <w:lvl w:ilvl="1">
      <w:start w:val="10"/>
      <w:numFmt w:val="decimal"/>
      <w:lvlText w:val="%1.%2."/>
      <w:lvlJc w:val="left"/>
      <w:pPr>
        <w:ind w:left="754" w:hanging="660"/>
      </w:pPr>
      <w:rPr>
        <w:rFonts w:hint="default"/>
        <w:i w:val="0"/>
      </w:rPr>
    </w:lvl>
    <w:lvl w:ilvl="2">
      <w:start w:val="1"/>
      <w:numFmt w:val="decimal"/>
      <w:lvlText w:val="%1.%2.%3."/>
      <w:lvlJc w:val="left"/>
      <w:pPr>
        <w:ind w:left="908" w:hanging="720"/>
      </w:pPr>
      <w:rPr>
        <w:rFonts w:hint="default"/>
        <w:b w:val="0"/>
        <w:i w:val="0"/>
      </w:rPr>
    </w:lvl>
    <w:lvl w:ilvl="3">
      <w:start w:val="1"/>
      <w:numFmt w:val="decimal"/>
      <w:lvlText w:val="%1.%2.%3.%4."/>
      <w:lvlJc w:val="left"/>
      <w:pPr>
        <w:ind w:left="1002" w:hanging="720"/>
      </w:pPr>
      <w:rPr>
        <w:rFonts w:hint="default"/>
      </w:rPr>
    </w:lvl>
    <w:lvl w:ilvl="4">
      <w:start w:val="1"/>
      <w:numFmt w:val="decimal"/>
      <w:lvlText w:val="%1.%2.%3.%4.%5."/>
      <w:lvlJc w:val="left"/>
      <w:pPr>
        <w:ind w:left="2073"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6">
    <w:nsid w:val="1B9F5105"/>
    <w:multiLevelType w:val="multilevel"/>
    <w:tmpl w:val="0696290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7">
    <w:nsid w:val="1D491ECD"/>
    <w:multiLevelType w:val="multilevel"/>
    <w:tmpl w:val="A46E9268"/>
    <w:lvl w:ilvl="0">
      <w:start w:val="1"/>
      <w:numFmt w:val="decimal"/>
      <w:lvlText w:val="%1."/>
      <w:lvlJc w:val="left"/>
      <w:pPr>
        <w:ind w:left="360" w:hanging="360"/>
      </w:pPr>
      <w:rPr>
        <w:b/>
      </w:rPr>
    </w:lvl>
    <w:lvl w:ilvl="1">
      <w:start w:val="1"/>
      <w:numFmt w:val="decimal"/>
      <w:lvlText w:val="%1.%2."/>
      <w:lvlJc w:val="left"/>
      <w:pPr>
        <w:ind w:left="792" w:hanging="432"/>
      </w:pPr>
      <w:rPr>
        <w:b w:val="0"/>
        <w:bCs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F331409"/>
    <w:multiLevelType w:val="multilevel"/>
    <w:tmpl w:val="8BC6CCC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20797E78"/>
    <w:multiLevelType w:val="multilevel"/>
    <w:tmpl w:val="D234A238"/>
    <w:lvl w:ilvl="0">
      <w:start w:val="4"/>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i w:val="0"/>
        <w:sz w:val="24"/>
      </w:rPr>
    </w:lvl>
    <w:lvl w:ilvl="2">
      <w:start w:val="1"/>
      <w:numFmt w:val="decimal"/>
      <w:lvlText w:val="%1.%2.%3."/>
      <w:lvlJc w:val="left"/>
      <w:pPr>
        <w:ind w:left="1572" w:hanging="720"/>
      </w:pPr>
      <w:rPr>
        <w:rFonts w:cs="Times New Roman" w:hint="default"/>
        <w:b w:val="0"/>
        <w:i w:val="0"/>
        <w:sz w:val="24"/>
        <w:szCs w:val="24"/>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254861AF"/>
    <w:multiLevelType w:val="multilevel"/>
    <w:tmpl w:val="660410CE"/>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1">
    <w:nsid w:val="2B021806"/>
    <w:multiLevelType w:val="hybridMultilevel"/>
    <w:tmpl w:val="C32CE056"/>
    <w:lvl w:ilvl="0" w:tplc="0415000F">
      <w:start w:val="1"/>
      <w:numFmt w:val="decimal"/>
      <w:lvlText w:val="%1."/>
      <w:lvlJc w:val="left"/>
      <w:pPr>
        <w:ind w:left="1353" w:hanging="360"/>
      </w:pPr>
      <w:rPr>
        <w:b w:val="0"/>
        <w:bCs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nsid w:val="375F7A87"/>
    <w:multiLevelType w:val="multilevel"/>
    <w:tmpl w:val="A170E56A"/>
    <w:lvl w:ilvl="0">
      <w:start w:val="1"/>
      <w:numFmt w:val="upperRoman"/>
      <w:pStyle w:val="Nagwek11"/>
      <w:lvlText w:val="%1."/>
      <w:lvlJc w:val="left"/>
      <w:pPr>
        <w:tabs>
          <w:tab w:val="num" w:pos="360"/>
        </w:tabs>
        <w:ind w:left="0" w:firstLine="0"/>
      </w:pPr>
      <w:rPr>
        <w:rFonts w:cs="Times New Roman"/>
      </w:rPr>
    </w:lvl>
    <w:lvl w:ilvl="1">
      <w:start w:val="4"/>
      <w:numFmt w:val="none"/>
      <w:pStyle w:val="Nagwek21"/>
      <w:suff w:val="nothing"/>
      <w:lvlText w:val=".2.1."/>
      <w:lvlJc w:val="left"/>
      <w:pPr>
        <w:tabs>
          <w:tab w:val="num" w:pos="644"/>
        </w:tabs>
        <w:ind w:left="284" w:firstLine="0"/>
      </w:pPr>
      <w:rPr>
        <w:rFonts w:cs="Times New Roman"/>
      </w:rPr>
    </w:lvl>
    <w:lvl w:ilvl="2">
      <w:start w:val="1"/>
      <w:numFmt w:val="decimal"/>
      <w:pStyle w:val="Nagwek31"/>
      <w:lvlText w:val="%3."/>
      <w:lvlJc w:val="left"/>
      <w:pPr>
        <w:tabs>
          <w:tab w:val="num" w:pos="1800"/>
        </w:tabs>
        <w:ind w:left="1440" w:firstLine="0"/>
      </w:pPr>
      <w:rPr>
        <w:rFonts w:cs="Times New Roman"/>
        <w:i w:val="0"/>
      </w:rPr>
    </w:lvl>
    <w:lvl w:ilvl="3">
      <w:start w:val="1"/>
      <w:numFmt w:val="lowerLetter"/>
      <w:pStyle w:val="Nagwek41"/>
      <w:lvlText w:val="%4)"/>
      <w:lvlJc w:val="left"/>
      <w:pPr>
        <w:tabs>
          <w:tab w:val="num" w:pos="2520"/>
        </w:tabs>
        <w:ind w:left="2160" w:firstLine="0"/>
      </w:pPr>
      <w:rPr>
        <w:rFonts w:cs="Times New Roman"/>
      </w:rPr>
    </w:lvl>
    <w:lvl w:ilvl="4">
      <w:start w:val="1"/>
      <w:numFmt w:val="decimal"/>
      <w:pStyle w:val="Nagwek51"/>
      <w:lvlText w:val="(%5)"/>
      <w:lvlJc w:val="left"/>
      <w:pPr>
        <w:tabs>
          <w:tab w:val="num" w:pos="3240"/>
        </w:tabs>
        <w:ind w:left="2880" w:firstLine="0"/>
      </w:pPr>
      <w:rPr>
        <w:rFonts w:cs="Times New Roman"/>
      </w:rPr>
    </w:lvl>
    <w:lvl w:ilvl="5">
      <w:start w:val="1"/>
      <w:numFmt w:val="lowerLetter"/>
      <w:pStyle w:val="Nagwek61"/>
      <w:lvlText w:val="(%6)"/>
      <w:lvlJc w:val="left"/>
      <w:pPr>
        <w:tabs>
          <w:tab w:val="num" w:pos="3960"/>
        </w:tabs>
        <w:ind w:left="3600" w:firstLine="0"/>
      </w:pPr>
      <w:rPr>
        <w:rFonts w:cs="Times New Roman"/>
      </w:rPr>
    </w:lvl>
    <w:lvl w:ilvl="6">
      <w:start w:val="1"/>
      <w:numFmt w:val="lowerRoman"/>
      <w:pStyle w:val="Nagwek71"/>
      <w:lvlText w:val="(%7)"/>
      <w:lvlJc w:val="left"/>
      <w:pPr>
        <w:tabs>
          <w:tab w:val="num" w:pos="4680"/>
        </w:tabs>
        <w:ind w:left="4320" w:firstLine="0"/>
      </w:pPr>
      <w:rPr>
        <w:rFonts w:cs="Times New Roman"/>
      </w:rPr>
    </w:lvl>
    <w:lvl w:ilvl="7">
      <w:start w:val="1"/>
      <w:numFmt w:val="lowerLetter"/>
      <w:pStyle w:val="Nagwek81"/>
      <w:lvlText w:val="(%8)"/>
      <w:lvlJc w:val="left"/>
      <w:pPr>
        <w:tabs>
          <w:tab w:val="num" w:pos="5400"/>
        </w:tabs>
        <w:ind w:left="5040" w:firstLine="0"/>
      </w:pPr>
      <w:rPr>
        <w:rFonts w:cs="Times New Roman"/>
      </w:rPr>
    </w:lvl>
    <w:lvl w:ilvl="8">
      <w:start w:val="1"/>
      <w:numFmt w:val="lowerRoman"/>
      <w:pStyle w:val="Nagwek91"/>
      <w:lvlText w:val="(%9)"/>
      <w:lvlJc w:val="left"/>
      <w:pPr>
        <w:tabs>
          <w:tab w:val="num" w:pos="6120"/>
        </w:tabs>
        <w:ind w:left="5760" w:firstLine="0"/>
      </w:pPr>
      <w:rPr>
        <w:rFonts w:cs="Times New Roman"/>
      </w:rPr>
    </w:lvl>
  </w:abstractNum>
  <w:abstractNum w:abstractNumId="23">
    <w:nsid w:val="37D225F9"/>
    <w:multiLevelType w:val="multilevel"/>
    <w:tmpl w:val="4E823736"/>
    <w:name w:val="WW8Num2223"/>
    <w:lvl w:ilvl="0">
      <w:start w:val="1"/>
      <w:numFmt w:val="decimal"/>
      <w:lvlText w:val="%1."/>
      <w:lvlJc w:val="left"/>
      <w:pPr>
        <w:ind w:left="360" w:hanging="360"/>
      </w:pPr>
    </w:lvl>
    <w:lvl w:ilvl="1">
      <w:start w:val="1"/>
      <w:numFmt w:val="decimal"/>
      <w:isLgl/>
      <w:lvlText w:val="%1.%2."/>
      <w:lvlJc w:val="left"/>
      <w:pPr>
        <w:ind w:left="720" w:hanging="720"/>
      </w:pPr>
      <w:rPr>
        <w:rFonts w:ascii="Tahoma" w:hAnsi="Tahoma" w:cs="Tahoma" w:hint="default"/>
        <w:b/>
        <w:bCs/>
        <w:color w:val="auto"/>
        <w:sz w:val="20"/>
        <w:szCs w:val="20"/>
      </w:rPr>
    </w:lvl>
    <w:lvl w:ilvl="2">
      <w:start w:val="1"/>
      <w:numFmt w:val="decimal"/>
      <w:isLgl/>
      <w:lvlText w:val="%1.%2.%3."/>
      <w:lvlJc w:val="left"/>
      <w:pPr>
        <w:ind w:left="862" w:hanging="720"/>
      </w:pPr>
      <w:rPr>
        <w:rFonts w:hint="default"/>
        <w:b/>
        <w:bCs/>
        <w:i w:val="0"/>
        <w:iCs w:val="0"/>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nsid w:val="38F00AF6"/>
    <w:multiLevelType w:val="multilevel"/>
    <w:tmpl w:val="65F4CBC0"/>
    <w:styleLink w:val="WWNum7"/>
    <w:lvl w:ilvl="0">
      <w:numFmt w:val="bullet"/>
      <w:lvlText w:val=""/>
      <w:lvlJc w:val="left"/>
      <w:rPr>
        <w:rFonts w:ascii="Symbol" w:hAnsi="Symbol"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25">
    <w:nsid w:val="39C87F14"/>
    <w:multiLevelType w:val="multilevel"/>
    <w:tmpl w:val="CE10BD42"/>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6">
    <w:nsid w:val="3C152E8E"/>
    <w:multiLevelType w:val="hybridMultilevel"/>
    <w:tmpl w:val="57302808"/>
    <w:lvl w:ilvl="0" w:tplc="0654273E">
      <w:start w:val="1"/>
      <w:numFmt w:val="decimal"/>
      <w:lvlText w:val="1. %1."/>
      <w:lvlJc w:val="left"/>
      <w:pPr>
        <w:ind w:left="1004" w:hanging="360"/>
      </w:pPr>
      <w:rPr>
        <w:rFonts w:hint="default"/>
        <w:b/>
        <w:sz w:val="18"/>
        <w:szCs w:val="18"/>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nsid w:val="3FFF5E39"/>
    <w:multiLevelType w:val="multilevel"/>
    <w:tmpl w:val="0D26A74E"/>
    <w:lvl w:ilvl="0">
      <w:start w:val="1"/>
      <w:numFmt w:val="bullet"/>
      <w:lvlText w:val="●"/>
      <w:lvlJc w:val="left"/>
      <w:pPr>
        <w:ind w:left="1080" w:hanging="360"/>
      </w:pPr>
      <w:rPr>
        <w:rFonts w:ascii="Noto Sans Symbols" w:hAnsi="Noto Sans Symbols" w:cs="Noto Sans Symbols"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28">
    <w:nsid w:val="400D7E61"/>
    <w:multiLevelType w:val="multilevel"/>
    <w:tmpl w:val="4E64C6C8"/>
    <w:lvl w:ilvl="0">
      <w:start w:val="2"/>
      <w:numFmt w:val="decimal"/>
      <w:lvlText w:val="%1."/>
      <w:lvlJc w:val="left"/>
      <w:pPr>
        <w:ind w:left="540" w:hanging="540"/>
      </w:pPr>
      <w:rPr>
        <w:rFonts w:cs="Times New Roman"/>
      </w:rPr>
    </w:lvl>
    <w:lvl w:ilvl="1">
      <w:start w:val="1"/>
      <w:numFmt w:val="decimal"/>
      <w:lvlText w:val="%1.%2."/>
      <w:lvlJc w:val="left"/>
      <w:pPr>
        <w:ind w:left="894" w:hanging="540"/>
      </w:pPr>
      <w:rPr>
        <w:rFonts w:cs="Times New Roman"/>
      </w:rPr>
    </w:lvl>
    <w:lvl w:ilvl="2">
      <w:start w:val="1"/>
      <w:numFmt w:val="decimal"/>
      <w:lvlText w:val="%1.%2.%3."/>
      <w:lvlJc w:val="left"/>
      <w:pPr>
        <w:ind w:left="1428" w:hanging="720"/>
      </w:pPr>
      <w:rPr>
        <w:rFonts w:cs="Times New Roman"/>
        <w:sz w:val="24"/>
      </w:rPr>
    </w:lvl>
    <w:lvl w:ilvl="3">
      <w:start w:val="1"/>
      <w:numFmt w:val="decimal"/>
      <w:lvlText w:val="%1.%2.%3.%4."/>
      <w:lvlJc w:val="left"/>
      <w:pPr>
        <w:ind w:left="1782" w:hanging="720"/>
      </w:pPr>
      <w:rPr>
        <w:rFonts w:cs="Times New Roman"/>
        <w:i w:val="0"/>
        <w:color w:val="auto"/>
        <w:sz w:val="24"/>
      </w:rPr>
    </w:lvl>
    <w:lvl w:ilvl="4">
      <w:start w:val="1"/>
      <w:numFmt w:val="decimal"/>
      <w:lvlText w:val="%1.%2.%3.%4.%5."/>
      <w:lvlJc w:val="left"/>
      <w:pPr>
        <w:ind w:left="2496" w:hanging="1080"/>
      </w:pPr>
      <w:rPr>
        <w:rFonts w:cs="Times New Roman"/>
      </w:rPr>
    </w:lvl>
    <w:lvl w:ilvl="5">
      <w:start w:val="1"/>
      <w:numFmt w:val="decimal"/>
      <w:lvlText w:val="%1.%2.%3.%4.%5.%6."/>
      <w:lvlJc w:val="left"/>
      <w:pPr>
        <w:ind w:left="2850" w:hanging="1080"/>
      </w:pPr>
      <w:rPr>
        <w:rFonts w:cs="Times New Roman"/>
      </w:rPr>
    </w:lvl>
    <w:lvl w:ilvl="6">
      <w:start w:val="1"/>
      <w:numFmt w:val="decimal"/>
      <w:lvlText w:val="%1.%2.%3.%4.%5.%6.%7."/>
      <w:lvlJc w:val="left"/>
      <w:pPr>
        <w:ind w:left="3564" w:hanging="1440"/>
      </w:pPr>
      <w:rPr>
        <w:rFonts w:cs="Times New Roman"/>
      </w:rPr>
    </w:lvl>
    <w:lvl w:ilvl="7">
      <w:start w:val="1"/>
      <w:numFmt w:val="decimal"/>
      <w:lvlText w:val="%1.%2.%3.%4.%5.%6.%7.%8."/>
      <w:lvlJc w:val="left"/>
      <w:pPr>
        <w:ind w:left="3918" w:hanging="1440"/>
      </w:pPr>
      <w:rPr>
        <w:rFonts w:cs="Times New Roman"/>
      </w:rPr>
    </w:lvl>
    <w:lvl w:ilvl="8">
      <w:start w:val="1"/>
      <w:numFmt w:val="decimal"/>
      <w:lvlText w:val="%1.%2.%3.%4.%5.%6.%7.%8.%9."/>
      <w:lvlJc w:val="left"/>
      <w:pPr>
        <w:ind w:left="4632" w:hanging="1800"/>
      </w:pPr>
      <w:rPr>
        <w:rFonts w:cs="Times New Roman"/>
      </w:rPr>
    </w:lvl>
  </w:abstractNum>
  <w:abstractNum w:abstractNumId="29">
    <w:nsid w:val="40A665F3"/>
    <w:multiLevelType w:val="multilevel"/>
    <w:tmpl w:val="E0BC3EF4"/>
    <w:lvl w:ilvl="0">
      <w:start w:val="1"/>
      <w:numFmt w:val="decimal"/>
      <w:lvlText w:val="%1."/>
      <w:lvlJc w:val="left"/>
      <w:pPr>
        <w:ind w:left="1353" w:hanging="360"/>
      </w:pPr>
      <w:rPr>
        <w:b/>
        <w:bCs w:val="0"/>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0">
    <w:nsid w:val="41F51220"/>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8467390"/>
    <w:multiLevelType w:val="multilevel"/>
    <w:tmpl w:val="510EFBB4"/>
    <w:lvl w:ilvl="0">
      <w:start w:val="1"/>
      <w:numFmt w:val="decimal"/>
      <w:lvlText w:val="%1."/>
      <w:lvlJc w:val="left"/>
      <w:pPr>
        <w:ind w:left="360" w:hanging="360"/>
      </w:pPr>
      <w:rPr>
        <w:rFonts w:hint="default"/>
        <w:b/>
        <w:sz w:val="22"/>
        <w:szCs w:val="24"/>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92C609A"/>
    <w:multiLevelType w:val="multilevel"/>
    <w:tmpl w:val="4C76D772"/>
    <w:lvl w:ilvl="0">
      <w:start w:val="4"/>
      <w:numFmt w:val="decimal"/>
      <w:lvlText w:val="%1."/>
      <w:lvlJc w:val="left"/>
      <w:pPr>
        <w:ind w:left="720" w:hanging="720"/>
      </w:pPr>
      <w:rPr>
        <w:rFonts w:hint="default"/>
      </w:rPr>
    </w:lvl>
    <w:lvl w:ilvl="1">
      <w:start w:val="8"/>
      <w:numFmt w:val="decimal"/>
      <w:lvlText w:val="%1.%2."/>
      <w:lvlJc w:val="left"/>
      <w:pPr>
        <w:ind w:left="814" w:hanging="720"/>
      </w:pPr>
      <w:rPr>
        <w:rFonts w:hint="default"/>
        <w:i w:val="0"/>
      </w:rPr>
    </w:lvl>
    <w:lvl w:ilvl="2">
      <w:start w:val="5"/>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4B106EA0"/>
    <w:multiLevelType w:val="multilevel"/>
    <w:tmpl w:val="6E66A480"/>
    <w:styleLink w:val="WWNum6"/>
    <w:lvl w:ilvl="0">
      <w:start w:val="1"/>
      <w:numFmt w:val="decimal"/>
      <w:lvlText w:val=" %1."/>
      <w:lvlJc w:val="left"/>
      <w:rPr>
        <w:b w:val="0"/>
        <w:bCs w:val="0"/>
        <w:sz w:val="22"/>
        <w:szCs w:val="22"/>
      </w:rPr>
    </w:lvl>
    <w:lvl w:ilvl="1">
      <w:start w:val="1"/>
      <w:numFmt w:val="decimal"/>
      <w:lvlText w:val=" %1.%2."/>
      <w:lvlJc w:val="left"/>
      <w:rPr>
        <w:b w:val="0"/>
        <w:bCs w:val="0"/>
        <w:sz w:val="22"/>
        <w:szCs w:val="22"/>
      </w:rPr>
    </w:lvl>
    <w:lvl w:ilvl="2">
      <w:start w:val="1"/>
      <w:numFmt w:val="lowerLetter"/>
      <w:lvlText w:val=" %1.%2.%3)"/>
      <w:lvlJc w:val="left"/>
      <w:rPr>
        <w:b w:val="0"/>
        <w:bCs w:val="0"/>
        <w:sz w:val="22"/>
        <w:szCs w:val="22"/>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4">
    <w:nsid w:val="4C6572D4"/>
    <w:multiLevelType w:val="multilevel"/>
    <w:tmpl w:val="F0C20D32"/>
    <w:lvl w:ilvl="0">
      <w:start w:val="1"/>
      <w:numFmt w:val="decimal"/>
      <w:lvlText w:val="%1."/>
      <w:lvlJc w:val="left"/>
      <w:pPr>
        <w:ind w:left="720" w:hanging="360"/>
      </w:pPr>
      <w:rPr>
        <w:b w:val="0"/>
        <w:sz w:val="24"/>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5">
    <w:nsid w:val="4FF7733C"/>
    <w:multiLevelType w:val="multilevel"/>
    <w:tmpl w:val="4BCE9052"/>
    <w:lvl w:ilvl="0">
      <w:start w:val="1"/>
      <w:numFmt w:val="decimal"/>
      <w:lvlText w:val="%1."/>
      <w:lvlJc w:val="left"/>
      <w:pPr>
        <w:ind w:left="360" w:hanging="360"/>
      </w:pPr>
      <w:rPr>
        <w:b/>
        <w:sz w:val="24"/>
        <w:szCs w:val="24"/>
      </w:rPr>
    </w:lvl>
    <w:lvl w:ilvl="1">
      <w:start w:val="1"/>
      <w:numFmt w:val="decimal"/>
      <w:lvlText w:val="%1.%2."/>
      <w:lvlJc w:val="left"/>
      <w:pPr>
        <w:ind w:left="792" w:hanging="432"/>
      </w:pPr>
      <w:rPr>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0D6712B"/>
    <w:multiLevelType w:val="multilevel"/>
    <w:tmpl w:val="B8FA0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623475C"/>
    <w:multiLevelType w:val="multilevel"/>
    <w:tmpl w:val="98684A54"/>
    <w:lvl w:ilvl="0">
      <w:start w:val="1"/>
      <w:numFmt w:val="decimal"/>
      <w:lvlText w:val="%1."/>
      <w:lvlJc w:val="left"/>
      <w:pPr>
        <w:ind w:left="360" w:hanging="360"/>
      </w:pPr>
      <w:rPr>
        <w:b/>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6844D2C"/>
    <w:multiLevelType w:val="hybridMultilevel"/>
    <w:tmpl w:val="84F40966"/>
    <w:lvl w:ilvl="0" w:tplc="2E968C98">
      <w:start w:val="1"/>
      <w:numFmt w:val="lowerLetter"/>
      <w:lvlText w:val="%1)"/>
      <w:lvlJc w:val="left"/>
      <w:pPr>
        <w:tabs>
          <w:tab w:val="num" w:pos="2160"/>
        </w:tabs>
        <w:ind w:left="2160" w:hanging="360"/>
      </w:pPr>
      <w:rPr>
        <w:rFonts w:cs="Times New Roman" w:hint="default"/>
      </w:rPr>
    </w:lvl>
    <w:lvl w:ilvl="1" w:tplc="FE221574">
      <w:start w:val="3"/>
      <w:numFmt w:val="decimal"/>
      <w:lvlText w:val="%2."/>
      <w:lvlJc w:val="left"/>
      <w:pPr>
        <w:tabs>
          <w:tab w:val="num" w:pos="2340"/>
        </w:tabs>
        <w:ind w:left="2340" w:hanging="360"/>
      </w:pPr>
      <w:rPr>
        <w:rFonts w:cs="Times New Roman" w:hint="default"/>
        <w:i w:val="0"/>
      </w:rPr>
    </w:lvl>
    <w:lvl w:ilvl="2" w:tplc="0415001B" w:tentative="1">
      <w:start w:val="1"/>
      <w:numFmt w:val="lowerRoman"/>
      <w:lvlText w:val="%3."/>
      <w:lvlJc w:val="right"/>
      <w:pPr>
        <w:tabs>
          <w:tab w:val="num" w:pos="3060"/>
        </w:tabs>
        <w:ind w:left="3060" w:hanging="180"/>
      </w:pPr>
      <w:rPr>
        <w:rFonts w:cs="Times New Roman"/>
      </w:rPr>
    </w:lvl>
    <w:lvl w:ilvl="3" w:tplc="0415000F" w:tentative="1">
      <w:start w:val="1"/>
      <w:numFmt w:val="decimal"/>
      <w:lvlText w:val="%4."/>
      <w:lvlJc w:val="left"/>
      <w:pPr>
        <w:tabs>
          <w:tab w:val="num" w:pos="3780"/>
        </w:tabs>
        <w:ind w:left="3780" w:hanging="360"/>
      </w:pPr>
      <w:rPr>
        <w:rFonts w:cs="Times New Roman"/>
      </w:rPr>
    </w:lvl>
    <w:lvl w:ilvl="4" w:tplc="04150019" w:tentative="1">
      <w:start w:val="1"/>
      <w:numFmt w:val="lowerLetter"/>
      <w:lvlText w:val="%5."/>
      <w:lvlJc w:val="left"/>
      <w:pPr>
        <w:tabs>
          <w:tab w:val="num" w:pos="4500"/>
        </w:tabs>
        <w:ind w:left="4500" w:hanging="360"/>
      </w:pPr>
      <w:rPr>
        <w:rFonts w:cs="Times New Roman"/>
      </w:rPr>
    </w:lvl>
    <w:lvl w:ilvl="5" w:tplc="0415001B" w:tentative="1">
      <w:start w:val="1"/>
      <w:numFmt w:val="lowerRoman"/>
      <w:lvlText w:val="%6."/>
      <w:lvlJc w:val="right"/>
      <w:pPr>
        <w:tabs>
          <w:tab w:val="num" w:pos="5220"/>
        </w:tabs>
        <w:ind w:left="5220" w:hanging="180"/>
      </w:pPr>
      <w:rPr>
        <w:rFonts w:cs="Times New Roman"/>
      </w:rPr>
    </w:lvl>
    <w:lvl w:ilvl="6" w:tplc="0415000F" w:tentative="1">
      <w:start w:val="1"/>
      <w:numFmt w:val="decimal"/>
      <w:lvlText w:val="%7."/>
      <w:lvlJc w:val="left"/>
      <w:pPr>
        <w:tabs>
          <w:tab w:val="num" w:pos="5940"/>
        </w:tabs>
        <w:ind w:left="5940" w:hanging="360"/>
      </w:pPr>
      <w:rPr>
        <w:rFonts w:cs="Times New Roman"/>
      </w:rPr>
    </w:lvl>
    <w:lvl w:ilvl="7" w:tplc="04150019" w:tentative="1">
      <w:start w:val="1"/>
      <w:numFmt w:val="lowerLetter"/>
      <w:lvlText w:val="%8."/>
      <w:lvlJc w:val="left"/>
      <w:pPr>
        <w:tabs>
          <w:tab w:val="num" w:pos="6660"/>
        </w:tabs>
        <w:ind w:left="6660" w:hanging="360"/>
      </w:pPr>
      <w:rPr>
        <w:rFonts w:cs="Times New Roman"/>
      </w:rPr>
    </w:lvl>
    <w:lvl w:ilvl="8" w:tplc="0415001B" w:tentative="1">
      <w:start w:val="1"/>
      <w:numFmt w:val="lowerRoman"/>
      <w:lvlText w:val="%9."/>
      <w:lvlJc w:val="right"/>
      <w:pPr>
        <w:tabs>
          <w:tab w:val="num" w:pos="7380"/>
        </w:tabs>
        <w:ind w:left="7380" w:hanging="180"/>
      </w:pPr>
      <w:rPr>
        <w:rFonts w:cs="Times New Roman"/>
      </w:rPr>
    </w:lvl>
  </w:abstractNum>
  <w:abstractNum w:abstractNumId="39">
    <w:nsid w:val="56A6705D"/>
    <w:multiLevelType w:val="multilevel"/>
    <w:tmpl w:val="BB5091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709320B"/>
    <w:multiLevelType w:val="hybridMultilevel"/>
    <w:tmpl w:val="50D42C06"/>
    <w:lvl w:ilvl="0" w:tplc="874CFC18">
      <w:start w:val="1"/>
      <w:numFmt w:val="lowerLetter"/>
      <w:lvlText w:val="%1)"/>
      <w:lvlJc w:val="left"/>
      <w:pPr>
        <w:tabs>
          <w:tab w:val="num" w:pos="4593"/>
        </w:tabs>
        <w:ind w:left="4593" w:hanging="360"/>
      </w:pPr>
      <w:rPr>
        <w:rFonts w:cs="Times New Roman" w:hint="default"/>
        <w:i w:val="0"/>
      </w:rPr>
    </w:lvl>
    <w:lvl w:ilvl="1" w:tplc="097A034E">
      <w:start w:val="1"/>
      <w:numFmt w:val="lowerLetter"/>
      <w:lvlText w:val="%2)"/>
      <w:lvlJc w:val="left"/>
      <w:pPr>
        <w:tabs>
          <w:tab w:val="num" w:pos="2433"/>
        </w:tabs>
        <w:ind w:left="2433" w:hanging="360"/>
      </w:pPr>
      <w:rPr>
        <w:rFonts w:cs="Times New Roman" w:hint="default"/>
        <w:i w:val="0"/>
      </w:rPr>
    </w:lvl>
    <w:lvl w:ilvl="2" w:tplc="0415001B" w:tentative="1">
      <w:start w:val="1"/>
      <w:numFmt w:val="lowerRoman"/>
      <w:lvlText w:val="%3."/>
      <w:lvlJc w:val="right"/>
      <w:pPr>
        <w:tabs>
          <w:tab w:val="num" w:pos="3153"/>
        </w:tabs>
        <w:ind w:left="3153" w:hanging="180"/>
      </w:pPr>
      <w:rPr>
        <w:rFonts w:cs="Times New Roman"/>
      </w:rPr>
    </w:lvl>
    <w:lvl w:ilvl="3" w:tplc="0415000F">
      <w:start w:val="1"/>
      <w:numFmt w:val="decimal"/>
      <w:lvlText w:val="%4."/>
      <w:lvlJc w:val="left"/>
      <w:pPr>
        <w:tabs>
          <w:tab w:val="num" w:pos="3873"/>
        </w:tabs>
        <w:ind w:left="3873" w:hanging="360"/>
      </w:pPr>
      <w:rPr>
        <w:rFonts w:cs="Times New Roman"/>
      </w:rPr>
    </w:lvl>
    <w:lvl w:ilvl="4" w:tplc="04150019" w:tentative="1">
      <w:start w:val="1"/>
      <w:numFmt w:val="lowerLetter"/>
      <w:lvlText w:val="%5."/>
      <w:lvlJc w:val="left"/>
      <w:pPr>
        <w:tabs>
          <w:tab w:val="num" w:pos="4593"/>
        </w:tabs>
        <w:ind w:left="4593" w:hanging="360"/>
      </w:pPr>
      <w:rPr>
        <w:rFonts w:cs="Times New Roman"/>
      </w:rPr>
    </w:lvl>
    <w:lvl w:ilvl="5" w:tplc="0415001B" w:tentative="1">
      <w:start w:val="1"/>
      <w:numFmt w:val="lowerRoman"/>
      <w:lvlText w:val="%6."/>
      <w:lvlJc w:val="right"/>
      <w:pPr>
        <w:tabs>
          <w:tab w:val="num" w:pos="5313"/>
        </w:tabs>
        <w:ind w:left="5313" w:hanging="180"/>
      </w:pPr>
      <w:rPr>
        <w:rFonts w:cs="Times New Roman"/>
      </w:rPr>
    </w:lvl>
    <w:lvl w:ilvl="6" w:tplc="0415000F" w:tentative="1">
      <w:start w:val="1"/>
      <w:numFmt w:val="decimal"/>
      <w:lvlText w:val="%7."/>
      <w:lvlJc w:val="left"/>
      <w:pPr>
        <w:tabs>
          <w:tab w:val="num" w:pos="6033"/>
        </w:tabs>
        <w:ind w:left="6033" w:hanging="360"/>
      </w:pPr>
      <w:rPr>
        <w:rFonts w:cs="Times New Roman"/>
      </w:rPr>
    </w:lvl>
    <w:lvl w:ilvl="7" w:tplc="04150019" w:tentative="1">
      <w:start w:val="1"/>
      <w:numFmt w:val="lowerLetter"/>
      <w:lvlText w:val="%8."/>
      <w:lvlJc w:val="left"/>
      <w:pPr>
        <w:tabs>
          <w:tab w:val="num" w:pos="6753"/>
        </w:tabs>
        <w:ind w:left="6753" w:hanging="360"/>
      </w:pPr>
      <w:rPr>
        <w:rFonts w:cs="Times New Roman"/>
      </w:rPr>
    </w:lvl>
    <w:lvl w:ilvl="8" w:tplc="0415001B" w:tentative="1">
      <w:start w:val="1"/>
      <w:numFmt w:val="lowerRoman"/>
      <w:lvlText w:val="%9."/>
      <w:lvlJc w:val="right"/>
      <w:pPr>
        <w:tabs>
          <w:tab w:val="num" w:pos="7473"/>
        </w:tabs>
        <w:ind w:left="7473" w:hanging="180"/>
      </w:pPr>
      <w:rPr>
        <w:rFonts w:cs="Times New Roman"/>
      </w:rPr>
    </w:lvl>
  </w:abstractNum>
  <w:abstractNum w:abstractNumId="41">
    <w:nsid w:val="5A7E5C46"/>
    <w:multiLevelType w:val="hybridMultilevel"/>
    <w:tmpl w:val="2AB6E74A"/>
    <w:lvl w:ilvl="0" w:tplc="AEFEB62A">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3696D89"/>
    <w:multiLevelType w:val="hybridMultilevel"/>
    <w:tmpl w:val="C008A1C0"/>
    <w:lvl w:ilvl="0" w:tplc="04150017">
      <w:start w:val="1"/>
      <w:numFmt w:val="lowerLetter"/>
      <w:lvlText w:val="%1)"/>
      <w:lvlJc w:val="left"/>
      <w:pPr>
        <w:ind w:left="3621" w:hanging="360"/>
      </w:pPr>
      <w:rPr>
        <w:rFonts w:cs="Times New Roman"/>
      </w:rPr>
    </w:lvl>
    <w:lvl w:ilvl="1" w:tplc="04150019" w:tentative="1">
      <w:start w:val="1"/>
      <w:numFmt w:val="lowerLetter"/>
      <w:lvlText w:val="%2."/>
      <w:lvlJc w:val="left"/>
      <w:pPr>
        <w:ind w:left="4341" w:hanging="360"/>
      </w:pPr>
      <w:rPr>
        <w:rFonts w:cs="Times New Roman"/>
      </w:rPr>
    </w:lvl>
    <w:lvl w:ilvl="2" w:tplc="0415001B" w:tentative="1">
      <w:start w:val="1"/>
      <w:numFmt w:val="lowerRoman"/>
      <w:lvlText w:val="%3."/>
      <w:lvlJc w:val="right"/>
      <w:pPr>
        <w:ind w:left="5061" w:hanging="180"/>
      </w:pPr>
      <w:rPr>
        <w:rFonts w:cs="Times New Roman"/>
      </w:rPr>
    </w:lvl>
    <w:lvl w:ilvl="3" w:tplc="0415000F" w:tentative="1">
      <w:start w:val="1"/>
      <w:numFmt w:val="decimal"/>
      <w:lvlText w:val="%4."/>
      <w:lvlJc w:val="left"/>
      <w:pPr>
        <w:ind w:left="5781" w:hanging="360"/>
      </w:pPr>
      <w:rPr>
        <w:rFonts w:cs="Times New Roman"/>
      </w:rPr>
    </w:lvl>
    <w:lvl w:ilvl="4" w:tplc="04150019" w:tentative="1">
      <w:start w:val="1"/>
      <w:numFmt w:val="lowerLetter"/>
      <w:lvlText w:val="%5."/>
      <w:lvlJc w:val="left"/>
      <w:pPr>
        <w:ind w:left="6501" w:hanging="360"/>
      </w:pPr>
      <w:rPr>
        <w:rFonts w:cs="Times New Roman"/>
      </w:rPr>
    </w:lvl>
    <w:lvl w:ilvl="5" w:tplc="0415001B" w:tentative="1">
      <w:start w:val="1"/>
      <w:numFmt w:val="lowerRoman"/>
      <w:lvlText w:val="%6."/>
      <w:lvlJc w:val="right"/>
      <w:pPr>
        <w:ind w:left="7221" w:hanging="180"/>
      </w:pPr>
      <w:rPr>
        <w:rFonts w:cs="Times New Roman"/>
      </w:rPr>
    </w:lvl>
    <w:lvl w:ilvl="6" w:tplc="0415000F" w:tentative="1">
      <w:start w:val="1"/>
      <w:numFmt w:val="decimal"/>
      <w:lvlText w:val="%7."/>
      <w:lvlJc w:val="left"/>
      <w:pPr>
        <w:ind w:left="7941" w:hanging="360"/>
      </w:pPr>
      <w:rPr>
        <w:rFonts w:cs="Times New Roman"/>
      </w:rPr>
    </w:lvl>
    <w:lvl w:ilvl="7" w:tplc="04150019" w:tentative="1">
      <w:start w:val="1"/>
      <w:numFmt w:val="lowerLetter"/>
      <w:lvlText w:val="%8."/>
      <w:lvlJc w:val="left"/>
      <w:pPr>
        <w:ind w:left="8661" w:hanging="360"/>
      </w:pPr>
      <w:rPr>
        <w:rFonts w:cs="Times New Roman"/>
      </w:rPr>
    </w:lvl>
    <w:lvl w:ilvl="8" w:tplc="0415001B" w:tentative="1">
      <w:start w:val="1"/>
      <w:numFmt w:val="lowerRoman"/>
      <w:lvlText w:val="%9."/>
      <w:lvlJc w:val="right"/>
      <w:pPr>
        <w:ind w:left="9381" w:hanging="180"/>
      </w:pPr>
      <w:rPr>
        <w:rFonts w:cs="Times New Roman"/>
      </w:rPr>
    </w:lvl>
  </w:abstractNum>
  <w:abstractNum w:abstractNumId="43">
    <w:nsid w:val="6395121E"/>
    <w:multiLevelType w:val="multilevel"/>
    <w:tmpl w:val="A768E14E"/>
    <w:lvl w:ilvl="0">
      <w:start w:val="2"/>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nsid w:val="644D3A7D"/>
    <w:multiLevelType w:val="hybridMultilevel"/>
    <w:tmpl w:val="8EFA7D2E"/>
    <w:lvl w:ilvl="0" w:tplc="890C3994">
      <w:start w:val="1"/>
      <w:numFmt w:val="lowerLetter"/>
      <w:lvlText w:val="%1)"/>
      <w:lvlJc w:val="left"/>
      <w:pPr>
        <w:ind w:left="2126" w:hanging="708"/>
      </w:pPr>
      <w:rPr>
        <w:rFonts w:cs="Times New Roman" w:hint="default"/>
        <w:color w:val="000000"/>
      </w:rPr>
    </w:lvl>
    <w:lvl w:ilvl="1" w:tplc="AB929D6C">
      <w:start w:val="1"/>
      <w:numFmt w:val="lowerLetter"/>
      <w:lvlText w:val="%2)"/>
      <w:lvlJc w:val="left"/>
      <w:pPr>
        <w:tabs>
          <w:tab w:val="num" w:pos="2498"/>
        </w:tabs>
        <w:ind w:left="2498" w:hanging="360"/>
      </w:pPr>
      <w:rPr>
        <w:rFonts w:cs="Times New Roman" w:hint="default"/>
      </w:rPr>
    </w:lvl>
    <w:lvl w:ilvl="2" w:tplc="0415001B" w:tentative="1">
      <w:start w:val="1"/>
      <w:numFmt w:val="lowerRoman"/>
      <w:lvlText w:val="%3."/>
      <w:lvlJc w:val="right"/>
      <w:pPr>
        <w:ind w:left="3218" w:hanging="180"/>
      </w:pPr>
      <w:rPr>
        <w:rFonts w:cs="Times New Roman"/>
      </w:rPr>
    </w:lvl>
    <w:lvl w:ilvl="3" w:tplc="0415000F" w:tentative="1">
      <w:start w:val="1"/>
      <w:numFmt w:val="decimal"/>
      <w:lvlText w:val="%4."/>
      <w:lvlJc w:val="left"/>
      <w:pPr>
        <w:ind w:left="3938" w:hanging="360"/>
      </w:pPr>
      <w:rPr>
        <w:rFonts w:cs="Times New Roman"/>
      </w:rPr>
    </w:lvl>
    <w:lvl w:ilvl="4" w:tplc="04150019" w:tentative="1">
      <w:start w:val="1"/>
      <w:numFmt w:val="lowerLetter"/>
      <w:lvlText w:val="%5."/>
      <w:lvlJc w:val="left"/>
      <w:pPr>
        <w:ind w:left="4658" w:hanging="360"/>
      </w:pPr>
      <w:rPr>
        <w:rFonts w:cs="Times New Roman"/>
      </w:rPr>
    </w:lvl>
    <w:lvl w:ilvl="5" w:tplc="0415001B" w:tentative="1">
      <w:start w:val="1"/>
      <w:numFmt w:val="lowerRoman"/>
      <w:lvlText w:val="%6."/>
      <w:lvlJc w:val="right"/>
      <w:pPr>
        <w:ind w:left="5378" w:hanging="180"/>
      </w:pPr>
      <w:rPr>
        <w:rFonts w:cs="Times New Roman"/>
      </w:rPr>
    </w:lvl>
    <w:lvl w:ilvl="6" w:tplc="0415000F" w:tentative="1">
      <w:start w:val="1"/>
      <w:numFmt w:val="decimal"/>
      <w:lvlText w:val="%7."/>
      <w:lvlJc w:val="left"/>
      <w:pPr>
        <w:ind w:left="6098" w:hanging="360"/>
      </w:pPr>
      <w:rPr>
        <w:rFonts w:cs="Times New Roman"/>
      </w:rPr>
    </w:lvl>
    <w:lvl w:ilvl="7" w:tplc="04150019" w:tentative="1">
      <w:start w:val="1"/>
      <w:numFmt w:val="lowerLetter"/>
      <w:lvlText w:val="%8."/>
      <w:lvlJc w:val="left"/>
      <w:pPr>
        <w:ind w:left="6818" w:hanging="360"/>
      </w:pPr>
      <w:rPr>
        <w:rFonts w:cs="Times New Roman"/>
      </w:rPr>
    </w:lvl>
    <w:lvl w:ilvl="8" w:tplc="0415001B" w:tentative="1">
      <w:start w:val="1"/>
      <w:numFmt w:val="lowerRoman"/>
      <w:lvlText w:val="%9."/>
      <w:lvlJc w:val="right"/>
      <w:pPr>
        <w:ind w:left="7538" w:hanging="180"/>
      </w:pPr>
      <w:rPr>
        <w:rFonts w:cs="Times New Roman"/>
      </w:rPr>
    </w:lvl>
  </w:abstractNum>
  <w:abstractNum w:abstractNumId="45">
    <w:nsid w:val="660D4497"/>
    <w:multiLevelType w:val="multilevel"/>
    <w:tmpl w:val="8F10CE0E"/>
    <w:lvl w:ilvl="0">
      <w:start w:val="1"/>
      <w:numFmt w:val="upperRoman"/>
      <w:pStyle w:val="Nagwek1"/>
      <w:lvlText w:val="%1."/>
      <w:lvlJc w:val="left"/>
      <w:pPr>
        <w:tabs>
          <w:tab w:val="num" w:pos="360"/>
        </w:tabs>
      </w:pPr>
      <w:rPr>
        <w:rFonts w:cs="Times New Roman" w:hint="default"/>
      </w:rPr>
    </w:lvl>
    <w:lvl w:ilvl="1">
      <w:start w:val="4"/>
      <w:numFmt w:val="none"/>
      <w:pStyle w:val="Nagwek2"/>
      <w:lvlText w:val="4.2.1."/>
      <w:lvlJc w:val="left"/>
      <w:pPr>
        <w:tabs>
          <w:tab w:val="num" w:pos="644"/>
        </w:tabs>
        <w:ind w:left="284"/>
      </w:pPr>
      <w:rPr>
        <w:rFonts w:cs="Times New Roman" w:hint="default"/>
      </w:rPr>
    </w:lvl>
    <w:lvl w:ilvl="2">
      <w:start w:val="1"/>
      <w:numFmt w:val="decimal"/>
      <w:pStyle w:val="Nagwek3"/>
      <w:lvlText w:val="%3."/>
      <w:lvlJc w:val="left"/>
      <w:pPr>
        <w:tabs>
          <w:tab w:val="num" w:pos="1800"/>
        </w:tabs>
        <w:ind w:left="1440"/>
      </w:pPr>
      <w:rPr>
        <w:rFonts w:cs="Times New Roman" w:hint="default"/>
        <w:i w:val="0"/>
      </w:rPr>
    </w:lvl>
    <w:lvl w:ilvl="3">
      <w:start w:val="1"/>
      <w:numFmt w:val="lowerLetter"/>
      <w:pStyle w:val="Nagwek4"/>
      <w:lvlText w:val="%4)"/>
      <w:lvlJc w:val="left"/>
      <w:pPr>
        <w:tabs>
          <w:tab w:val="num" w:pos="2520"/>
        </w:tabs>
        <w:ind w:left="2160"/>
      </w:pPr>
      <w:rPr>
        <w:rFonts w:cs="Times New Roman" w:hint="default"/>
      </w:rPr>
    </w:lvl>
    <w:lvl w:ilvl="4">
      <w:start w:val="1"/>
      <w:numFmt w:val="decimal"/>
      <w:pStyle w:val="Nagwek5"/>
      <w:lvlText w:val="(%5)"/>
      <w:lvlJc w:val="left"/>
      <w:pPr>
        <w:tabs>
          <w:tab w:val="num" w:pos="3240"/>
        </w:tabs>
        <w:ind w:left="2880"/>
      </w:pPr>
      <w:rPr>
        <w:rFonts w:cs="Times New Roman" w:hint="default"/>
      </w:rPr>
    </w:lvl>
    <w:lvl w:ilvl="5">
      <w:start w:val="1"/>
      <w:numFmt w:val="lowerLetter"/>
      <w:pStyle w:val="Nagwek6"/>
      <w:lvlText w:val="(%6)"/>
      <w:lvlJc w:val="left"/>
      <w:pPr>
        <w:tabs>
          <w:tab w:val="num" w:pos="3960"/>
        </w:tabs>
        <w:ind w:left="3600"/>
      </w:pPr>
      <w:rPr>
        <w:rFonts w:cs="Times New Roman" w:hint="default"/>
      </w:rPr>
    </w:lvl>
    <w:lvl w:ilvl="6">
      <w:start w:val="1"/>
      <w:numFmt w:val="lowerRoman"/>
      <w:pStyle w:val="Nagwek7"/>
      <w:lvlText w:val="(%7)"/>
      <w:lvlJc w:val="left"/>
      <w:pPr>
        <w:tabs>
          <w:tab w:val="num" w:pos="4680"/>
        </w:tabs>
        <w:ind w:left="4320"/>
      </w:pPr>
      <w:rPr>
        <w:rFonts w:cs="Times New Roman" w:hint="default"/>
      </w:rPr>
    </w:lvl>
    <w:lvl w:ilvl="7">
      <w:start w:val="1"/>
      <w:numFmt w:val="lowerLetter"/>
      <w:pStyle w:val="Nagwek8"/>
      <w:lvlText w:val="(%8)"/>
      <w:lvlJc w:val="left"/>
      <w:pPr>
        <w:tabs>
          <w:tab w:val="num" w:pos="5400"/>
        </w:tabs>
        <w:ind w:left="5040"/>
      </w:pPr>
      <w:rPr>
        <w:rFonts w:cs="Times New Roman" w:hint="default"/>
      </w:rPr>
    </w:lvl>
    <w:lvl w:ilvl="8">
      <w:start w:val="1"/>
      <w:numFmt w:val="lowerRoman"/>
      <w:pStyle w:val="Nagwek9"/>
      <w:lvlText w:val="(%9)"/>
      <w:lvlJc w:val="left"/>
      <w:pPr>
        <w:tabs>
          <w:tab w:val="num" w:pos="6120"/>
        </w:tabs>
        <w:ind w:left="5760"/>
      </w:pPr>
      <w:rPr>
        <w:rFonts w:cs="Times New Roman" w:hint="default"/>
      </w:rPr>
    </w:lvl>
  </w:abstractNum>
  <w:abstractNum w:abstractNumId="46">
    <w:nsid w:val="66970EA5"/>
    <w:multiLevelType w:val="multilevel"/>
    <w:tmpl w:val="1BD4FFF8"/>
    <w:lvl w:ilvl="0">
      <w:start w:val="1"/>
      <w:numFmt w:val="upperRoman"/>
      <w:lvlText w:val="%1."/>
      <w:lvlJc w:val="left"/>
      <w:pPr>
        <w:tabs>
          <w:tab w:val="num" w:pos="360"/>
        </w:tabs>
        <w:ind w:left="0" w:firstLine="0"/>
      </w:pPr>
      <w:rPr>
        <w:rFonts w:cs="Times New Roman"/>
      </w:rPr>
    </w:lvl>
    <w:lvl w:ilvl="1">
      <w:start w:val="4"/>
      <w:numFmt w:val="none"/>
      <w:suff w:val="nothing"/>
      <w:lvlText w:val=".2.1."/>
      <w:lvlJc w:val="left"/>
      <w:pPr>
        <w:tabs>
          <w:tab w:val="num" w:pos="644"/>
        </w:tabs>
        <w:ind w:left="284" w:firstLine="0"/>
      </w:pPr>
      <w:rPr>
        <w:rFonts w:cs="Times New Roman"/>
      </w:rPr>
    </w:lvl>
    <w:lvl w:ilvl="2">
      <w:start w:val="1"/>
      <w:numFmt w:val="decimal"/>
      <w:lvlText w:val="%3."/>
      <w:lvlJc w:val="left"/>
      <w:pPr>
        <w:tabs>
          <w:tab w:val="num" w:pos="1800"/>
        </w:tabs>
        <w:ind w:left="1440" w:firstLine="0"/>
      </w:pPr>
      <w:rPr>
        <w:rFonts w:cs="Times New Roman"/>
        <w:i w:val="0"/>
      </w:rPr>
    </w:lvl>
    <w:lvl w:ilvl="3">
      <w:start w:val="1"/>
      <w:numFmt w:val="lowerLetter"/>
      <w:lvlText w:val="%4)"/>
      <w:lvlJc w:val="left"/>
      <w:pPr>
        <w:tabs>
          <w:tab w:val="num" w:pos="2520"/>
        </w:tabs>
        <w:ind w:left="2160" w:firstLine="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47">
    <w:nsid w:val="68542475"/>
    <w:multiLevelType w:val="multilevel"/>
    <w:tmpl w:val="A8EC05FC"/>
    <w:lvl w:ilvl="0">
      <w:start w:val="1"/>
      <w:numFmt w:val="decimal"/>
      <w:lvlText w:val="%1."/>
      <w:lvlJc w:val="left"/>
      <w:pPr>
        <w:ind w:left="1211" w:hanging="360"/>
      </w:pPr>
      <w:rPr>
        <w:rFonts w:cs="Times New Roman"/>
        <w:i w:val="0"/>
        <w:color w:val="auto"/>
        <w:sz w:val="24"/>
        <w:szCs w:val="24"/>
      </w:rPr>
    </w:lvl>
    <w:lvl w:ilvl="1">
      <w:start w:val="1"/>
      <w:numFmt w:val="decimal"/>
      <w:lvlText w:val="%2."/>
      <w:lvlJc w:val="left"/>
      <w:pPr>
        <w:ind w:left="1014" w:hanging="360"/>
      </w:pPr>
      <w:rPr>
        <w:rFonts w:cs="Times New Roman"/>
        <w:b w:val="0"/>
        <w:i w:val="0"/>
        <w:color w:val="auto"/>
      </w:rPr>
    </w:lvl>
    <w:lvl w:ilvl="2">
      <w:start w:val="1"/>
      <w:numFmt w:val="decimal"/>
      <w:lvlText w:val="%3)"/>
      <w:lvlJc w:val="right"/>
      <w:pPr>
        <w:ind w:left="748" w:hanging="180"/>
      </w:pPr>
      <w:rPr>
        <w:rFonts w:eastAsia="Times New Roman" w:cs="Times New Roman"/>
        <w:color w:val="auto"/>
      </w:rPr>
    </w:lvl>
    <w:lvl w:ilvl="3">
      <w:start w:val="1"/>
      <w:numFmt w:val="decimal"/>
      <w:lvlText w:val="%4)"/>
      <w:lvlJc w:val="left"/>
      <w:pPr>
        <w:ind w:left="2454" w:hanging="360"/>
      </w:pPr>
      <w:rPr>
        <w:rFonts w:eastAsia="Times New Roman"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nsid w:val="6B852EA2"/>
    <w:multiLevelType w:val="multilevel"/>
    <w:tmpl w:val="8110AF20"/>
    <w:lvl w:ilvl="0">
      <w:start w:val="1"/>
      <w:numFmt w:val="bullet"/>
      <w:lvlText w:val="●"/>
      <w:lvlJc w:val="left"/>
      <w:pPr>
        <w:ind w:left="1080" w:hanging="360"/>
      </w:pPr>
      <w:rPr>
        <w:rFonts w:ascii="Noto Sans Symbols" w:hAnsi="Noto Sans Symbols" w:cs="Noto Sans Symbols"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49">
    <w:nsid w:val="6D3C55F3"/>
    <w:multiLevelType w:val="hybridMultilevel"/>
    <w:tmpl w:val="21ECBB7A"/>
    <w:lvl w:ilvl="0" w:tplc="04150011">
      <w:start w:val="1"/>
      <w:numFmt w:val="decimal"/>
      <w:lvlText w:val="%1)"/>
      <w:lvlJc w:val="left"/>
      <w:pPr>
        <w:ind w:left="2629" w:hanging="360"/>
      </w:p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50">
    <w:nsid w:val="6DA76816"/>
    <w:multiLevelType w:val="multilevel"/>
    <w:tmpl w:val="A17A491E"/>
    <w:lvl w:ilvl="0">
      <w:start w:val="1"/>
      <w:numFmt w:val="decimal"/>
      <w:lvlText w:val="%1."/>
      <w:lvlJc w:val="left"/>
      <w:pPr>
        <w:ind w:left="360" w:hanging="360"/>
      </w:pPr>
      <w:rPr>
        <w:b/>
        <w:sz w:val="24"/>
      </w:rPr>
    </w:lvl>
    <w:lvl w:ilvl="1">
      <w:start w:val="1"/>
      <w:numFmt w:val="decimal"/>
      <w:lvlText w:val="%1.%2."/>
      <w:lvlJc w:val="left"/>
      <w:pPr>
        <w:ind w:left="792" w:hanging="432"/>
      </w:pPr>
      <w:rPr>
        <w:b/>
        <w:bCs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7780E1B"/>
    <w:multiLevelType w:val="hybridMultilevel"/>
    <w:tmpl w:val="1FC42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7A004AF"/>
    <w:multiLevelType w:val="multilevel"/>
    <w:tmpl w:val="BE042D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780F2701"/>
    <w:multiLevelType w:val="multilevel"/>
    <w:tmpl w:val="F0ACBA60"/>
    <w:lvl w:ilvl="0">
      <w:start w:val="3"/>
      <w:numFmt w:val="decimal"/>
      <w:lvlText w:val="%1."/>
      <w:lvlJc w:val="left"/>
      <w:pPr>
        <w:ind w:left="360" w:hanging="360"/>
      </w:pPr>
      <w:rPr>
        <w:b w:val="0"/>
        <w:sz w:val="24"/>
      </w:rPr>
    </w:lvl>
    <w:lvl w:ilvl="1">
      <w:start w:val="1"/>
      <w:numFmt w:val="decimal"/>
      <w:lvlText w:val="%1.%2."/>
      <w:lvlJc w:val="left"/>
      <w:pPr>
        <w:ind w:left="1290" w:hanging="57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54">
    <w:nsid w:val="7CD71075"/>
    <w:multiLevelType w:val="multilevel"/>
    <w:tmpl w:val="2708CE88"/>
    <w:lvl w:ilvl="0">
      <w:start w:val="1"/>
      <w:numFmt w:val="decimal"/>
      <w:lvlText w:val="%1."/>
      <w:lvlJc w:val="left"/>
      <w:pPr>
        <w:ind w:left="360" w:hanging="360"/>
      </w:pPr>
      <w:rPr>
        <w:b/>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47"/>
  </w:num>
  <w:num w:numId="3">
    <w:abstractNumId w:val="46"/>
  </w:num>
  <w:num w:numId="4">
    <w:abstractNumId w:val="28"/>
  </w:num>
  <w:num w:numId="5">
    <w:abstractNumId w:val="34"/>
  </w:num>
  <w:num w:numId="6">
    <w:abstractNumId w:val="27"/>
  </w:num>
  <w:num w:numId="7">
    <w:abstractNumId w:val="48"/>
  </w:num>
  <w:num w:numId="8">
    <w:abstractNumId w:val="54"/>
  </w:num>
  <w:num w:numId="9">
    <w:abstractNumId w:val="53"/>
  </w:num>
  <w:num w:numId="10">
    <w:abstractNumId w:val="37"/>
  </w:num>
  <w:num w:numId="11">
    <w:abstractNumId w:val="50"/>
  </w:num>
  <w:num w:numId="12">
    <w:abstractNumId w:val="29"/>
  </w:num>
  <w:num w:numId="13">
    <w:abstractNumId w:val="25"/>
  </w:num>
  <w:num w:numId="14">
    <w:abstractNumId w:val="16"/>
  </w:num>
  <w:num w:numId="15">
    <w:abstractNumId w:val="17"/>
  </w:num>
  <w:num w:numId="16">
    <w:abstractNumId w:val="12"/>
  </w:num>
  <w:num w:numId="17">
    <w:abstractNumId w:val="18"/>
  </w:num>
  <w:num w:numId="18">
    <w:abstractNumId w:val="52"/>
  </w:num>
  <w:num w:numId="19">
    <w:abstractNumId w:val="39"/>
  </w:num>
  <w:num w:numId="20">
    <w:abstractNumId w:val="36"/>
  </w:num>
  <w:num w:numId="21">
    <w:abstractNumId w:val="35"/>
  </w:num>
  <w:num w:numId="22">
    <w:abstractNumId w:val="5"/>
  </w:num>
  <w:num w:numId="23">
    <w:abstractNumId w:val="9"/>
  </w:num>
  <w:num w:numId="24">
    <w:abstractNumId w:val="33"/>
  </w:num>
  <w:num w:numId="25">
    <w:abstractNumId w:val="24"/>
  </w:num>
  <w:num w:numId="26">
    <w:abstractNumId w:val="13"/>
  </w:num>
  <w:num w:numId="27">
    <w:abstractNumId w:val="0"/>
  </w:num>
  <w:num w:numId="28">
    <w:abstractNumId w:val="2"/>
  </w:num>
  <w:num w:numId="29">
    <w:abstractNumId w:val="3"/>
  </w:num>
  <w:num w:numId="30">
    <w:abstractNumId w:val="41"/>
  </w:num>
  <w:num w:numId="31">
    <w:abstractNumId w:val="11"/>
  </w:num>
  <w:num w:numId="32">
    <w:abstractNumId w:val="8"/>
  </w:num>
  <w:num w:numId="33">
    <w:abstractNumId w:val="45"/>
  </w:num>
  <w:num w:numId="34">
    <w:abstractNumId w:val="19"/>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42"/>
  </w:num>
  <w:num w:numId="38">
    <w:abstractNumId w:val="44"/>
  </w:num>
  <w:num w:numId="39">
    <w:abstractNumId w:val="20"/>
  </w:num>
  <w:num w:numId="40">
    <w:abstractNumId w:val="40"/>
  </w:num>
  <w:num w:numId="41">
    <w:abstractNumId w:val="6"/>
  </w:num>
  <w:num w:numId="42">
    <w:abstractNumId w:val="14"/>
  </w:num>
  <w:num w:numId="43">
    <w:abstractNumId w:val="32"/>
  </w:num>
  <w:num w:numId="44">
    <w:abstractNumId w:val="15"/>
  </w:num>
  <w:num w:numId="45">
    <w:abstractNumId w:val="26"/>
  </w:num>
  <w:num w:numId="46">
    <w:abstractNumId w:val="43"/>
  </w:num>
  <w:num w:numId="47">
    <w:abstractNumId w:val="51"/>
  </w:num>
  <w:num w:numId="48">
    <w:abstractNumId w:val="21"/>
  </w:num>
  <w:num w:numId="49">
    <w:abstractNumId w:val="30"/>
  </w:num>
  <w:num w:numId="50">
    <w:abstractNumId w:val="49"/>
  </w:num>
  <w:num w:numId="51">
    <w:abstractNumId w:val="31"/>
  </w:num>
  <w:num w:numId="52">
    <w:abstractNumId w:val="10"/>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AE7AF1"/>
    <w:rsid w:val="00001C22"/>
    <w:rsid w:val="0000313A"/>
    <w:rsid w:val="000075BF"/>
    <w:rsid w:val="0001605B"/>
    <w:rsid w:val="000305FE"/>
    <w:rsid w:val="00034DE6"/>
    <w:rsid w:val="0004117F"/>
    <w:rsid w:val="00041EBA"/>
    <w:rsid w:val="00043182"/>
    <w:rsid w:val="0005467D"/>
    <w:rsid w:val="00060F57"/>
    <w:rsid w:val="0006508B"/>
    <w:rsid w:val="000678C3"/>
    <w:rsid w:val="000761CD"/>
    <w:rsid w:val="00077CFA"/>
    <w:rsid w:val="000B30BE"/>
    <w:rsid w:val="000D7F66"/>
    <w:rsid w:val="000F7216"/>
    <w:rsid w:val="000F75C0"/>
    <w:rsid w:val="000F7C39"/>
    <w:rsid w:val="001011F9"/>
    <w:rsid w:val="00111A7C"/>
    <w:rsid w:val="00112785"/>
    <w:rsid w:val="001215E8"/>
    <w:rsid w:val="00124650"/>
    <w:rsid w:val="001249C6"/>
    <w:rsid w:val="001302F6"/>
    <w:rsid w:val="001315F4"/>
    <w:rsid w:val="00136EE3"/>
    <w:rsid w:val="00140ACB"/>
    <w:rsid w:val="00142F7C"/>
    <w:rsid w:val="00147AD2"/>
    <w:rsid w:val="00157B33"/>
    <w:rsid w:val="00160FC4"/>
    <w:rsid w:val="00166F07"/>
    <w:rsid w:val="00177E4B"/>
    <w:rsid w:val="0018254A"/>
    <w:rsid w:val="00183F99"/>
    <w:rsid w:val="00187482"/>
    <w:rsid w:val="0019237F"/>
    <w:rsid w:val="00195132"/>
    <w:rsid w:val="001A0D75"/>
    <w:rsid w:val="001A5B85"/>
    <w:rsid w:val="001A7B12"/>
    <w:rsid w:val="001B53BF"/>
    <w:rsid w:val="001B5EAA"/>
    <w:rsid w:val="001B7BC3"/>
    <w:rsid w:val="001C1294"/>
    <w:rsid w:val="001C7FC6"/>
    <w:rsid w:val="001E18D3"/>
    <w:rsid w:val="001E671F"/>
    <w:rsid w:val="001E74AC"/>
    <w:rsid w:val="001F01F6"/>
    <w:rsid w:val="001F2AA3"/>
    <w:rsid w:val="002045FF"/>
    <w:rsid w:val="00232E34"/>
    <w:rsid w:val="002361FF"/>
    <w:rsid w:val="0024294B"/>
    <w:rsid w:val="0025612A"/>
    <w:rsid w:val="00266EC3"/>
    <w:rsid w:val="002C6FF9"/>
    <w:rsid w:val="002D24BA"/>
    <w:rsid w:val="002E5BCE"/>
    <w:rsid w:val="00312AEB"/>
    <w:rsid w:val="0032665E"/>
    <w:rsid w:val="003352A7"/>
    <w:rsid w:val="00336E35"/>
    <w:rsid w:val="00342EF3"/>
    <w:rsid w:val="00371184"/>
    <w:rsid w:val="00375816"/>
    <w:rsid w:val="00377E22"/>
    <w:rsid w:val="00381D55"/>
    <w:rsid w:val="00382B6E"/>
    <w:rsid w:val="00384ECF"/>
    <w:rsid w:val="00397213"/>
    <w:rsid w:val="003A15B6"/>
    <w:rsid w:val="003A3C1E"/>
    <w:rsid w:val="003B1695"/>
    <w:rsid w:val="003C6FBF"/>
    <w:rsid w:val="003D25AF"/>
    <w:rsid w:val="003D531A"/>
    <w:rsid w:val="003E5209"/>
    <w:rsid w:val="003F3CC0"/>
    <w:rsid w:val="003F3FD7"/>
    <w:rsid w:val="00401DFE"/>
    <w:rsid w:val="0040231F"/>
    <w:rsid w:val="00402F83"/>
    <w:rsid w:val="004049EF"/>
    <w:rsid w:val="004129B0"/>
    <w:rsid w:val="00416BFF"/>
    <w:rsid w:val="00420E11"/>
    <w:rsid w:val="00421263"/>
    <w:rsid w:val="00423214"/>
    <w:rsid w:val="00426C33"/>
    <w:rsid w:val="00430BDB"/>
    <w:rsid w:val="0043503D"/>
    <w:rsid w:val="00436D1A"/>
    <w:rsid w:val="00437336"/>
    <w:rsid w:val="004409D6"/>
    <w:rsid w:val="00441822"/>
    <w:rsid w:val="00456ED0"/>
    <w:rsid w:val="00461EBD"/>
    <w:rsid w:val="00462A1E"/>
    <w:rsid w:val="00476823"/>
    <w:rsid w:val="00477D95"/>
    <w:rsid w:val="00481D1A"/>
    <w:rsid w:val="00494078"/>
    <w:rsid w:val="004A6756"/>
    <w:rsid w:val="004A68B7"/>
    <w:rsid w:val="004B2DB9"/>
    <w:rsid w:val="004B4922"/>
    <w:rsid w:val="004B706B"/>
    <w:rsid w:val="004D4249"/>
    <w:rsid w:val="004F081E"/>
    <w:rsid w:val="004F7A90"/>
    <w:rsid w:val="00500843"/>
    <w:rsid w:val="00501580"/>
    <w:rsid w:val="00510042"/>
    <w:rsid w:val="00511C57"/>
    <w:rsid w:val="00516F56"/>
    <w:rsid w:val="00541162"/>
    <w:rsid w:val="00541844"/>
    <w:rsid w:val="00544F02"/>
    <w:rsid w:val="005515E8"/>
    <w:rsid w:val="00562D0F"/>
    <w:rsid w:val="00563A83"/>
    <w:rsid w:val="00567A30"/>
    <w:rsid w:val="00573A9D"/>
    <w:rsid w:val="00591940"/>
    <w:rsid w:val="005931F7"/>
    <w:rsid w:val="005A1426"/>
    <w:rsid w:val="005B0099"/>
    <w:rsid w:val="005B4323"/>
    <w:rsid w:val="005B7404"/>
    <w:rsid w:val="005D7E2D"/>
    <w:rsid w:val="005F6C0F"/>
    <w:rsid w:val="00600C16"/>
    <w:rsid w:val="00606DA2"/>
    <w:rsid w:val="00613E83"/>
    <w:rsid w:val="00613E8F"/>
    <w:rsid w:val="00613EF9"/>
    <w:rsid w:val="00620640"/>
    <w:rsid w:val="0062423E"/>
    <w:rsid w:val="00644D9E"/>
    <w:rsid w:val="00644E76"/>
    <w:rsid w:val="00655B97"/>
    <w:rsid w:val="00657298"/>
    <w:rsid w:val="00670617"/>
    <w:rsid w:val="00671447"/>
    <w:rsid w:val="00683076"/>
    <w:rsid w:val="00684D88"/>
    <w:rsid w:val="00693E45"/>
    <w:rsid w:val="006C2C90"/>
    <w:rsid w:val="006C5BDD"/>
    <w:rsid w:val="006D1418"/>
    <w:rsid w:val="006D2D0E"/>
    <w:rsid w:val="006E228A"/>
    <w:rsid w:val="006F0D05"/>
    <w:rsid w:val="006F3419"/>
    <w:rsid w:val="006F5007"/>
    <w:rsid w:val="00700092"/>
    <w:rsid w:val="00714DEC"/>
    <w:rsid w:val="00723A2C"/>
    <w:rsid w:val="00733633"/>
    <w:rsid w:val="00742778"/>
    <w:rsid w:val="00745D93"/>
    <w:rsid w:val="00777B18"/>
    <w:rsid w:val="007819A0"/>
    <w:rsid w:val="007819C2"/>
    <w:rsid w:val="0078679C"/>
    <w:rsid w:val="007D7ABE"/>
    <w:rsid w:val="007E3598"/>
    <w:rsid w:val="007F486E"/>
    <w:rsid w:val="00802E16"/>
    <w:rsid w:val="00805244"/>
    <w:rsid w:val="008315B4"/>
    <w:rsid w:val="00832E4A"/>
    <w:rsid w:val="008355F0"/>
    <w:rsid w:val="008435E3"/>
    <w:rsid w:val="00864A33"/>
    <w:rsid w:val="00874AEB"/>
    <w:rsid w:val="00874F27"/>
    <w:rsid w:val="0087537F"/>
    <w:rsid w:val="00876168"/>
    <w:rsid w:val="00881470"/>
    <w:rsid w:val="0088497A"/>
    <w:rsid w:val="00896740"/>
    <w:rsid w:val="0089681C"/>
    <w:rsid w:val="008B698F"/>
    <w:rsid w:val="008C1D59"/>
    <w:rsid w:val="008D1C6B"/>
    <w:rsid w:val="008E208D"/>
    <w:rsid w:val="00910835"/>
    <w:rsid w:val="00913F9A"/>
    <w:rsid w:val="009146B7"/>
    <w:rsid w:val="00915CC5"/>
    <w:rsid w:val="00921EB8"/>
    <w:rsid w:val="0092669D"/>
    <w:rsid w:val="00931C27"/>
    <w:rsid w:val="00936B15"/>
    <w:rsid w:val="0094320E"/>
    <w:rsid w:val="00947CD4"/>
    <w:rsid w:val="00950933"/>
    <w:rsid w:val="009672F5"/>
    <w:rsid w:val="009862F7"/>
    <w:rsid w:val="0099104C"/>
    <w:rsid w:val="00995E45"/>
    <w:rsid w:val="00997BF4"/>
    <w:rsid w:val="009B2317"/>
    <w:rsid w:val="009D1A5F"/>
    <w:rsid w:val="009E137E"/>
    <w:rsid w:val="009F4956"/>
    <w:rsid w:val="009F4D03"/>
    <w:rsid w:val="009F7440"/>
    <w:rsid w:val="009F7797"/>
    <w:rsid w:val="00A00624"/>
    <w:rsid w:val="00A01B51"/>
    <w:rsid w:val="00A10585"/>
    <w:rsid w:val="00A1627D"/>
    <w:rsid w:val="00A17823"/>
    <w:rsid w:val="00A226BA"/>
    <w:rsid w:val="00A24208"/>
    <w:rsid w:val="00A25CA1"/>
    <w:rsid w:val="00A32EEA"/>
    <w:rsid w:val="00A414E2"/>
    <w:rsid w:val="00A51DDE"/>
    <w:rsid w:val="00A61F40"/>
    <w:rsid w:val="00A6459A"/>
    <w:rsid w:val="00A81840"/>
    <w:rsid w:val="00A83553"/>
    <w:rsid w:val="00A8737D"/>
    <w:rsid w:val="00A877F0"/>
    <w:rsid w:val="00A910EC"/>
    <w:rsid w:val="00AB3ABE"/>
    <w:rsid w:val="00AB4FAD"/>
    <w:rsid w:val="00AB5BFB"/>
    <w:rsid w:val="00AB6AE6"/>
    <w:rsid w:val="00AC5800"/>
    <w:rsid w:val="00AD1165"/>
    <w:rsid w:val="00AE2F29"/>
    <w:rsid w:val="00AE747E"/>
    <w:rsid w:val="00AE7AF1"/>
    <w:rsid w:val="00AF129E"/>
    <w:rsid w:val="00AF78E4"/>
    <w:rsid w:val="00B0346E"/>
    <w:rsid w:val="00B053CF"/>
    <w:rsid w:val="00B05865"/>
    <w:rsid w:val="00B35FF1"/>
    <w:rsid w:val="00B42BDA"/>
    <w:rsid w:val="00B47687"/>
    <w:rsid w:val="00B74C66"/>
    <w:rsid w:val="00B80561"/>
    <w:rsid w:val="00B83303"/>
    <w:rsid w:val="00B84512"/>
    <w:rsid w:val="00B92550"/>
    <w:rsid w:val="00BA59DC"/>
    <w:rsid w:val="00BB0956"/>
    <w:rsid w:val="00BB1CB0"/>
    <w:rsid w:val="00BB3B81"/>
    <w:rsid w:val="00BC1715"/>
    <w:rsid w:val="00BC39A1"/>
    <w:rsid w:val="00BC3D33"/>
    <w:rsid w:val="00BC5433"/>
    <w:rsid w:val="00BC7462"/>
    <w:rsid w:val="00BD1D29"/>
    <w:rsid w:val="00BD24DA"/>
    <w:rsid w:val="00BD261B"/>
    <w:rsid w:val="00BD29BD"/>
    <w:rsid w:val="00BD4451"/>
    <w:rsid w:val="00BD63B6"/>
    <w:rsid w:val="00BD6BA5"/>
    <w:rsid w:val="00BF7113"/>
    <w:rsid w:val="00C002F7"/>
    <w:rsid w:val="00C028A8"/>
    <w:rsid w:val="00C0687C"/>
    <w:rsid w:val="00C078AB"/>
    <w:rsid w:val="00C11BDD"/>
    <w:rsid w:val="00C243B9"/>
    <w:rsid w:val="00C24EB2"/>
    <w:rsid w:val="00C30FBC"/>
    <w:rsid w:val="00C3255E"/>
    <w:rsid w:val="00C50F06"/>
    <w:rsid w:val="00C5335C"/>
    <w:rsid w:val="00C54C65"/>
    <w:rsid w:val="00C61707"/>
    <w:rsid w:val="00C64859"/>
    <w:rsid w:val="00C671AB"/>
    <w:rsid w:val="00C75D61"/>
    <w:rsid w:val="00C81741"/>
    <w:rsid w:val="00C828CD"/>
    <w:rsid w:val="00C8507E"/>
    <w:rsid w:val="00C96828"/>
    <w:rsid w:val="00CA37AB"/>
    <w:rsid w:val="00CB5A04"/>
    <w:rsid w:val="00CC24E1"/>
    <w:rsid w:val="00CC33EB"/>
    <w:rsid w:val="00CC607F"/>
    <w:rsid w:val="00CD73EB"/>
    <w:rsid w:val="00CE5575"/>
    <w:rsid w:val="00CE6B47"/>
    <w:rsid w:val="00CF0C69"/>
    <w:rsid w:val="00CF2BCB"/>
    <w:rsid w:val="00CF687E"/>
    <w:rsid w:val="00D06D59"/>
    <w:rsid w:val="00D077A1"/>
    <w:rsid w:val="00D17495"/>
    <w:rsid w:val="00D178F5"/>
    <w:rsid w:val="00D20EEC"/>
    <w:rsid w:val="00D23A99"/>
    <w:rsid w:val="00D5283E"/>
    <w:rsid w:val="00D54B5F"/>
    <w:rsid w:val="00D566ED"/>
    <w:rsid w:val="00D6620E"/>
    <w:rsid w:val="00D70D2A"/>
    <w:rsid w:val="00D720BF"/>
    <w:rsid w:val="00D723A5"/>
    <w:rsid w:val="00D93F73"/>
    <w:rsid w:val="00DA240E"/>
    <w:rsid w:val="00DA2D1C"/>
    <w:rsid w:val="00DC37BF"/>
    <w:rsid w:val="00DC4165"/>
    <w:rsid w:val="00DE2152"/>
    <w:rsid w:val="00DE5D06"/>
    <w:rsid w:val="00DF19E0"/>
    <w:rsid w:val="00DF316A"/>
    <w:rsid w:val="00E0190E"/>
    <w:rsid w:val="00E105A8"/>
    <w:rsid w:val="00E10C6C"/>
    <w:rsid w:val="00E12828"/>
    <w:rsid w:val="00E12AD4"/>
    <w:rsid w:val="00E30732"/>
    <w:rsid w:val="00E34CF8"/>
    <w:rsid w:val="00E351EC"/>
    <w:rsid w:val="00E36CAE"/>
    <w:rsid w:val="00E37865"/>
    <w:rsid w:val="00E40654"/>
    <w:rsid w:val="00E43036"/>
    <w:rsid w:val="00E53243"/>
    <w:rsid w:val="00E6196F"/>
    <w:rsid w:val="00E87E2D"/>
    <w:rsid w:val="00E87EC7"/>
    <w:rsid w:val="00EB1F3B"/>
    <w:rsid w:val="00EC32BF"/>
    <w:rsid w:val="00ED1C29"/>
    <w:rsid w:val="00ED3F3F"/>
    <w:rsid w:val="00EE0E13"/>
    <w:rsid w:val="00EE34FD"/>
    <w:rsid w:val="00EE506E"/>
    <w:rsid w:val="00F02221"/>
    <w:rsid w:val="00F21CA4"/>
    <w:rsid w:val="00F533E3"/>
    <w:rsid w:val="00F6775B"/>
    <w:rsid w:val="00F71DFB"/>
    <w:rsid w:val="00F85C09"/>
    <w:rsid w:val="00F878E4"/>
    <w:rsid w:val="00F96519"/>
    <w:rsid w:val="00FB0ED1"/>
    <w:rsid w:val="00FB5BAA"/>
    <w:rsid w:val="00FC694E"/>
    <w:rsid w:val="00FC69B3"/>
    <w:rsid w:val="00FE4B3F"/>
    <w:rsid w:val="00FF3D7A"/>
    <w:rsid w:val="00FF74F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Normal (Web)" w:qFormat="1"/>
    <w:lsdException w:name="Balloon Text"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002F7"/>
    <w:rPr>
      <w:rFonts w:ascii="Times New Roman" w:eastAsia="Times New Roman" w:hAnsi="Times New Roman" w:cs="Times New Roman"/>
      <w:szCs w:val="20"/>
      <w:lang w:eastAsia="pl-PL"/>
    </w:rPr>
  </w:style>
  <w:style w:type="paragraph" w:styleId="Nagwek1">
    <w:name w:val="heading 1"/>
    <w:basedOn w:val="Normalny"/>
    <w:next w:val="Normalny"/>
    <w:link w:val="Nagwek1Znak1"/>
    <w:uiPriority w:val="99"/>
    <w:qFormat/>
    <w:rsid w:val="00693E45"/>
    <w:pPr>
      <w:keepNext/>
      <w:keepLines/>
      <w:numPr>
        <w:numId w:val="33"/>
      </w:numPr>
      <w:spacing w:before="480"/>
      <w:outlineLvl w:val="0"/>
    </w:pPr>
    <w:rPr>
      <w:rFonts w:ascii="Cambria" w:hAnsi="Cambria"/>
      <w:b/>
      <w:bCs/>
      <w:color w:val="365F91"/>
      <w:sz w:val="28"/>
      <w:szCs w:val="28"/>
    </w:rPr>
  </w:style>
  <w:style w:type="paragraph" w:styleId="Nagwek2">
    <w:name w:val="heading 2"/>
    <w:basedOn w:val="Normalny"/>
    <w:next w:val="Normalny"/>
    <w:link w:val="Nagwek2Znak1"/>
    <w:uiPriority w:val="99"/>
    <w:qFormat/>
    <w:rsid w:val="00693E45"/>
    <w:pPr>
      <w:keepNext/>
      <w:keepLines/>
      <w:numPr>
        <w:ilvl w:val="1"/>
        <w:numId w:val="33"/>
      </w:numPr>
      <w:tabs>
        <w:tab w:val="num" w:pos="1080"/>
        <w:tab w:val="num" w:pos="1440"/>
      </w:tabs>
      <w:spacing w:before="200"/>
      <w:ind w:left="720"/>
      <w:outlineLvl w:val="1"/>
    </w:pPr>
    <w:rPr>
      <w:rFonts w:ascii="Cambria" w:hAnsi="Cambria"/>
      <w:b/>
      <w:bCs/>
      <w:color w:val="4F81BD"/>
      <w:sz w:val="26"/>
      <w:szCs w:val="26"/>
    </w:rPr>
  </w:style>
  <w:style w:type="paragraph" w:styleId="Nagwek3">
    <w:name w:val="heading 3"/>
    <w:basedOn w:val="Normalny"/>
    <w:next w:val="Normalny"/>
    <w:link w:val="Nagwek3Znak1"/>
    <w:uiPriority w:val="99"/>
    <w:qFormat/>
    <w:rsid w:val="00693E45"/>
    <w:pPr>
      <w:keepNext/>
      <w:numPr>
        <w:ilvl w:val="2"/>
        <w:numId w:val="33"/>
      </w:numPr>
      <w:spacing w:before="240" w:after="60"/>
      <w:outlineLvl w:val="2"/>
    </w:pPr>
    <w:rPr>
      <w:rFonts w:ascii="Arial" w:hAnsi="Arial" w:cs="Arial"/>
      <w:b/>
      <w:bCs/>
      <w:sz w:val="26"/>
      <w:szCs w:val="26"/>
    </w:rPr>
  </w:style>
  <w:style w:type="paragraph" w:styleId="Nagwek4">
    <w:name w:val="heading 4"/>
    <w:basedOn w:val="Normalny"/>
    <w:next w:val="Normalny"/>
    <w:link w:val="Nagwek4Znak1"/>
    <w:uiPriority w:val="99"/>
    <w:qFormat/>
    <w:rsid w:val="00693E45"/>
    <w:pPr>
      <w:keepNext/>
      <w:numPr>
        <w:ilvl w:val="3"/>
        <w:numId w:val="33"/>
      </w:numPr>
      <w:spacing w:before="240" w:after="60"/>
      <w:outlineLvl w:val="3"/>
    </w:pPr>
    <w:rPr>
      <w:b/>
      <w:bCs/>
      <w:sz w:val="28"/>
      <w:szCs w:val="28"/>
    </w:rPr>
  </w:style>
  <w:style w:type="paragraph" w:styleId="Nagwek5">
    <w:name w:val="heading 5"/>
    <w:basedOn w:val="Normalny"/>
    <w:next w:val="Normalny"/>
    <w:link w:val="Nagwek5Znak1"/>
    <w:uiPriority w:val="99"/>
    <w:qFormat/>
    <w:rsid w:val="00693E45"/>
    <w:pPr>
      <w:numPr>
        <w:ilvl w:val="4"/>
        <w:numId w:val="33"/>
      </w:numPr>
      <w:spacing w:before="240" w:after="60"/>
      <w:outlineLvl w:val="4"/>
    </w:pPr>
    <w:rPr>
      <w:b/>
      <w:bCs/>
      <w:i/>
      <w:iCs/>
      <w:sz w:val="26"/>
      <w:szCs w:val="26"/>
    </w:rPr>
  </w:style>
  <w:style w:type="paragraph" w:styleId="Nagwek6">
    <w:name w:val="heading 6"/>
    <w:basedOn w:val="Normalny"/>
    <w:next w:val="Normalny"/>
    <w:link w:val="Nagwek6Znak1"/>
    <w:uiPriority w:val="99"/>
    <w:qFormat/>
    <w:rsid w:val="00693E45"/>
    <w:pPr>
      <w:numPr>
        <w:ilvl w:val="5"/>
        <w:numId w:val="33"/>
      </w:numPr>
      <w:spacing w:before="240" w:after="60"/>
      <w:outlineLvl w:val="5"/>
    </w:pPr>
    <w:rPr>
      <w:b/>
      <w:bCs/>
      <w:sz w:val="22"/>
      <w:szCs w:val="22"/>
    </w:rPr>
  </w:style>
  <w:style w:type="paragraph" w:styleId="Nagwek7">
    <w:name w:val="heading 7"/>
    <w:basedOn w:val="Normalny"/>
    <w:next w:val="Normalny"/>
    <w:link w:val="Nagwek7Znak1"/>
    <w:uiPriority w:val="99"/>
    <w:qFormat/>
    <w:rsid w:val="00693E45"/>
    <w:pPr>
      <w:numPr>
        <w:ilvl w:val="6"/>
        <w:numId w:val="33"/>
      </w:numPr>
      <w:spacing w:before="240" w:after="60"/>
      <w:outlineLvl w:val="6"/>
    </w:pPr>
    <w:rPr>
      <w:sz w:val="24"/>
      <w:szCs w:val="24"/>
    </w:rPr>
  </w:style>
  <w:style w:type="paragraph" w:styleId="Nagwek8">
    <w:name w:val="heading 8"/>
    <w:basedOn w:val="Normalny"/>
    <w:next w:val="Normalny"/>
    <w:link w:val="Nagwek8Znak1"/>
    <w:uiPriority w:val="99"/>
    <w:qFormat/>
    <w:rsid w:val="00693E45"/>
    <w:pPr>
      <w:keepNext/>
      <w:keepLines/>
      <w:numPr>
        <w:ilvl w:val="7"/>
        <w:numId w:val="33"/>
      </w:numPr>
      <w:spacing w:before="200"/>
      <w:outlineLvl w:val="7"/>
    </w:pPr>
    <w:rPr>
      <w:rFonts w:ascii="Cambria" w:hAnsi="Cambria"/>
      <w:color w:val="404040"/>
    </w:rPr>
  </w:style>
  <w:style w:type="paragraph" w:styleId="Nagwek9">
    <w:name w:val="heading 9"/>
    <w:basedOn w:val="Normalny"/>
    <w:link w:val="Nagwek9Znak1"/>
    <w:uiPriority w:val="99"/>
    <w:qFormat/>
    <w:rsid w:val="00693E45"/>
    <w:pPr>
      <w:keepNext/>
      <w:numPr>
        <w:ilvl w:val="8"/>
        <w:numId w:val="33"/>
      </w:numPr>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9"/>
    <w:qFormat/>
    <w:rsid w:val="00C6353E"/>
    <w:pPr>
      <w:keepNext/>
      <w:keepLines/>
      <w:numPr>
        <w:numId w:val="1"/>
      </w:numPr>
      <w:spacing w:before="480"/>
      <w:outlineLvl w:val="0"/>
    </w:pPr>
    <w:rPr>
      <w:rFonts w:ascii="Cambria" w:hAnsi="Cambria"/>
      <w:b/>
      <w:bCs/>
      <w:color w:val="365F91"/>
      <w:sz w:val="28"/>
      <w:szCs w:val="28"/>
    </w:rPr>
  </w:style>
  <w:style w:type="paragraph" w:customStyle="1" w:styleId="Nagwek21">
    <w:name w:val="Nagłówek 21"/>
    <w:basedOn w:val="Normalny"/>
    <w:next w:val="Normalny"/>
    <w:link w:val="Nagwek2Znak"/>
    <w:uiPriority w:val="99"/>
    <w:qFormat/>
    <w:rsid w:val="00C6353E"/>
    <w:pPr>
      <w:keepNext/>
      <w:keepLines/>
      <w:numPr>
        <w:ilvl w:val="1"/>
        <w:numId w:val="1"/>
      </w:numPr>
      <w:tabs>
        <w:tab w:val="left" w:pos="1080"/>
        <w:tab w:val="left" w:pos="1440"/>
      </w:tabs>
      <w:spacing w:before="200"/>
      <w:ind w:left="720"/>
      <w:outlineLvl w:val="1"/>
    </w:pPr>
    <w:rPr>
      <w:rFonts w:ascii="Cambria" w:hAnsi="Cambria"/>
      <w:b/>
      <w:bCs/>
      <w:color w:val="4F81BD"/>
      <w:sz w:val="26"/>
      <w:szCs w:val="26"/>
    </w:rPr>
  </w:style>
  <w:style w:type="paragraph" w:customStyle="1" w:styleId="Nagwek31">
    <w:name w:val="Nagłówek 31"/>
    <w:basedOn w:val="Normalny"/>
    <w:next w:val="Normalny"/>
    <w:link w:val="Nagwek3Znak"/>
    <w:uiPriority w:val="99"/>
    <w:qFormat/>
    <w:rsid w:val="00C6353E"/>
    <w:pPr>
      <w:keepNext/>
      <w:numPr>
        <w:ilvl w:val="2"/>
        <w:numId w:val="1"/>
      </w:numPr>
      <w:spacing w:before="240" w:after="60"/>
      <w:outlineLvl w:val="2"/>
    </w:pPr>
    <w:rPr>
      <w:rFonts w:ascii="Arial" w:hAnsi="Arial" w:cs="Arial"/>
      <w:b/>
      <w:bCs/>
      <w:sz w:val="26"/>
      <w:szCs w:val="26"/>
    </w:rPr>
  </w:style>
  <w:style w:type="paragraph" w:customStyle="1" w:styleId="Nagwek41">
    <w:name w:val="Nagłówek 41"/>
    <w:basedOn w:val="Normalny"/>
    <w:next w:val="Normalny"/>
    <w:link w:val="Nagwek4Znak"/>
    <w:uiPriority w:val="99"/>
    <w:qFormat/>
    <w:rsid w:val="00C6353E"/>
    <w:pPr>
      <w:keepNext/>
      <w:numPr>
        <w:ilvl w:val="3"/>
        <w:numId w:val="1"/>
      </w:numPr>
      <w:spacing w:before="240" w:after="60"/>
      <w:outlineLvl w:val="3"/>
    </w:pPr>
    <w:rPr>
      <w:b/>
      <w:bCs/>
      <w:sz w:val="28"/>
      <w:szCs w:val="28"/>
    </w:rPr>
  </w:style>
  <w:style w:type="paragraph" w:customStyle="1" w:styleId="Nagwek51">
    <w:name w:val="Nagłówek 51"/>
    <w:basedOn w:val="Normalny"/>
    <w:next w:val="Normalny"/>
    <w:link w:val="Nagwek5Znak"/>
    <w:uiPriority w:val="99"/>
    <w:qFormat/>
    <w:rsid w:val="00C6353E"/>
    <w:pPr>
      <w:numPr>
        <w:ilvl w:val="4"/>
        <w:numId w:val="1"/>
      </w:numPr>
      <w:spacing w:before="240" w:after="60"/>
      <w:outlineLvl w:val="4"/>
    </w:pPr>
    <w:rPr>
      <w:b/>
      <w:bCs/>
      <w:i/>
      <w:iCs/>
      <w:sz w:val="26"/>
      <w:szCs w:val="26"/>
    </w:rPr>
  </w:style>
  <w:style w:type="paragraph" w:customStyle="1" w:styleId="Nagwek61">
    <w:name w:val="Nagłówek 61"/>
    <w:basedOn w:val="Normalny"/>
    <w:next w:val="Normalny"/>
    <w:link w:val="Nagwek6Znak"/>
    <w:uiPriority w:val="99"/>
    <w:qFormat/>
    <w:rsid w:val="00C6353E"/>
    <w:pPr>
      <w:numPr>
        <w:ilvl w:val="5"/>
        <w:numId w:val="1"/>
      </w:numPr>
      <w:spacing w:before="240" w:after="60"/>
      <w:outlineLvl w:val="5"/>
    </w:pPr>
    <w:rPr>
      <w:b/>
      <w:bCs/>
      <w:sz w:val="22"/>
      <w:szCs w:val="22"/>
    </w:rPr>
  </w:style>
  <w:style w:type="paragraph" w:customStyle="1" w:styleId="Nagwek71">
    <w:name w:val="Nagłówek 71"/>
    <w:basedOn w:val="Normalny"/>
    <w:next w:val="Normalny"/>
    <w:link w:val="Nagwek7Znak"/>
    <w:uiPriority w:val="99"/>
    <w:qFormat/>
    <w:rsid w:val="00C6353E"/>
    <w:pPr>
      <w:numPr>
        <w:ilvl w:val="6"/>
        <w:numId w:val="1"/>
      </w:numPr>
      <w:spacing w:before="240" w:after="60"/>
      <w:outlineLvl w:val="6"/>
    </w:pPr>
    <w:rPr>
      <w:sz w:val="24"/>
      <w:szCs w:val="24"/>
    </w:rPr>
  </w:style>
  <w:style w:type="paragraph" w:customStyle="1" w:styleId="Nagwek81">
    <w:name w:val="Nagłówek 81"/>
    <w:basedOn w:val="Normalny"/>
    <w:next w:val="Normalny"/>
    <w:link w:val="Nagwek8Znak"/>
    <w:uiPriority w:val="99"/>
    <w:qFormat/>
    <w:rsid w:val="00C6353E"/>
    <w:pPr>
      <w:keepNext/>
      <w:keepLines/>
      <w:numPr>
        <w:ilvl w:val="7"/>
        <w:numId w:val="1"/>
      </w:numPr>
      <w:spacing w:before="200"/>
      <w:outlineLvl w:val="7"/>
    </w:pPr>
    <w:rPr>
      <w:rFonts w:ascii="Cambria" w:hAnsi="Cambria"/>
      <w:color w:val="404040"/>
    </w:rPr>
  </w:style>
  <w:style w:type="paragraph" w:customStyle="1" w:styleId="Nagwek91">
    <w:name w:val="Nagłówek 91"/>
    <w:basedOn w:val="Normalny"/>
    <w:link w:val="Nagwek9Znak"/>
    <w:uiPriority w:val="99"/>
    <w:qFormat/>
    <w:rsid w:val="00C6353E"/>
    <w:pPr>
      <w:keepNext/>
      <w:numPr>
        <w:ilvl w:val="8"/>
        <w:numId w:val="1"/>
      </w:numPr>
      <w:jc w:val="right"/>
      <w:outlineLvl w:val="8"/>
    </w:pPr>
    <w:rPr>
      <w:bCs/>
      <w:i/>
      <w:iCs/>
    </w:rPr>
  </w:style>
  <w:style w:type="character" w:customStyle="1" w:styleId="Nagwek1Znak">
    <w:name w:val="Nagłówek 1 Znak"/>
    <w:basedOn w:val="Domylnaczcionkaakapitu"/>
    <w:link w:val="Nagwek11"/>
    <w:uiPriority w:val="99"/>
    <w:qFormat/>
    <w:rsid w:val="00C6353E"/>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1"/>
    <w:uiPriority w:val="99"/>
    <w:qFormat/>
    <w:rsid w:val="00C6353E"/>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1"/>
    <w:uiPriority w:val="99"/>
    <w:qFormat/>
    <w:rsid w:val="00C6353E"/>
    <w:rPr>
      <w:rFonts w:ascii="Arial" w:eastAsia="Times New Roman" w:hAnsi="Arial" w:cs="Arial"/>
      <w:b/>
      <w:bCs/>
      <w:sz w:val="26"/>
      <w:szCs w:val="26"/>
      <w:lang w:eastAsia="pl-PL"/>
    </w:rPr>
  </w:style>
  <w:style w:type="character" w:customStyle="1" w:styleId="Nagwek4Znak">
    <w:name w:val="Nagłówek 4 Znak"/>
    <w:basedOn w:val="Domylnaczcionkaakapitu"/>
    <w:link w:val="Nagwek41"/>
    <w:uiPriority w:val="99"/>
    <w:qFormat/>
    <w:rsid w:val="00C6353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1"/>
    <w:uiPriority w:val="99"/>
    <w:qFormat/>
    <w:rsid w:val="00C6353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1"/>
    <w:uiPriority w:val="99"/>
    <w:qFormat/>
    <w:rsid w:val="00C6353E"/>
    <w:rPr>
      <w:rFonts w:ascii="Times New Roman" w:eastAsia="Times New Roman" w:hAnsi="Times New Roman" w:cs="Times New Roman"/>
      <w:b/>
      <w:bCs/>
      <w:sz w:val="22"/>
      <w:lang w:eastAsia="pl-PL"/>
    </w:rPr>
  </w:style>
  <w:style w:type="character" w:customStyle="1" w:styleId="Nagwek7Znak">
    <w:name w:val="Nagłówek 7 Znak"/>
    <w:basedOn w:val="Domylnaczcionkaakapitu"/>
    <w:link w:val="Nagwek71"/>
    <w:uiPriority w:val="99"/>
    <w:qFormat/>
    <w:rsid w:val="00C6353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1"/>
    <w:uiPriority w:val="99"/>
    <w:qFormat/>
    <w:rsid w:val="00C6353E"/>
    <w:rPr>
      <w:rFonts w:ascii="Cambria" w:eastAsia="Times New Roman" w:hAnsi="Cambria" w:cs="Times New Roman"/>
      <w:color w:val="404040"/>
      <w:szCs w:val="20"/>
      <w:lang w:eastAsia="pl-PL"/>
    </w:rPr>
  </w:style>
  <w:style w:type="character" w:customStyle="1" w:styleId="Nagwek9Znak">
    <w:name w:val="Nagłówek 9 Znak"/>
    <w:basedOn w:val="Domylnaczcionkaakapitu"/>
    <w:link w:val="Nagwek91"/>
    <w:uiPriority w:val="99"/>
    <w:qFormat/>
    <w:rsid w:val="00C6353E"/>
    <w:rPr>
      <w:rFonts w:ascii="Times New Roman" w:eastAsia="Times New Roman" w:hAnsi="Times New Roman" w:cs="Times New Roman"/>
      <w:bCs/>
      <w:i/>
      <w:iCs/>
      <w:szCs w:val="20"/>
      <w:lang w:eastAsia="pl-PL"/>
    </w:rPr>
  </w:style>
  <w:style w:type="character" w:customStyle="1" w:styleId="NagwekZnak">
    <w:name w:val="Nagłówek Znak"/>
    <w:basedOn w:val="Domylnaczcionkaakapitu"/>
    <w:link w:val="Nagwek"/>
    <w:uiPriority w:val="99"/>
    <w:qFormat/>
    <w:rsid w:val="00C6353E"/>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1"/>
    <w:uiPriority w:val="99"/>
    <w:qFormat/>
    <w:rsid w:val="00C6353E"/>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qFormat/>
    <w:rsid w:val="00C6353E"/>
    <w:rPr>
      <w:rFonts w:ascii="Tahoma" w:eastAsia="Times New Roman" w:hAnsi="Tahoma" w:cs="Tahoma"/>
      <w:sz w:val="16"/>
      <w:szCs w:val="16"/>
      <w:lang w:eastAsia="pl-PL"/>
    </w:rPr>
  </w:style>
  <w:style w:type="character" w:customStyle="1" w:styleId="TekstpodstawowyZnak">
    <w:name w:val="Tekst podstawowy Znak"/>
    <w:basedOn w:val="Domylnaczcionkaakapitu"/>
    <w:link w:val="Tekstpodstawowy"/>
    <w:uiPriority w:val="99"/>
    <w:qFormat/>
    <w:rsid w:val="00C6353E"/>
    <w:rPr>
      <w:rFonts w:ascii="Times New Roman" w:eastAsia="Times New Roman" w:hAnsi="Times New Roman" w:cs="Times New Roman"/>
      <w:b/>
      <w:bCs/>
      <w:sz w:val="24"/>
      <w:szCs w:val="20"/>
      <w:lang w:eastAsia="pl-PL"/>
    </w:rPr>
  </w:style>
  <w:style w:type="character" w:styleId="Pogrubienie">
    <w:name w:val="Strong"/>
    <w:basedOn w:val="Domylnaczcionkaakapitu"/>
    <w:uiPriority w:val="22"/>
    <w:qFormat/>
    <w:rsid w:val="00C6353E"/>
    <w:rPr>
      <w:rFonts w:cs="Times New Roman"/>
      <w:b/>
    </w:rPr>
  </w:style>
  <w:style w:type="character" w:customStyle="1" w:styleId="Tekstpodstawowywcity2Znak">
    <w:name w:val="Tekst podstawowy wcięty 2 Znak"/>
    <w:basedOn w:val="Domylnaczcionkaakapitu"/>
    <w:link w:val="Tekstpodstawowywcity2"/>
    <w:uiPriority w:val="99"/>
    <w:qFormat/>
    <w:rsid w:val="00C6353E"/>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uiPriority w:val="99"/>
    <w:qFormat/>
    <w:rsid w:val="00C6353E"/>
    <w:rPr>
      <w:rFonts w:ascii="Times New Roman" w:eastAsia="Times New Roman" w:hAnsi="Times New Roman" w:cs="Times New Roman"/>
      <w:sz w:val="16"/>
      <w:szCs w:val="16"/>
      <w:lang w:eastAsia="pl-PL"/>
    </w:rPr>
  </w:style>
  <w:style w:type="character" w:customStyle="1" w:styleId="TytuZnak">
    <w:name w:val="Tytuł Znak"/>
    <w:basedOn w:val="Domylnaczcionkaakapitu"/>
    <w:link w:val="Tytu"/>
    <w:uiPriority w:val="99"/>
    <w:qFormat/>
    <w:rsid w:val="00C6353E"/>
    <w:rPr>
      <w:rFonts w:ascii="Times New Roman" w:eastAsia="Times New Roman" w:hAnsi="Times New Roman" w:cs="Times New Roman"/>
      <w:b/>
      <w:sz w:val="24"/>
      <w:szCs w:val="20"/>
      <w:lang w:eastAsia="pl-PL"/>
    </w:rPr>
  </w:style>
  <w:style w:type="character" w:customStyle="1" w:styleId="PodtytuZnak">
    <w:name w:val="Podtytuł Znak"/>
    <w:basedOn w:val="Domylnaczcionkaakapitu"/>
    <w:link w:val="Podtytu"/>
    <w:uiPriority w:val="99"/>
    <w:qFormat/>
    <w:rsid w:val="00C6353E"/>
    <w:rPr>
      <w:rFonts w:ascii="Cambria" w:eastAsia="Times New Roman" w:hAnsi="Cambria" w:cs="Times New Roman"/>
      <w:i/>
      <w:iCs/>
      <w:color w:val="4F81BD"/>
      <w:spacing w:val="15"/>
      <w:sz w:val="24"/>
      <w:szCs w:val="24"/>
      <w:lang w:eastAsia="pl-PL"/>
    </w:rPr>
  </w:style>
  <w:style w:type="character" w:customStyle="1" w:styleId="TekstprzypisudolnegoZnak">
    <w:name w:val="Tekst przypisu dolnego Znak"/>
    <w:basedOn w:val="Domylnaczcionkaakapitu"/>
    <w:link w:val="Tekstprzypisudolnego1"/>
    <w:uiPriority w:val="99"/>
    <w:semiHidden/>
    <w:qFormat/>
    <w:rsid w:val="00C6353E"/>
    <w:rPr>
      <w:rFonts w:ascii="Times New Roman" w:eastAsia="Times New Roman" w:hAnsi="Times New Roman" w:cs="Times New Roman"/>
      <w:sz w:val="24"/>
      <w:szCs w:val="20"/>
      <w:lang w:eastAsia="pl-PL"/>
    </w:rPr>
  </w:style>
  <w:style w:type="character" w:customStyle="1" w:styleId="czeinternetowe">
    <w:name w:val="Łącze internetowe"/>
    <w:basedOn w:val="Domylnaczcionkaakapitu"/>
    <w:uiPriority w:val="99"/>
    <w:rsid w:val="00C6353E"/>
    <w:rPr>
      <w:rFonts w:cs="Times New Roman"/>
      <w:color w:val="0000FF"/>
      <w:u w:val="single"/>
    </w:rPr>
  </w:style>
  <w:style w:type="character" w:customStyle="1" w:styleId="TekstpodstawowywcityZnak">
    <w:name w:val="Tekst podstawowy wcięty Znak"/>
    <w:basedOn w:val="Domylnaczcionkaakapitu"/>
    <w:link w:val="Tekstpodstawowywcity"/>
    <w:uiPriority w:val="99"/>
    <w:semiHidden/>
    <w:qFormat/>
    <w:rsid w:val="00C6353E"/>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qFormat/>
    <w:locked/>
    <w:rsid w:val="00C6353E"/>
    <w:rPr>
      <w:rFonts w:ascii="Arial" w:hAnsi="Arial"/>
      <w:sz w:val="21"/>
      <w:shd w:val="clear" w:color="auto" w:fill="FFFFFF"/>
    </w:rPr>
  </w:style>
  <w:style w:type="character" w:customStyle="1" w:styleId="CommentTextChar">
    <w:name w:val="Comment Text Char"/>
    <w:uiPriority w:val="99"/>
    <w:semiHidden/>
    <w:qFormat/>
    <w:locked/>
    <w:rsid w:val="00C6353E"/>
    <w:rPr>
      <w:rFonts w:ascii="Times New Roman" w:hAnsi="Times New Roman"/>
      <w:sz w:val="20"/>
      <w:lang w:eastAsia="pl-PL"/>
    </w:rPr>
  </w:style>
  <w:style w:type="character" w:customStyle="1" w:styleId="TekstkomentarzaZnak">
    <w:name w:val="Tekst komentarza Znak"/>
    <w:basedOn w:val="Domylnaczcionkaakapitu"/>
    <w:link w:val="Tekstkomentarza"/>
    <w:uiPriority w:val="99"/>
    <w:semiHidden/>
    <w:qFormat/>
    <w:rsid w:val="00C6353E"/>
    <w:rPr>
      <w:rFonts w:ascii="Times New Roman" w:eastAsia="Times New Roman" w:hAnsi="Times New Roman" w:cs="Times New Roman"/>
      <w:sz w:val="20"/>
      <w:szCs w:val="20"/>
      <w:lang w:eastAsia="pl-PL"/>
    </w:rPr>
  </w:style>
  <w:style w:type="character" w:customStyle="1" w:styleId="CommentSubjectChar">
    <w:name w:val="Comment Subject Char"/>
    <w:uiPriority w:val="99"/>
    <w:semiHidden/>
    <w:qFormat/>
    <w:locked/>
    <w:rsid w:val="00C6353E"/>
    <w:rPr>
      <w:rFonts w:ascii="Times New Roman" w:hAnsi="Times New Roman"/>
      <w:b/>
      <w:sz w:val="20"/>
      <w:lang w:eastAsia="pl-PL"/>
    </w:rPr>
  </w:style>
  <w:style w:type="character" w:customStyle="1" w:styleId="TematkomentarzaZnak">
    <w:name w:val="Temat komentarza Znak"/>
    <w:basedOn w:val="TekstkomentarzaZnak"/>
    <w:link w:val="Tematkomentarza"/>
    <w:uiPriority w:val="99"/>
    <w:semiHidden/>
    <w:qFormat/>
    <w:rsid w:val="00C6353E"/>
    <w:rPr>
      <w:rFonts w:ascii="Times New Roman" w:eastAsia="Times New Roman" w:hAnsi="Times New Roman" w:cs="Times New Roman"/>
      <w:b/>
      <w:bCs/>
      <w:sz w:val="20"/>
      <w:szCs w:val="20"/>
      <w:lang w:eastAsia="pl-PL"/>
    </w:rPr>
  </w:style>
  <w:style w:type="character" w:customStyle="1" w:styleId="Nagwek20">
    <w:name w:val="Nagłówek #2"/>
    <w:uiPriority w:val="99"/>
    <w:qFormat/>
    <w:rsid w:val="00C6353E"/>
    <w:rPr>
      <w:rFonts w:ascii="Arial" w:hAnsi="Arial"/>
      <w:spacing w:val="0"/>
      <w:sz w:val="18"/>
    </w:rPr>
  </w:style>
  <w:style w:type="character" w:customStyle="1" w:styleId="Nagwek1Bezpogrubienia">
    <w:name w:val="Nagłówek #1 + Bez pogrubienia"/>
    <w:uiPriority w:val="99"/>
    <w:qFormat/>
    <w:rsid w:val="00C6353E"/>
    <w:rPr>
      <w:rFonts w:ascii="Calibri" w:hAnsi="Calibri"/>
      <w:b/>
      <w:spacing w:val="0"/>
      <w:sz w:val="18"/>
    </w:rPr>
  </w:style>
  <w:style w:type="character" w:customStyle="1" w:styleId="TeksttreciPogrubienie">
    <w:name w:val="Tekst treści + Pogrubienie"/>
    <w:uiPriority w:val="99"/>
    <w:qFormat/>
    <w:rsid w:val="00C6353E"/>
    <w:rPr>
      <w:rFonts w:ascii="Calibri" w:hAnsi="Calibri"/>
      <w:sz w:val="18"/>
      <w:shd w:val="clear" w:color="auto" w:fill="FFFFFF"/>
    </w:rPr>
  </w:style>
  <w:style w:type="character" w:customStyle="1" w:styleId="Nagwek1Consolas">
    <w:name w:val="Nagłówek #1 + Consolas"/>
    <w:uiPriority w:val="99"/>
    <w:qFormat/>
    <w:rsid w:val="00C6353E"/>
    <w:rPr>
      <w:rFonts w:ascii="Consolas" w:hAnsi="Consolas"/>
      <w:b/>
      <w:spacing w:val="30"/>
      <w:sz w:val="18"/>
    </w:rPr>
  </w:style>
  <w:style w:type="character" w:customStyle="1" w:styleId="TeksttreciKursywa">
    <w:name w:val="Tekst treści + Kursywa"/>
    <w:uiPriority w:val="99"/>
    <w:qFormat/>
    <w:rsid w:val="00C6353E"/>
    <w:rPr>
      <w:rFonts w:ascii="Calibri" w:hAnsi="Calibri"/>
      <w:i/>
      <w:spacing w:val="-10"/>
      <w:sz w:val="18"/>
      <w:shd w:val="clear" w:color="auto" w:fill="FFFFFF"/>
    </w:rPr>
  </w:style>
  <w:style w:type="character" w:customStyle="1" w:styleId="Teksttreci2Bezkursywy">
    <w:name w:val="Tekst treści (2) + Bez kursywy"/>
    <w:uiPriority w:val="99"/>
    <w:qFormat/>
    <w:rsid w:val="00C6353E"/>
    <w:rPr>
      <w:rFonts w:ascii="Calibri" w:hAnsi="Calibri"/>
      <w:i/>
      <w:spacing w:val="0"/>
      <w:sz w:val="18"/>
      <w:shd w:val="clear" w:color="auto" w:fill="FFFFFF"/>
    </w:rPr>
  </w:style>
  <w:style w:type="character" w:customStyle="1" w:styleId="Nagwek1TrebuchetMS">
    <w:name w:val="Nagłówek #1 + Trebuchet MS"/>
    <w:uiPriority w:val="99"/>
    <w:qFormat/>
    <w:rsid w:val="00C6353E"/>
    <w:rPr>
      <w:rFonts w:ascii="Trebuchet MS" w:hAnsi="Trebuchet MS"/>
      <w:spacing w:val="0"/>
      <w:sz w:val="18"/>
    </w:rPr>
  </w:style>
  <w:style w:type="character" w:customStyle="1" w:styleId="Teksttreci2Bezkursywy1">
    <w:name w:val="Tekst treści (2) + Bez kursywy1"/>
    <w:uiPriority w:val="99"/>
    <w:qFormat/>
    <w:rsid w:val="00C6353E"/>
    <w:rPr>
      <w:rFonts w:ascii="Calibri" w:hAnsi="Calibri"/>
      <w:i/>
      <w:spacing w:val="0"/>
      <w:sz w:val="17"/>
      <w:shd w:val="clear" w:color="auto" w:fill="FFFFFF"/>
    </w:rPr>
  </w:style>
  <w:style w:type="character" w:customStyle="1" w:styleId="TeksttreciKursywa1">
    <w:name w:val="Tekst treści + Kursywa1"/>
    <w:uiPriority w:val="99"/>
    <w:qFormat/>
    <w:rsid w:val="00C6353E"/>
    <w:rPr>
      <w:rFonts w:ascii="Calibri" w:hAnsi="Calibri"/>
      <w:i/>
      <w:spacing w:val="0"/>
      <w:sz w:val="17"/>
      <w:shd w:val="clear" w:color="auto" w:fill="FFFFFF"/>
    </w:rPr>
  </w:style>
  <w:style w:type="character" w:customStyle="1" w:styleId="Nagwek2TrebuchetMS">
    <w:name w:val="Nagłówek #2 + Trebuchet MS"/>
    <w:uiPriority w:val="99"/>
    <w:qFormat/>
    <w:rsid w:val="00C6353E"/>
    <w:rPr>
      <w:rFonts w:ascii="Trebuchet MS" w:hAnsi="Trebuchet MS"/>
      <w:spacing w:val="20"/>
      <w:sz w:val="16"/>
      <w:shd w:val="clear" w:color="auto" w:fill="FFFFFF"/>
    </w:rPr>
  </w:style>
  <w:style w:type="character" w:customStyle="1" w:styleId="Nagwek29">
    <w:name w:val="Nagłówek #2 + 9"/>
    <w:uiPriority w:val="99"/>
    <w:qFormat/>
    <w:rsid w:val="00C6353E"/>
    <w:rPr>
      <w:rFonts w:ascii="Calibri" w:hAnsi="Calibri"/>
      <w:spacing w:val="40"/>
      <w:sz w:val="19"/>
      <w:shd w:val="clear" w:color="auto" w:fill="FFFFFF"/>
    </w:rPr>
  </w:style>
  <w:style w:type="character" w:customStyle="1" w:styleId="Nagwek28">
    <w:name w:val="Nagłówek #2 + 8"/>
    <w:uiPriority w:val="99"/>
    <w:qFormat/>
    <w:rsid w:val="00C6353E"/>
    <w:rPr>
      <w:rFonts w:ascii="Calibri" w:hAnsi="Calibri"/>
      <w:spacing w:val="20"/>
      <w:sz w:val="17"/>
      <w:shd w:val="clear" w:color="auto" w:fill="FFFFFF"/>
    </w:rPr>
  </w:style>
  <w:style w:type="character" w:customStyle="1" w:styleId="Nagwek2TrebuchetMS2">
    <w:name w:val="Nagłówek #2 + Trebuchet MS2"/>
    <w:uiPriority w:val="99"/>
    <w:qFormat/>
    <w:rsid w:val="00C6353E"/>
    <w:rPr>
      <w:rFonts w:ascii="Trebuchet MS" w:hAnsi="Trebuchet MS"/>
      <w:spacing w:val="10"/>
      <w:sz w:val="16"/>
      <w:shd w:val="clear" w:color="auto" w:fill="FFFFFF"/>
    </w:rPr>
  </w:style>
  <w:style w:type="character" w:customStyle="1" w:styleId="Nagwek23Odstpy1pt">
    <w:name w:val="Nagłówek #2 (3) + Odstępy 1 pt"/>
    <w:uiPriority w:val="99"/>
    <w:qFormat/>
    <w:rsid w:val="00C6353E"/>
    <w:rPr>
      <w:rFonts w:ascii="Calibri" w:hAnsi="Calibri"/>
      <w:spacing w:val="20"/>
      <w:sz w:val="17"/>
      <w:shd w:val="clear" w:color="auto" w:fill="FFFFFF"/>
    </w:rPr>
  </w:style>
  <w:style w:type="character" w:customStyle="1" w:styleId="Nagwek2TrebuchetMS1">
    <w:name w:val="Nagłówek #2 + Trebuchet MS1"/>
    <w:uiPriority w:val="99"/>
    <w:qFormat/>
    <w:rsid w:val="00C6353E"/>
    <w:rPr>
      <w:rFonts w:ascii="Trebuchet MS" w:hAnsi="Trebuchet MS"/>
      <w:sz w:val="16"/>
      <w:shd w:val="clear" w:color="auto" w:fill="FFFFFF"/>
    </w:rPr>
  </w:style>
  <w:style w:type="character" w:customStyle="1" w:styleId="Nagwek25Odstpy1pt">
    <w:name w:val="Nagłówek #2 (5) + Odstępy 1 pt"/>
    <w:uiPriority w:val="99"/>
    <w:qFormat/>
    <w:rsid w:val="00C6353E"/>
    <w:rPr>
      <w:rFonts w:ascii="Trebuchet MS" w:hAnsi="Trebuchet MS"/>
      <w:spacing w:val="20"/>
      <w:sz w:val="16"/>
      <w:shd w:val="clear" w:color="auto" w:fill="FFFFFF"/>
    </w:rPr>
  </w:style>
  <w:style w:type="character" w:customStyle="1" w:styleId="Tekstpodstawowy2Znak">
    <w:name w:val="Tekst podstawowy 2 Znak"/>
    <w:basedOn w:val="Domylnaczcionkaakapitu"/>
    <w:link w:val="Tekstpodstawowy2"/>
    <w:uiPriority w:val="99"/>
    <w:qFormat/>
    <w:rsid w:val="00C6353E"/>
    <w:rPr>
      <w:rFonts w:ascii="Times New Roman" w:eastAsia="Times New Roman" w:hAnsi="Times New Roman" w:cs="Times New Roman"/>
      <w:sz w:val="20"/>
      <w:szCs w:val="20"/>
      <w:lang w:eastAsia="pl-PL"/>
    </w:rPr>
  </w:style>
  <w:style w:type="character" w:styleId="UyteHipercze">
    <w:name w:val="FollowedHyperlink"/>
    <w:basedOn w:val="Domylnaczcionkaakapitu"/>
    <w:uiPriority w:val="99"/>
    <w:semiHidden/>
    <w:qFormat/>
    <w:rsid w:val="00C6353E"/>
    <w:rPr>
      <w:rFonts w:cs="Times New Roman"/>
      <w:color w:val="800080"/>
      <w:u w:val="single"/>
    </w:rPr>
  </w:style>
  <w:style w:type="character" w:customStyle="1" w:styleId="PlandokumentuZnak">
    <w:name w:val="Plan dokumentu Znak"/>
    <w:basedOn w:val="Domylnaczcionkaakapitu"/>
    <w:link w:val="Plandokumentu"/>
    <w:uiPriority w:val="99"/>
    <w:semiHidden/>
    <w:qFormat/>
    <w:rsid w:val="00C6353E"/>
    <w:rPr>
      <w:rFonts w:ascii="Tahoma" w:eastAsia="Times New Roman" w:hAnsi="Tahoma" w:cs="Times New Roman"/>
      <w:sz w:val="20"/>
      <w:szCs w:val="20"/>
      <w:shd w:val="clear" w:color="auto" w:fill="000080"/>
      <w:lang w:eastAsia="pl-PL"/>
    </w:rPr>
  </w:style>
  <w:style w:type="character" w:customStyle="1" w:styleId="Nagwek10">
    <w:name w:val="Nagłówek #1_"/>
    <w:uiPriority w:val="99"/>
    <w:semiHidden/>
    <w:qFormat/>
    <w:locked/>
    <w:rsid w:val="00C6353E"/>
    <w:rPr>
      <w:rFonts w:ascii="Tahoma" w:hAnsi="Tahoma"/>
      <w:spacing w:val="2"/>
      <w:sz w:val="25"/>
      <w:shd w:val="clear" w:color="auto" w:fill="FFFFFF"/>
    </w:rPr>
  </w:style>
  <w:style w:type="character" w:customStyle="1" w:styleId="Zakotwiczenieprzypisudolnego">
    <w:name w:val="Zakotwiczenie przypisu dolnego"/>
    <w:rsid w:val="00AE7AF1"/>
    <w:rPr>
      <w:rFonts w:cs="Times New Roman"/>
      <w:vertAlign w:val="superscript"/>
    </w:rPr>
  </w:style>
  <w:style w:type="character" w:customStyle="1" w:styleId="FootnoteCharacters">
    <w:name w:val="Footnote Characters"/>
    <w:basedOn w:val="Domylnaczcionkaakapitu"/>
    <w:uiPriority w:val="99"/>
    <w:semiHidden/>
    <w:qFormat/>
    <w:rsid w:val="00C6353E"/>
    <w:rPr>
      <w:rFonts w:cs="Times New Roman"/>
      <w:vertAlign w:val="superscript"/>
    </w:rPr>
  </w:style>
  <w:style w:type="character" w:styleId="Odwoaniedokomentarza">
    <w:name w:val="annotation reference"/>
    <w:basedOn w:val="Domylnaczcionkaakapitu"/>
    <w:uiPriority w:val="99"/>
    <w:semiHidden/>
    <w:qFormat/>
    <w:rsid w:val="00C6353E"/>
    <w:rPr>
      <w:rFonts w:cs="Times New Roman"/>
      <w:sz w:val="16"/>
    </w:rPr>
  </w:style>
  <w:style w:type="character" w:customStyle="1" w:styleId="h1">
    <w:name w:val="h1"/>
    <w:uiPriority w:val="99"/>
    <w:qFormat/>
    <w:rsid w:val="00C6353E"/>
  </w:style>
  <w:style w:type="character" w:customStyle="1" w:styleId="h11">
    <w:name w:val="h11"/>
    <w:uiPriority w:val="99"/>
    <w:qFormat/>
    <w:rsid w:val="00C6353E"/>
    <w:rPr>
      <w:rFonts w:ascii="Verdana" w:hAnsi="Verdana"/>
      <w:b/>
      <w:sz w:val="23"/>
    </w:rPr>
  </w:style>
  <w:style w:type="character" w:customStyle="1" w:styleId="txt-new">
    <w:name w:val="txt-new"/>
    <w:uiPriority w:val="99"/>
    <w:qFormat/>
    <w:rsid w:val="00C6353E"/>
  </w:style>
  <w:style w:type="character" w:customStyle="1" w:styleId="FontStyle58">
    <w:name w:val="Font Style58"/>
    <w:uiPriority w:val="99"/>
    <w:qFormat/>
    <w:rsid w:val="00C6353E"/>
    <w:rPr>
      <w:rFonts w:ascii="Verdana" w:hAnsi="Verdana"/>
      <w:sz w:val="16"/>
    </w:rPr>
  </w:style>
  <w:style w:type="character" w:customStyle="1" w:styleId="TekstprzypisukocowegoZnak">
    <w:name w:val="Tekst przypisu końcowego Znak"/>
    <w:basedOn w:val="Domylnaczcionkaakapitu"/>
    <w:link w:val="Tekstprzypisukocowego1"/>
    <w:uiPriority w:val="99"/>
    <w:semiHidden/>
    <w:qFormat/>
    <w:rsid w:val="00C6353E"/>
    <w:rPr>
      <w:rFonts w:ascii="Times New Roman" w:eastAsia="Times New Roman" w:hAnsi="Times New Roman" w:cs="Times New Roman"/>
      <w:sz w:val="20"/>
      <w:szCs w:val="20"/>
      <w:lang w:eastAsia="pl-PL"/>
    </w:rPr>
  </w:style>
  <w:style w:type="character" w:customStyle="1" w:styleId="Zakotwiczenieprzypisukocowego">
    <w:name w:val="Zakotwiczenie przypisu końcowego"/>
    <w:rsid w:val="00AE7AF1"/>
    <w:rPr>
      <w:rFonts w:cs="Times New Roman"/>
      <w:vertAlign w:val="superscript"/>
    </w:rPr>
  </w:style>
  <w:style w:type="character" w:customStyle="1" w:styleId="EndnoteCharacters">
    <w:name w:val="Endnote Characters"/>
    <w:basedOn w:val="Domylnaczcionkaakapitu"/>
    <w:uiPriority w:val="99"/>
    <w:semiHidden/>
    <w:qFormat/>
    <w:rsid w:val="00C6353E"/>
    <w:rPr>
      <w:rFonts w:cs="Times New Roman"/>
      <w:vertAlign w:val="superscript"/>
    </w:rPr>
  </w:style>
  <w:style w:type="character" w:customStyle="1" w:styleId="Tekstpodstawowy3Znak">
    <w:name w:val="Tekst podstawowy 3 Znak"/>
    <w:basedOn w:val="Domylnaczcionkaakapitu"/>
    <w:uiPriority w:val="99"/>
    <w:qFormat/>
    <w:rsid w:val="00C6353E"/>
    <w:rPr>
      <w:rFonts w:ascii="Times New Roman" w:eastAsia="Times New Roman" w:hAnsi="Times New Roman" w:cs="Times New Roman"/>
      <w:sz w:val="16"/>
      <w:szCs w:val="16"/>
      <w:lang w:eastAsia="pl-PL"/>
    </w:rPr>
  </w:style>
  <w:style w:type="character" w:customStyle="1" w:styleId="FontStyle63">
    <w:name w:val="Font Style63"/>
    <w:uiPriority w:val="99"/>
    <w:qFormat/>
    <w:rsid w:val="00C6353E"/>
    <w:rPr>
      <w:rFonts w:ascii="Garamond" w:hAnsi="Garamond"/>
      <w:sz w:val="20"/>
    </w:rPr>
  </w:style>
  <w:style w:type="character" w:customStyle="1" w:styleId="FontStyle70">
    <w:name w:val="Font Style70"/>
    <w:uiPriority w:val="99"/>
    <w:qFormat/>
    <w:rsid w:val="00C6353E"/>
    <w:rPr>
      <w:rFonts w:ascii="Times New Roman" w:hAnsi="Times New Roman"/>
      <w:sz w:val="22"/>
    </w:rPr>
  </w:style>
  <w:style w:type="character" w:customStyle="1" w:styleId="FontStyle55">
    <w:name w:val="Font Style55"/>
    <w:uiPriority w:val="99"/>
    <w:qFormat/>
    <w:rsid w:val="00C6353E"/>
    <w:rPr>
      <w:rFonts w:ascii="Times New Roman" w:hAnsi="Times New Roman"/>
      <w:sz w:val="20"/>
    </w:rPr>
  </w:style>
  <w:style w:type="character" w:customStyle="1" w:styleId="linola1">
    <w:name w:val="linola1"/>
    <w:uiPriority w:val="99"/>
    <w:qFormat/>
    <w:rsid w:val="00C6353E"/>
    <w:rPr>
      <w:rFonts w:ascii="Arial" w:hAnsi="Arial"/>
      <w:color w:val="666666"/>
      <w:sz w:val="17"/>
      <w:bdr w:val="single" w:sz="6" w:space="2" w:color="DEDEDE"/>
      <w:shd w:val="clear" w:color="auto" w:fill="FFFFFF"/>
    </w:rPr>
  </w:style>
  <w:style w:type="character" w:customStyle="1" w:styleId="Wyrnienie">
    <w:name w:val="Wyróżnienie"/>
    <w:basedOn w:val="Domylnaczcionkaakapitu"/>
    <w:uiPriority w:val="99"/>
    <w:qFormat/>
    <w:rsid w:val="00C6353E"/>
    <w:rPr>
      <w:rFonts w:cs="Times New Roman"/>
      <w:i/>
    </w:rPr>
  </w:style>
  <w:style w:type="character" w:customStyle="1" w:styleId="TekstprzypisudolnegoZnak1">
    <w:name w:val="Tekst przypisu dolnego Znak1"/>
    <w:uiPriority w:val="99"/>
    <w:semiHidden/>
    <w:qFormat/>
    <w:locked/>
    <w:rsid w:val="00C6353E"/>
    <w:rPr>
      <w:rFonts w:ascii="Times New Roman" w:hAnsi="Times New Roman"/>
      <w:sz w:val="20"/>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E259C6"/>
    <w:rPr>
      <w:rFonts w:ascii="Times New Roman" w:eastAsia="Times New Roman" w:hAnsi="Times New Roman" w:cs="Times New Roman"/>
      <w:sz w:val="20"/>
      <w:szCs w:val="20"/>
      <w:lang w:eastAsia="pl-PL"/>
    </w:rPr>
  </w:style>
  <w:style w:type="character" w:customStyle="1" w:styleId="Bodytext">
    <w:name w:val="Body text_"/>
    <w:link w:val="Tekstpodstawowy3"/>
    <w:qFormat/>
    <w:rsid w:val="00FC1BA5"/>
    <w:rPr>
      <w:rFonts w:ascii="Calibri" w:eastAsia="Calibri" w:hAnsi="Calibri" w:cs="Calibri"/>
      <w:sz w:val="20"/>
      <w:szCs w:val="20"/>
      <w:shd w:val="clear" w:color="auto" w:fill="FFFFFF"/>
    </w:rPr>
  </w:style>
  <w:style w:type="character" w:customStyle="1" w:styleId="Bodytext6pt">
    <w:name w:val="Body text + 6 pt"/>
    <w:qFormat/>
    <w:rsid w:val="00FC1BA5"/>
    <w:rPr>
      <w:rFonts w:ascii="Calibri" w:eastAsia="Calibri" w:hAnsi="Calibri" w:cs="Calibri"/>
      <w:color w:val="000000"/>
      <w:spacing w:val="0"/>
      <w:w w:val="100"/>
      <w:sz w:val="12"/>
      <w:szCs w:val="12"/>
      <w:shd w:val="clear" w:color="auto" w:fill="FFFFFF"/>
      <w:lang w:val="pl-PL"/>
    </w:rPr>
  </w:style>
  <w:style w:type="character" w:customStyle="1" w:styleId="Tekstpodstawowy1">
    <w:name w:val="Tekst podstawowy1"/>
    <w:qFormat/>
    <w:rsid w:val="00FC1BA5"/>
    <w:rPr>
      <w:rFonts w:ascii="Calibri" w:eastAsia="Calibri" w:hAnsi="Calibri" w:cs="Calibri"/>
      <w:i w:val="0"/>
      <w:iCs w:val="0"/>
      <w:caps w:val="0"/>
      <w:smallCaps w:val="0"/>
      <w:color w:val="000000"/>
      <w:spacing w:val="0"/>
      <w:w w:val="100"/>
      <w:sz w:val="20"/>
      <w:szCs w:val="20"/>
      <w:shd w:val="clear" w:color="auto" w:fill="FFFFFF"/>
      <w:lang w:val="pl-PL"/>
    </w:rPr>
  </w:style>
  <w:style w:type="character" w:customStyle="1" w:styleId="FontStyle29">
    <w:name w:val="Font Style29"/>
    <w:uiPriority w:val="99"/>
    <w:qFormat/>
    <w:rsid w:val="006D27B7"/>
    <w:rPr>
      <w:rFonts w:ascii="Times New Roman" w:hAnsi="Times New Roman"/>
      <w:sz w:val="22"/>
    </w:rPr>
  </w:style>
  <w:style w:type="character" w:customStyle="1" w:styleId="alb">
    <w:name w:val="a_lb"/>
    <w:uiPriority w:val="99"/>
    <w:qFormat/>
    <w:rsid w:val="006D27B7"/>
    <w:rPr>
      <w:rFonts w:cs="Times New Roman"/>
    </w:rPr>
  </w:style>
  <w:style w:type="character" w:customStyle="1" w:styleId="text-justify">
    <w:name w:val="text-justify"/>
    <w:uiPriority w:val="99"/>
    <w:qFormat/>
    <w:rsid w:val="006D27B7"/>
    <w:rPr>
      <w:rFonts w:cs="Times New Roman"/>
    </w:rPr>
  </w:style>
  <w:style w:type="character" w:customStyle="1" w:styleId="fn-ref">
    <w:name w:val="fn-ref"/>
    <w:uiPriority w:val="99"/>
    <w:qFormat/>
    <w:rsid w:val="006D27B7"/>
    <w:rPr>
      <w:rFonts w:cs="Times New Roman"/>
    </w:rPr>
  </w:style>
  <w:style w:type="character" w:customStyle="1" w:styleId="markedcontent">
    <w:name w:val="markedcontent"/>
    <w:basedOn w:val="Domylnaczcionkaakapitu"/>
    <w:qFormat/>
    <w:rsid w:val="007E0229"/>
  </w:style>
  <w:style w:type="character" w:customStyle="1" w:styleId="czeindeksu">
    <w:name w:val="Łącze indeksu"/>
    <w:qFormat/>
    <w:rsid w:val="00AE7AF1"/>
  </w:style>
  <w:style w:type="paragraph" w:styleId="Nagwek">
    <w:name w:val="header"/>
    <w:basedOn w:val="Normalny"/>
    <w:next w:val="Tekstpodstawowy"/>
    <w:link w:val="NagwekZnak"/>
    <w:qFormat/>
    <w:rsid w:val="00AE7AF1"/>
    <w:pPr>
      <w:keepNext/>
      <w:spacing w:before="240" w:after="120"/>
    </w:pPr>
    <w:rPr>
      <w:rFonts w:ascii="Liberation Sans" w:eastAsia="Microsoft YaHei" w:hAnsi="Liberation Sans" w:cs="Arial Unicode MS"/>
      <w:sz w:val="28"/>
      <w:szCs w:val="28"/>
    </w:rPr>
  </w:style>
  <w:style w:type="paragraph" w:styleId="Tekstpodstawowy">
    <w:name w:val="Body Text"/>
    <w:basedOn w:val="Normalny"/>
    <w:link w:val="TekstpodstawowyZnak"/>
    <w:uiPriority w:val="99"/>
    <w:rsid w:val="00C6353E"/>
    <w:rPr>
      <w:b/>
      <w:bCs/>
      <w:sz w:val="24"/>
    </w:rPr>
  </w:style>
  <w:style w:type="paragraph" w:styleId="Lista">
    <w:name w:val="List"/>
    <w:basedOn w:val="Normalny"/>
    <w:uiPriority w:val="99"/>
    <w:semiHidden/>
    <w:rsid w:val="006D27B7"/>
    <w:pPr>
      <w:ind w:left="283" w:hanging="283"/>
      <w:contextualSpacing/>
    </w:pPr>
  </w:style>
  <w:style w:type="paragraph" w:customStyle="1" w:styleId="Legenda1">
    <w:name w:val="Legenda1"/>
    <w:basedOn w:val="Normalny"/>
    <w:qFormat/>
    <w:rsid w:val="00AE7AF1"/>
    <w:pPr>
      <w:suppressLineNumbers/>
      <w:spacing w:before="120" w:after="120"/>
    </w:pPr>
    <w:rPr>
      <w:rFonts w:cs="Arial Unicode MS"/>
      <w:i/>
      <w:iCs/>
      <w:sz w:val="24"/>
      <w:szCs w:val="24"/>
    </w:rPr>
  </w:style>
  <w:style w:type="paragraph" w:customStyle="1" w:styleId="Indeks">
    <w:name w:val="Indeks"/>
    <w:basedOn w:val="Normalny"/>
    <w:qFormat/>
    <w:rsid w:val="00AE7AF1"/>
    <w:pPr>
      <w:suppressLineNumbers/>
    </w:pPr>
    <w:rPr>
      <w:rFonts w:cs="Arial Unicode MS"/>
    </w:rPr>
  </w:style>
  <w:style w:type="paragraph" w:customStyle="1" w:styleId="Gwkaistopka">
    <w:name w:val="Główka i stopka"/>
    <w:basedOn w:val="Normalny"/>
    <w:qFormat/>
    <w:rsid w:val="00AE7AF1"/>
  </w:style>
  <w:style w:type="paragraph" w:customStyle="1" w:styleId="Nagwek12">
    <w:name w:val="Nagłówek1"/>
    <w:basedOn w:val="Normalny"/>
    <w:uiPriority w:val="99"/>
    <w:rsid w:val="00C6353E"/>
    <w:pPr>
      <w:tabs>
        <w:tab w:val="center" w:pos="4536"/>
        <w:tab w:val="right" w:pos="9072"/>
      </w:tabs>
    </w:pPr>
  </w:style>
  <w:style w:type="paragraph" w:customStyle="1" w:styleId="Stopka1">
    <w:name w:val="Stopka1"/>
    <w:basedOn w:val="Normalny"/>
    <w:link w:val="StopkaZnak"/>
    <w:uiPriority w:val="99"/>
    <w:rsid w:val="00C6353E"/>
    <w:pPr>
      <w:tabs>
        <w:tab w:val="center" w:pos="4536"/>
        <w:tab w:val="right" w:pos="9072"/>
      </w:tabs>
    </w:pPr>
  </w:style>
  <w:style w:type="paragraph" w:styleId="Tekstdymka">
    <w:name w:val="Balloon Text"/>
    <w:basedOn w:val="Normalny"/>
    <w:link w:val="TekstdymkaZnak"/>
    <w:uiPriority w:val="99"/>
    <w:qFormat/>
    <w:rsid w:val="00C6353E"/>
    <w:rPr>
      <w:rFonts w:ascii="Tahoma" w:hAnsi="Tahoma" w:cs="Tahoma"/>
      <w:sz w:val="16"/>
      <w:szCs w:val="16"/>
    </w:rPr>
  </w:style>
  <w:style w:type="paragraph" w:customStyle="1" w:styleId="pkt">
    <w:name w:val="pkt"/>
    <w:basedOn w:val="Normalny"/>
    <w:uiPriority w:val="99"/>
    <w:qFormat/>
    <w:rsid w:val="00C6353E"/>
    <w:pPr>
      <w:spacing w:before="60" w:after="60" w:line="360" w:lineRule="auto"/>
      <w:ind w:left="851" w:hanging="295"/>
      <w:jc w:val="both"/>
    </w:pPr>
    <w:rPr>
      <w:rFonts w:ascii="Univers-PL" w:eastAsia="Univers-PL" w:hAnsi="Univers-PL"/>
      <w:sz w:val="19"/>
      <w:szCs w:val="19"/>
    </w:rPr>
  </w:style>
  <w:style w:type="paragraph" w:styleId="Nagwekspisutreci">
    <w:name w:val="TOC Heading"/>
    <w:basedOn w:val="Nagwek11"/>
    <w:next w:val="Normalny"/>
    <w:uiPriority w:val="99"/>
    <w:qFormat/>
    <w:rsid w:val="00C6353E"/>
    <w:pPr>
      <w:numPr>
        <w:numId w:val="0"/>
      </w:numPr>
      <w:spacing w:line="276" w:lineRule="auto"/>
    </w:pPr>
    <w:rPr>
      <w:lang w:eastAsia="en-US"/>
    </w:rPr>
  </w:style>
  <w:style w:type="paragraph" w:styleId="Tekstpodstawowywcity2">
    <w:name w:val="Body Text Indent 2"/>
    <w:basedOn w:val="Normalny"/>
    <w:link w:val="Tekstpodstawowywcity2Znak"/>
    <w:uiPriority w:val="99"/>
    <w:qFormat/>
    <w:rsid w:val="00C6353E"/>
    <w:pPr>
      <w:spacing w:after="120" w:line="480" w:lineRule="auto"/>
      <w:ind w:left="283"/>
    </w:pPr>
  </w:style>
  <w:style w:type="paragraph" w:styleId="Tekstpodstawowywcity3">
    <w:name w:val="Body Text Indent 3"/>
    <w:basedOn w:val="Normalny"/>
    <w:link w:val="Tekstpodstawowywcity3Znak"/>
    <w:uiPriority w:val="99"/>
    <w:qFormat/>
    <w:rsid w:val="00C6353E"/>
    <w:pPr>
      <w:spacing w:after="120"/>
      <w:ind w:left="283"/>
    </w:pPr>
    <w:rPr>
      <w:sz w:val="16"/>
      <w:szCs w:val="16"/>
    </w:rPr>
  </w:style>
  <w:style w:type="paragraph" w:styleId="Tytu">
    <w:name w:val="Title"/>
    <w:basedOn w:val="Normalny"/>
    <w:next w:val="Podtytu"/>
    <w:link w:val="TytuZnak"/>
    <w:uiPriority w:val="99"/>
    <w:qFormat/>
    <w:rsid w:val="00C6353E"/>
    <w:pPr>
      <w:suppressAutoHyphens/>
      <w:spacing w:line="360" w:lineRule="auto"/>
      <w:jc w:val="center"/>
    </w:pPr>
    <w:rPr>
      <w:b/>
      <w:sz w:val="24"/>
    </w:rPr>
  </w:style>
  <w:style w:type="paragraph" w:styleId="Podtytu">
    <w:name w:val="Subtitle"/>
    <w:basedOn w:val="Normalny"/>
    <w:next w:val="Normalny"/>
    <w:link w:val="PodtytuZnak"/>
    <w:uiPriority w:val="99"/>
    <w:qFormat/>
    <w:rsid w:val="00C6353E"/>
    <w:rPr>
      <w:rFonts w:ascii="Cambria" w:hAnsi="Cambria"/>
      <w:i/>
      <w:iCs/>
      <w:color w:val="4F81BD"/>
      <w:spacing w:val="15"/>
      <w:sz w:val="24"/>
      <w:szCs w:val="24"/>
    </w:rPr>
  </w:style>
  <w:style w:type="paragraph" w:customStyle="1" w:styleId="WW-Tekstpodstawowy2">
    <w:name w:val="WW-Tekst podstawowy 2"/>
    <w:basedOn w:val="Normalny"/>
    <w:uiPriority w:val="99"/>
    <w:qFormat/>
    <w:rsid w:val="00C6353E"/>
    <w:pPr>
      <w:suppressAutoHyphens/>
      <w:jc w:val="center"/>
    </w:pPr>
    <w:rPr>
      <w:b/>
      <w:sz w:val="28"/>
    </w:rPr>
  </w:style>
  <w:style w:type="paragraph" w:customStyle="1" w:styleId="WW-Tekstpodstawowywcity3">
    <w:name w:val="WW-Tekst podstawowy wcięty 3"/>
    <w:basedOn w:val="Normalny"/>
    <w:uiPriority w:val="99"/>
    <w:qFormat/>
    <w:rsid w:val="00C6353E"/>
    <w:pPr>
      <w:suppressAutoHyphens/>
      <w:ind w:left="567" w:hanging="567"/>
    </w:pPr>
    <w:rPr>
      <w:b/>
      <w:sz w:val="24"/>
    </w:rPr>
  </w:style>
  <w:style w:type="paragraph" w:customStyle="1" w:styleId="Tekstprzypisudolnego1">
    <w:name w:val="Tekst przypisu dolnego1"/>
    <w:basedOn w:val="Normalny"/>
    <w:link w:val="TekstprzypisudolnegoZnak"/>
    <w:uiPriority w:val="99"/>
    <w:semiHidden/>
    <w:rsid w:val="00C6353E"/>
    <w:pPr>
      <w:suppressAutoHyphens/>
    </w:pPr>
    <w:rPr>
      <w:sz w:val="24"/>
    </w:rPr>
  </w:style>
  <w:style w:type="paragraph" w:customStyle="1" w:styleId="WW-Tekstpodstawowy3">
    <w:name w:val="WW-Tekst podstawowy 3"/>
    <w:basedOn w:val="Normalny"/>
    <w:uiPriority w:val="99"/>
    <w:qFormat/>
    <w:rsid w:val="00C6353E"/>
    <w:pPr>
      <w:suppressAutoHyphens/>
    </w:pPr>
    <w:rPr>
      <w:b/>
      <w:sz w:val="24"/>
    </w:rPr>
  </w:style>
  <w:style w:type="paragraph" w:customStyle="1" w:styleId="Spistreci21">
    <w:name w:val="Spis treści 21"/>
    <w:basedOn w:val="Normalny"/>
    <w:next w:val="Normalny"/>
    <w:autoRedefine/>
    <w:uiPriority w:val="39"/>
    <w:rsid w:val="00C6353E"/>
    <w:pPr>
      <w:tabs>
        <w:tab w:val="right" w:leader="dot" w:pos="9062"/>
      </w:tabs>
      <w:spacing w:after="100"/>
      <w:ind w:left="426" w:hanging="426"/>
    </w:pPr>
  </w:style>
  <w:style w:type="paragraph" w:customStyle="1" w:styleId="Spistreci11">
    <w:name w:val="Spis treści 11"/>
    <w:basedOn w:val="Normalny"/>
    <w:next w:val="Normalny"/>
    <w:autoRedefine/>
    <w:uiPriority w:val="39"/>
    <w:rsid w:val="00C6353E"/>
    <w:pPr>
      <w:tabs>
        <w:tab w:val="right" w:leader="dot" w:pos="9356"/>
      </w:tabs>
      <w:spacing w:after="100"/>
      <w:ind w:left="284" w:right="-144" w:hanging="284"/>
      <w:jc w:val="both"/>
    </w:p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sw tekst"/>
    <w:basedOn w:val="Normalny"/>
    <w:link w:val="AkapitzlistZnak"/>
    <w:uiPriority w:val="34"/>
    <w:qFormat/>
    <w:rsid w:val="00C6353E"/>
    <w:pPr>
      <w:ind w:left="720"/>
      <w:contextualSpacing/>
    </w:pPr>
  </w:style>
  <w:style w:type="paragraph" w:customStyle="1" w:styleId="CharChar1">
    <w:name w:val="Char Char1"/>
    <w:basedOn w:val="Normalny"/>
    <w:uiPriority w:val="99"/>
    <w:qFormat/>
    <w:rsid w:val="00C6353E"/>
    <w:rPr>
      <w:sz w:val="24"/>
      <w:szCs w:val="24"/>
    </w:rPr>
  </w:style>
  <w:style w:type="paragraph" w:styleId="NormalnyWeb">
    <w:name w:val="Normal (Web)"/>
    <w:basedOn w:val="Normalny"/>
    <w:uiPriority w:val="99"/>
    <w:qFormat/>
    <w:rsid w:val="00C6353E"/>
    <w:pPr>
      <w:spacing w:beforeAutospacing="1" w:afterAutospacing="1"/>
    </w:pPr>
    <w:rPr>
      <w:sz w:val="24"/>
      <w:szCs w:val="24"/>
    </w:rPr>
  </w:style>
  <w:style w:type="paragraph" w:styleId="Tekstpodstawowywcity">
    <w:name w:val="Body Text Indent"/>
    <w:basedOn w:val="Normalny"/>
    <w:link w:val="TekstpodstawowywcityZnak"/>
    <w:uiPriority w:val="99"/>
    <w:semiHidden/>
    <w:rsid w:val="00C6353E"/>
    <w:pPr>
      <w:spacing w:after="120"/>
      <w:ind w:left="283"/>
    </w:pPr>
  </w:style>
  <w:style w:type="paragraph" w:customStyle="1" w:styleId="Teksttreci0">
    <w:name w:val="Tekst treści"/>
    <w:basedOn w:val="Normalny"/>
    <w:link w:val="Teksttreci"/>
    <w:uiPriority w:val="99"/>
    <w:qFormat/>
    <w:rsid w:val="00C6353E"/>
    <w:pPr>
      <w:shd w:val="clear" w:color="auto" w:fill="FFFFFF"/>
      <w:spacing w:after="240" w:line="240" w:lineRule="atLeast"/>
      <w:ind w:hanging="560"/>
    </w:pPr>
    <w:rPr>
      <w:rFonts w:ascii="Arial" w:eastAsiaTheme="minorHAnsi" w:hAnsi="Arial" w:cstheme="minorBidi"/>
      <w:sz w:val="21"/>
      <w:szCs w:val="22"/>
      <w:lang w:eastAsia="en-US"/>
    </w:rPr>
  </w:style>
  <w:style w:type="paragraph" w:styleId="Tekstkomentarza">
    <w:name w:val="annotation text"/>
    <w:basedOn w:val="Normalny"/>
    <w:link w:val="TekstkomentarzaZnak"/>
    <w:uiPriority w:val="99"/>
    <w:semiHidden/>
    <w:qFormat/>
    <w:rsid w:val="00C6353E"/>
  </w:style>
  <w:style w:type="paragraph" w:styleId="Tematkomentarza">
    <w:name w:val="annotation subject"/>
    <w:basedOn w:val="Tekstkomentarza"/>
    <w:next w:val="Tekstkomentarza"/>
    <w:link w:val="TematkomentarzaZnak"/>
    <w:uiPriority w:val="99"/>
    <w:semiHidden/>
    <w:qFormat/>
    <w:rsid w:val="00C6353E"/>
    <w:rPr>
      <w:b/>
      <w:bCs/>
    </w:rPr>
  </w:style>
  <w:style w:type="paragraph" w:customStyle="1" w:styleId="awciety">
    <w:name w:val="a) wciety"/>
    <w:basedOn w:val="Normalny"/>
    <w:uiPriority w:val="99"/>
    <w:qFormat/>
    <w:rsid w:val="00C6353E"/>
    <w:pPr>
      <w:widowControl w:val="0"/>
      <w:suppressAutoHyphens/>
      <w:snapToGrid w:val="0"/>
      <w:spacing w:line="258" w:lineRule="atLeast"/>
      <w:ind w:left="567" w:hanging="238"/>
      <w:jc w:val="both"/>
    </w:pPr>
    <w:rPr>
      <w:rFonts w:ascii="FrankfurtGothic" w:hAnsi="FrankfurtGothic"/>
      <w:color w:val="000000"/>
      <w:sz w:val="19"/>
    </w:rPr>
  </w:style>
  <w:style w:type="paragraph" w:customStyle="1" w:styleId="1">
    <w:name w:val="1."/>
    <w:basedOn w:val="Normalny"/>
    <w:uiPriority w:val="99"/>
    <w:qFormat/>
    <w:rsid w:val="00C6353E"/>
    <w:pPr>
      <w:widowControl w:val="0"/>
      <w:suppressAutoHyphens/>
      <w:snapToGrid w:val="0"/>
      <w:spacing w:line="258" w:lineRule="atLeast"/>
      <w:jc w:val="both"/>
    </w:pPr>
    <w:rPr>
      <w:rFonts w:ascii="FrankfurtGothic" w:hAnsi="FrankfurtGothic"/>
      <w:color w:val="000000"/>
      <w:sz w:val="19"/>
    </w:rPr>
  </w:style>
  <w:style w:type="paragraph" w:customStyle="1" w:styleId="glowny">
    <w:name w:val="glowny"/>
    <w:basedOn w:val="Stopka1"/>
    <w:next w:val="Stopka1"/>
    <w:uiPriority w:val="99"/>
    <w:qFormat/>
    <w:rsid w:val="00C6353E"/>
    <w:pPr>
      <w:widowControl w:val="0"/>
      <w:suppressAutoHyphens/>
      <w:snapToGrid w:val="0"/>
      <w:spacing w:line="258" w:lineRule="atLeast"/>
      <w:jc w:val="both"/>
    </w:pPr>
    <w:rPr>
      <w:rFonts w:ascii="FrankfurtGothic" w:hAnsi="FrankfurtGothic"/>
      <w:color w:val="000000"/>
      <w:sz w:val="19"/>
    </w:rPr>
  </w:style>
  <w:style w:type="paragraph" w:customStyle="1" w:styleId="tekwzpod">
    <w:name w:val="tekwzpod"/>
    <w:uiPriority w:val="99"/>
    <w:qFormat/>
    <w:rsid w:val="00C6353E"/>
    <w:pPr>
      <w:widowControl w:val="0"/>
      <w:tabs>
        <w:tab w:val="left" w:pos="822"/>
        <w:tab w:val="left" w:leader="dot" w:pos="1417"/>
      </w:tabs>
      <w:spacing w:line="220" w:lineRule="atLeast"/>
      <w:ind w:left="822" w:right="567" w:hanging="255"/>
      <w:jc w:val="both"/>
    </w:pPr>
    <w:rPr>
      <w:rFonts w:ascii="Arial" w:eastAsia="Times New Roman" w:hAnsi="Arial" w:cs="Arial"/>
      <w:sz w:val="19"/>
      <w:szCs w:val="19"/>
      <w:lang w:eastAsia="pl-PL"/>
    </w:rPr>
  </w:style>
  <w:style w:type="paragraph" w:styleId="Tekstpodstawowy2">
    <w:name w:val="Body Text 2"/>
    <w:basedOn w:val="Normalny"/>
    <w:link w:val="Tekstpodstawowy2Znak"/>
    <w:uiPriority w:val="99"/>
    <w:qFormat/>
    <w:rsid w:val="00C6353E"/>
    <w:pPr>
      <w:spacing w:after="120" w:line="480" w:lineRule="auto"/>
    </w:pPr>
  </w:style>
  <w:style w:type="paragraph" w:customStyle="1" w:styleId="Default">
    <w:name w:val="Default"/>
    <w:qFormat/>
    <w:rsid w:val="00C6353E"/>
    <w:rPr>
      <w:rFonts w:ascii="Arial" w:eastAsia="Times New Roman" w:hAnsi="Arial" w:cs="Arial"/>
      <w:color w:val="000000"/>
      <w:sz w:val="24"/>
      <w:szCs w:val="24"/>
    </w:rPr>
  </w:style>
  <w:style w:type="paragraph" w:customStyle="1" w:styleId="Styl1">
    <w:name w:val="Styl1"/>
    <w:basedOn w:val="Normalny"/>
    <w:uiPriority w:val="99"/>
    <w:qFormat/>
    <w:rsid w:val="00C6353E"/>
    <w:rPr>
      <w:sz w:val="24"/>
    </w:rPr>
  </w:style>
  <w:style w:type="paragraph" w:customStyle="1" w:styleId="Spistreci41">
    <w:name w:val="Spis treści 41"/>
    <w:basedOn w:val="Normalny"/>
    <w:next w:val="Normalny"/>
    <w:autoRedefine/>
    <w:uiPriority w:val="99"/>
    <w:semiHidden/>
    <w:rsid w:val="00C6353E"/>
    <w:pPr>
      <w:spacing w:line="360" w:lineRule="auto"/>
      <w:jc w:val="both"/>
    </w:pPr>
    <w:rPr>
      <w:rFonts w:ascii="Arial" w:hAnsi="Arial" w:cs="Arial"/>
      <w:sz w:val="24"/>
      <w:szCs w:val="24"/>
    </w:rPr>
  </w:style>
  <w:style w:type="paragraph" w:styleId="Lista-kontynuacja2">
    <w:name w:val="List Continue 2"/>
    <w:basedOn w:val="Normalny"/>
    <w:uiPriority w:val="99"/>
    <w:semiHidden/>
    <w:qFormat/>
    <w:rsid w:val="00C6353E"/>
    <w:pPr>
      <w:spacing w:before="90" w:line="380" w:lineRule="atLeast"/>
      <w:jc w:val="both"/>
    </w:pPr>
    <w:rPr>
      <w:w w:val="89"/>
      <w:sz w:val="25"/>
    </w:rPr>
  </w:style>
  <w:style w:type="paragraph" w:styleId="Plandokumentu">
    <w:name w:val="Document Map"/>
    <w:basedOn w:val="Normalny"/>
    <w:link w:val="PlandokumentuZnak"/>
    <w:uiPriority w:val="99"/>
    <w:semiHidden/>
    <w:qFormat/>
    <w:rsid w:val="00C6353E"/>
    <w:pPr>
      <w:shd w:val="clear" w:color="auto" w:fill="000080"/>
    </w:pPr>
    <w:rPr>
      <w:rFonts w:ascii="Tahoma" w:hAnsi="Tahoma"/>
    </w:rPr>
  </w:style>
  <w:style w:type="paragraph" w:styleId="Poprawka">
    <w:name w:val="Revision"/>
    <w:uiPriority w:val="99"/>
    <w:semiHidden/>
    <w:qFormat/>
    <w:rsid w:val="00C6353E"/>
    <w:rPr>
      <w:rFonts w:ascii="Times New Roman" w:eastAsia="Times New Roman" w:hAnsi="Times New Roman" w:cs="Times New Roman"/>
      <w:sz w:val="24"/>
      <w:szCs w:val="20"/>
      <w:lang w:eastAsia="pl-PL"/>
    </w:rPr>
  </w:style>
  <w:style w:type="paragraph" w:customStyle="1" w:styleId="Standardowy0">
    <w:name w:val="Standardowy.+"/>
    <w:uiPriority w:val="99"/>
    <w:semiHidden/>
    <w:qFormat/>
    <w:rsid w:val="00C6353E"/>
    <w:rPr>
      <w:rFonts w:ascii="Arial" w:eastAsia="Times New Roman" w:hAnsi="Arial" w:cs="Times New Roman"/>
      <w:szCs w:val="20"/>
      <w:lang w:eastAsia="pl-PL"/>
    </w:rPr>
  </w:style>
  <w:style w:type="paragraph" w:customStyle="1" w:styleId="Tekstpodstawowywcity1">
    <w:name w:val="Tekst podstawowy wcięty1"/>
    <w:basedOn w:val="Normalny"/>
    <w:uiPriority w:val="99"/>
    <w:semiHidden/>
    <w:qFormat/>
    <w:rsid w:val="00C6353E"/>
    <w:pPr>
      <w:suppressAutoHyphens/>
      <w:ind w:firstLine="1418"/>
      <w:jc w:val="both"/>
    </w:pPr>
    <w:rPr>
      <w:sz w:val="28"/>
      <w:szCs w:val="28"/>
      <w:lang w:eastAsia="ar-SA"/>
    </w:rPr>
  </w:style>
  <w:style w:type="paragraph" w:customStyle="1" w:styleId="Nagwek13">
    <w:name w:val="Nagłówek #1"/>
    <w:basedOn w:val="Normalny"/>
    <w:uiPriority w:val="99"/>
    <w:semiHidden/>
    <w:qFormat/>
    <w:rsid w:val="00C6353E"/>
    <w:pPr>
      <w:shd w:val="clear" w:color="auto" w:fill="FFFFFF"/>
      <w:spacing w:line="341" w:lineRule="exact"/>
      <w:outlineLvl w:val="0"/>
    </w:pPr>
    <w:rPr>
      <w:rFonts w:ascii="Tahoma" w:eastAsiaTheme="minorHAnsi" w:hAnsi="Tahoma" w:cstheme="minorBidi"/>
      <w:spacing w:val="2"/>
      <w:sz w:val="25"/>
      <w:szCs w:val="22"/>
      <w:lang w:eastAsia="en-US"/>
    </w:rPr>
  </w:style>
  <w:style w:type="paragraph" w:customStyle="1" w:styleId="Akapitzlist1">
    <w:name w:val="Akapit z listą1"/>
    <w:basedOn w:val="Normalny"/>
    <w:uiPriority w:val="99"/>
    <w:semiHidden/>
    <w:qFormat/>
    <w:rsid w:val="00C6353E"/>
    <w:pPr>
      <w:ind w:left="720"/>
    </w:pPr>
    <w:rPr>
      <w:sz w:val="24"/>
    </w:rPr>
  </w:style>
  <w:style w:type="paragraph" w:customStyle="1" w:styleId="Standard">
    <w:name w:val="Standard"/>
    <w:qFormat/>
    <w:rsid w:val="00C6353E"/>
    <w:pPr>
      <w:widowControl w:val="0"/>
      <w:suppressAutoHyphens/>
      <w:textAlignment w:val="baseline"/>
    </w:pPr>
    <w:rPr>
      <w:rFonts w:ascii="Times New Roman" w:eastAsia="Times New Roman" w:hAnsi="Times New Roman" w:cs="Tahoma"/>
      <w:kern w:val="2"/>
      <w:sz w:val="24"/>
      <w:szCs w:val="24"/>
      <w:lang w:eastAsia="pl-PL"/>
    </w:rPr>
  </w:style>
  <w:style w:type="paragraph" w:customStyle="1" w:styleId="Style25">
    <w:name w:val="Style25"/>
    <w:basedOn w:val="Normalny"/>
    <w:uiPriority w:val="99"/>
    <w:qFormat/>
    <w:rsid w:val="00C6353E"/>
    <w:pPr>
      <w:widowControl w:val="0"/>
      <w:spacing w:line="221" w:lineRule="exact"/>
      <w:jc w:val="both"/>
    </w:pPr>
    <w:rPr>
      <w:rFonts w:ascii="Verdana" w:hAnsi="Verdana"/>
      <w:sz w:val="24"/>
      <w:szCs w:val="24"/>
    </w:rPr>
  </w:style>
  <w:style w:type="paragraph" w:customStyle="1" w:styleId="bold">
    <w:name w:val="bold"/>
    <w:basedOn w:val="Normalny"/>
    <w:uiPriority w:val="99"/>
    <w:qFormat/>
    <w:rsid w:val="00C6353E"/>
    <w:pPr>
      <w:spacing w:beforeAutospacing="1" w:afterAutospacing="1"/>
    </w:pPr>
    <w:rPr>
      <w:sz w:val="24"/>
      <w:szCs w:val="24"/>
    </w:rPr>
  </w:style>
  <w:style w:type="paragraph" w:customStyle="1" w:styleId="Tekstprzypisukocowego1">
    <w:name w:val="Tekst przypisu końcowego1"/>
    <w:basedOn w:val="Normalny"/>
    <w:link w:val="TekstprzypisukocowegoZnak"/>
    <w:uiPriority w:val="99"/>
    <w:semiHidden/>
    <w:rsid w:val="00C6353E"/>
  </w:style>
  <w:style w:type="paragraph" w:styleId="Tekstpodstawowy30">
    <w:name w:val="Body Text 3"/>
    <w:basedOn w:val="Normalny"/>
    <w:uiPriority w:val="99"/>
    <w:qFormat/>
    <w:rsid w:val="00C6353E"/>
    <w:pPr>
      <w:spacing w:after="120"/>
    </w:pPr>
    <w:rPr>
      <w:sz w:val="16"/>
      <w:szCs w:val="16"/>
    </w:rPr>
  </w:style>
  <w:style w:type="paragraph" w:customStyle="1" w:styleId="ZnakZnakZnakZnakZnakZnak">
    <w:name w:val="Znak Znak Znak Znak Znak Znak"/>
    <w:basedOn w:val="Normalny"/>
    <w:uiPriority w:val="99"/>
    <w:qFormat/>
    <w:rsid w:val="00C6353E"/>
    <w:rPr>
      <w:sz w:val="24"/>
      <w:szCs w:val="24"/>
    </w:rPr>
  </w:style>
  <w:style w:type="paragraph" w:customStyle="1" w:styleId="Akapitzlist2">
    <w:name w:val="Akapit z listą2"/>
    <w:basedOn w:val="Normalny"/>
    <w:qFormat/>
    <w:rsid w:val="00C6353E"/>
    <w:pPr>
      <w:ind w:left="720"/>
      <w:contextualSpacing/>
    </w:pPr>
    <w:rPr>
      <w:color w:val="000000"/>
    </w:rPr>
  </w:style>
  <w:style w:type="paragraph" w:customStyle="1" w:styleId="ZnakZnakZnakZnakZnakZnak1">
    <w:name w:val="Znak Znak Znak Znak Znak Znak1"/>
    <w:basedOn w:val="Normalny"/>
    <w:uiPriority w:val="99"/>
    <w:qFormat/>
    <w:rsid w:val="00C6353E"/>
    <w:rPr>
      <w:sz w:val="24"/>
      <w:szCs w:val="24"/>
    </w:rPr>
  </w:style>
  <w:style w:type="paragraph" w:customStyle="1" w:styleId="ZnakZnakZnakZnakZnakZnak2">
    <w:name w:val="Znak Znak Znak Znak Znak Znak2"/>
    <w:basedOn w:val="Normalny"/>
    <w:uiPriority w:val="99"/>
    <w:qFormat/>
    <w:rsid w:val="00C6353E"/>
    <w:rPr>
      <w:sz w:val="24"/>
      <w:szCs w:val="24"/>
    </w:rPr>
  </w:style>
  <w:style w:type="paragraph" w:customStyle="1" w:styleId="Style18">
    <w:name w:val="Style18"/>
    <w:basedOn w:val="Normalny"/>
    <w:uiPriority w:val="99"/>
    <w:qFormat/>
    <w:rsid w:val="00C6353E"/>
    <w:pPr>
      <w:widowControl w:val="0"/>
      <w:jc w:val="both"/>
    </w:pPr>
    <w:rPr>
      <w:rFonts w:ascii="Garamond" w:hAnsi="Garamond"/>
      <w:sz w:val="24"/>
      <w:szCs w:val="24"/>
    </w:rPr>
  </w:style>
  <w:style w:type="paragraph" w:customStyle="1" w:styleId="ZnakZnakZnakZnak">
    <w:name w:val="Znak Znak Znak Znak"/>
    <w:basedOn w:val="Normalny"/>
    <w:uiPriority w:val="99"/>
    <w:qFormat/>
    <w:rsid w:val="00C6353E"/>
    <w:rPr>
      <w:sz w:val="24"/>
      <w:szCs w:val="24"/>
    </w:rPr>
  </w:style>
  <w:style w:type="paragraph" w:customStyle="1" w:styleId="divpoint">
    <w:name w:val="div.point"/>
    <w:uiPriority w:val="99"/>
    <w:qFormat/>
    <w:rsid w:val="00C6353E"/>
    <w:pPr>
      <w:widowControl w:val="0"/>
      <w:spacing w:line="40" w:lineRule="atLeast"/>
    </w:pPr>
    <w:rPr>
      <w:rFonts w:ascii="Helvetica" w:eastAsia="Times New Roman" w:hAnsi="Helvetica" w:cs="Helvetica"/>
      <w:color w:val="000000"/>
      <w:sz w:val="18"/>
      <w:szCs w:val="18"/>
      <w:lang w:eastAsia="pl-PL"/>
    </w:rPr>
  </w:style>
  <w:style w:type="paragraph" w:customStyle="1" w:styleId="Style19">
    <w:name w:val="Style19"/>
    <w:basedOn w:val="Normalny"/>
    <w:uiPriority w:val="99"/>
    <w:qFormat/>
    <w:rsid w:val="00C6353E"/>
    <w:pPr>
      <w:widowControl w:val="0"/>
      <w:spacing w:line="322" w:lineRule="exact"/>
      <w:ind w:hanging="427"/>
    </w:pPr>
    <w:rPr>
      <w:rFonts w:ascii="Bookman Old Style" w:hAnsi="Bookman Old Style"/>
      <w:sz w:val="24"/>
      <w:szCs w:val="24"/>
    </w:rPr>
  </w:style>
  <w:style w:type="paragraph" w:customStyle="1" w:styleId="Style21">
    <w:name w:val="Style21"/>
    <w:basedOn w:val="Normalny"/>
    <w:qFormat/>
    <w:rsid w:val="00C6353E"/>
    <w:pPr>
      <w:widowControl w:val="0"/>
      <w:spacing w:line="254" w:lineRule="exact"/>
      <w:ind w:hanging="353"/>
      <w:jc w:val="both"/>
    </w:pPr>
    <w:rPr>
      <w:sz w:val="24"/>
      <w:szCs w:val="24"/>
    </w:rPr>
  </w:style>
  <w:style w:type="paragraph" w:styleId="Bezodstpw">
    <w:name w:val="No Spacing"/>
    <w:qFormat/>
    <w:rsid w:val="009444A4"/>
    <w:rPr>
      <w:rFonts w:cs="Calibri"/>
    </w:rPr>
  </w:style>
  <w:style w:type="paragraph" w:customStyle="1" w:styleId="BezodstpwTNR">
    <w:name w:val="Bez odstępów TNR"/>
    <w:basedOn w:val="Normalny"/>
    <w:qFormat/>
    <w:rsid w:val="00AF0733"/>
    <w:rPr>
      <w:sz w:val="22"/>
      <w:szCs w:val="22"/>
    </w:rPr>
  </w:style>
  <w:style w:type="paragraph" w:customStyle="1" w:styleId="Tekstpodstawowy3">
    <w:name w:val="Tekst podstawowy3"/>
    <w:basedOn w:val="Normalny"/>
    <w:link w:val="Bodytext"/>
    <w:qFormat/>
    <w:rsid w:val="00FC1BA5"/>
    <w:pPr>
      <w:widowControl w:val="0"/>
      <w:shd w:val="clear" w:color="auto" w:fill="FFFFFF"/>
      <w:spacing w:before="1800" w:after="300"/>
      <w:ind w:hanging="480"/>
    </w:pPr>
    <w:rPr>
      <w:rFonts w:ascii="Calibri" w:eastAsia="Calibri" w:hAnsi="Calibri" w:cs="Calibri"/>
      <w:lang w:eastAsia="en-US"/>
    </w:rPr>
  </w:style>
  <w:style w:type="paragraph" w:customStyle="1" w:styleId="Normalny1">
    <w:name w:val="Normalny1"/>
    <w:qFormat/>
    <w:rsid w:val="001C4B85"/>
    <w:pPr>
      <w:suppressAutoHyphens/>
      <w:spacing w:after="200" w:line="276" w:lineRule="auto"/>
      <w:textAlignment w:val="baseline"/>
    </w:pPr>
    <w:rPr>
      <w:rFonts w:ascii="Times New Roman" w:eastAsiaTheme="minorEastAsia" w:hAnsi="Times New Roman" w:cs="Arial Unicode MS"/>
      <w:sz w:val="24"/>
      <w:szCs w:val="24"/>
      <w:lang w:val="en-US" w:eastAsia="ar-SA"/>
    </w:rPr>
  </w:style>
  <w:style w:type="paragraph" w:customStyle="1" w:styleId="ZnakZnakZnakZnakZnakZnak4">
    <w:name w:val="Znak Znak Znak Znak Znak Znak4"/>
    <w:basedOn w:val="Normalny"/>
    <w:uiPriority w:val="99"/>
    <w:qFormat/>
    <w:rsid w:val="006D27B7"/>
    <w:rPr>
      <w:sz w:val="24"/>
      <w:szCs w:val="24"/>
    </w:rPr>
  </w:style>
  <w:style w:type="paragraph" w:customStyle="1" w:styleId="redniasiatka1akcent21">
    <w:name w:val="Średnia siatka 1 — akcent 21"/>
    <w:basedOn w:val="Normalny"/>
    <w:uiPriority w:val="99"/>
    <w:qFormat/>
    <w:rsid w:val="006D27B7"/>
    <w:pPr>
      <w:suppressAutoHyphens/>
      <w:ind w:left="708"/>
    </w:pPr>
    <w:rPr>
      <w:lang w:eastAsia="ar-SA"/>
    </w:rPr>
  </w:style>
  <w:style w:type="paragraph" w:customStyle="1" w:styleId="ZnakZnakZnakZnakZnakZnak3">
    <w:name w:val="Znak Znak Znak Znak Znak Znak3"/>
    <w:basedOn w:val="Normalny"/>
    <w:uiPriority w:val="99"/>
    <w:qFormat/>
    <w:rsid w:val="006D27B7"/>
    <w:rPr>
      <w:sz w:val="24"/>
      <w:szCs w:val="24"/>
    </w:rPr>
  </w:style>
  <w:style w:type="paragraph" w:customStyle="1" w:styleId="ZnakZnakZnakZnakZnakZnakZnakZnak">
    <w:name w:val="Znak Znak Znak Znak Znak Znak Znak Znak"/>
    <w:basedOn w:val="Normalny"/>
    <w:uiPriority w:val="99"/>
    <w:qFormat/>
    <w:rsid w:val="006D27B7"/>
    <w:rPr>
      <w:rFonts w:eastAsia="Calibri"/>
      <w:sz w:val="24"/>
      <w:szCs w:val="24"/>
    </w:rPr>
  </w:style>
  <w:style w:type="paragraph" w:customStyle="1" w:styleId="Spistreci31">
    <w:name w:val="Spis treści 31"/>
    <w:basedOn w:val="Normalny"/>
    <w:next w:val="Normalny"/>
    <w:autoRedefine/>
    <w:uiPriority w:val="39"/>
    <w:rsid w:val="006D27B7"/>
    <w:pPr>
      <w:ind w:left="400"/>
    </w:pPr>
  </w:style>
  <w:style w:type="paragraph" w:customStyle="1" w:styleId="Tekstpodstawowy22">
    <w:name w:val="Tekst podstawowy 22"/>
    <w:basedOn w:val="Normalny"/>
    <w:qFormat/>
    <w:rsid w:val="007E0229"/>
    <w:pPr>
      <w:suppressAutoHyphens/>
      <w:jc w:val="both"/>
    </w:pPr>
    <w:rPr>
      <w:sz w:val="24"/>
    </w:rPr>
  </w:style>
  <w:style w:type="paragraph" w:customStyle="1" w:styleId="Nagwek210">
    <w:name w:val="Nagłówek 21"/>
    <w:next w:val="Normalny"/>
    <w:uiPriority w:val="99"/>
    <w:qFormat/>
    <w:rsid w:val="00AA4197"/>
    <w:pPr>
      <w:spacing w:before="120" w:after="120"/>
      <w:outlineLvl w:val="0"/>
    </w:pPr>
    <w:rPr>
      <w:rFonts w:cs="Times New Roman"/>
      <w:b/>
      <w:bCs/>
      <w:sz w:val="24"/>
      <w:szCs w:val="24"/>
    </w:rPr>
  </w:style>
  <w:style w:type="paragraph" w:customStyle="1" w:styleId="Tekstpodstawowy21">
    <w:name w:val="Tekst podstawowy 21"/>
    <w:basedOn w:val="Normalny"/>
    <w:qFormat/>
    <w:rsid w:val="00AA4197"/>
    <w:pPr>
      <w:suppressAutoHyphens/>
      <w:jc w:val="both"/>
    </w:pPr>
    <w:rPr>
      <w:i/>
      <w:iCs/>
      <w:color w:val="FF0000"/>
      <w:sz w:val="24"/>
      <w:szCs w:val="24"/>
      <w:lang w:eastAsia="ar-SA"/>
    </w:rPr>
  </w:style>
  <w:style w:type="table" w:styleId="Tabela-Siatka">
    <w:name w:val="Table Grid"/>
    <w:basedOn w:val="Standardowy"/>
    <w:uiPriority w:val="99"/>
    <w:rsid w:val="00C6353E"/>
    <w:rPr>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1"/>
    <w:uiPriority w:val="99"/>
    <w:semiHidden/>
    <w:unhideWhenUsed/>
    <w:rsid w:val="00136EE3"/>
    <w:pPr>
      <w:tabs>
        <w:tab w:val="center" w:pos="4536"/>
        <w:tab w:val="right" w:pos="9072"/>
      </w:tabs>
    </w:pPr>
  </w:style>
  <w:style w:type="character" w:customStyle="1" w:styleId="StopkaZnak1">
    <w:name w:val="Stopka Znak1"/>
    <w:basedOn w:val="Domylnaczcionkaakapitu"/>
    <w:link w:val="Stopka"/>
    <w:uiPriority w:val="99"/>
    <w:semiHidden/>
    <w:rsid w:val="00136EE3"/>
    <w:rPr>
      <w:rFonts w:ascii="Times New Roman" w:eastAsia="Times New Roman" w:hAnsi="Times New Roman" w:cs="Times New Roman"/>
      <w:szCs w:val="20"/>
      <w:lang w:eastAsia="pl-PL"/>
    </w:rPr>
  </w:style>
  <w:style w:type="paragraph" w:customStyle="1" w:styleId="western">
    <w:name w:val="western"/>
    <w:basedOn w:val="Normalny"/>
    <w:rsid w:val="00F02221"/>
    <w:pPr>
      <w:spacing w:before="100" w:beforeAutospacing="1" w:after="119" w:line="276" w:lineRule="auto"/>
    </w:pPr>
    <w:rPr>
      <w:rFonts w:ascii="Calibri" w:hAnsi="Calibri" w:cs="Calibri"/>
      <w:sz w:val="24"/>
      <w:szCs w:val="24"/>
    </w:rPr>
  </w:style>
  <w:style w:type="paragraph" w:styleId="Zwykytekst">
    <w:name w:val="Plain Text"/>
    <w:aliases w:val="Zwykły tekst Znak1,Zwykły tekst Znak Znak,Znak Znak Znak,Znak Znak,Znak"/>
    <w:basedOn w:val="Normalny"/>
    <w:link w:val="ZwykytekstZnak"/>
    <w:uiPriority w:val="99"/>
    <w:rsid w:val="00C64859"/>
    <w:rPr>
      <w:rFonts w:ascii="Courier New" w:hAnsi="Courier New" w:cs="Courier New"/>
    </w:rPr>
  </w:style>
  <w:style w:type="character" w:customStyle="1" w:styleId="ZwykytekstZnak">
    <w:name w:val="Zwykły tekst Znak"/>
    <w:aliases w:val="Zwykły tekst Znak1 Znak,Zwykły tekst Znak Znak Znak,Znak Znak Znak Znak1,Znak Znak Znak1,Znak Znak1"/>
    <w:basedOn w:val="Domylnaczcionkaakapitu"/>
    <w:link w:val="Zwykytekst"/>
    <w:uiPriority w:val="99"/>
    <w:rsid w:val="00C64859"/>
    <w:rPr>
      <w:rFonts w:ascii="Courier New" w:eastAsia="Times New Roman" w:hAnsi="Courier New" w:cs="Courier New"/>
      <w:szCs w:val="20"/>
      <w:lang w:eastAsia="pl-PL"/>
    </w:rPr>
  </w:style>
  <w:style w:type="character" w:styleId="Hipercze">
    <w:name w:val="Hyperlink"/>
    <w:basedOn w:val="Domylnaczcionkaakapitu"/>
    <w:uiPriority w:val="99"/>
    <w:unhideWhenUsed/>
    <w:rsid w:val="00157B33"/>
    <w:rPr>
      <w:color w:val="0000FF"/>
      <w:u w:val="single"/>
    </w:rPr>
  </w:style>
  <w:style w:type="character" w:customStyle="1" w:styleId="FontStyle73">
    <w:name w:val="Font Style73"/>
    <w:basedOn w:val="Domylnaczcionkaakapitu"/>
    <w:qFormat/>
    <w:rsid w:val="00371184"/>
    <w:rPr>
      <w:rFonts w:ascii="Times New Roman" w:hAnsi="Times New Roman" w:cs="Times New Roman"/>
      <w:sz w:val="18"/>
      <w:szCs w:val="18"/>
    </w:rPr>
  </w:style>
  <w:style w:type="paragraph" w:customStyle="1" w:styleId="Textbody">
    <w:name w:val="Text body"/>
    <w:basedOn w:val="Standard"/>
    <w:rsid w:val="0001605B"/>
    <w:pPr>
      <w:autoSpaceDN w:val="0"/>
      <w:spacing w:after="120"/>
      <w:jc w:val="both"/>
    </w:pPr>
    <w:rPr>
      <w:rFonts w:ascii="Arial" w:eastAsia="Arial Unicode MS" w:hAnsi="Arial" w:cs="Mangal"/>
      <w:kern w:val="3"/>
      <w:sz w:val="20"/>
      <w:szCs w:val="18"/>
      <w:lang w:eastAsia="zh-CN" w:bidi="hi-IN"/>
    </w:rPr>
  </w:style>
  <w:style w:type="numbering" w:customStyle="1" w:styleId="WWNum6">
    <w:name w:val="WWNum6"/>
    <w:basedOn w:val="Bezlisty"/>
    <w:rsid w:val="0001605B"/>
    <w:pPr>
      <w:numPr>
        <w:numId w:val="24"/>
      </w:numPr>
    </w:pPr>
  </w:style>
  <w:style w:type="numbering" w:customStyle="1" w:styleId="WWNum7">
    <w:name w:val="WWNum7"/>
    <w:basedOn w:val="Bezlisty"/>
    <w:rsid w:val="0001605B"/>
    <w:pPr>
      <w:numPr>
        <w:numId w:val="25"/>
      </w:numPr>
    </w:pPr>
  </w:style>
  <w:style w:type="numbering" w:customStyle="1" w:styleId="WWNum8">
    <w:name w:val="WWNum8"/>
    <w:basedOn w:val="Bezlisty"/>
    <w:rsid w:val="0001605B"/>
    <w:pPr>
      <w:numPr>
        <w:numId w:val="26"/>
      </w:numPr>
    </w:pPr>
  </w:style>
  <w:style w:type="paragraph" w:styleId="Spistreci1">
    <w:name w:val="toc 1"/>
    <w:basedOn w:val="Normalny"/>
    <w:next w:val="Normalny"/>
    <w:autoRedefine/>
    <w:uiPriority w:val="39"/>
    <w:unhideWhenUsed/>
    <w:rsid w:val="00B84512"/>
    <w:pPr>
      <w:spacing w:after="100"/>
    </w:pPr>
  </w:style>
  <w:style w:type="paragraph" w:customStyle="1" w:styleId="Styl20">
    <w:name w:val="Styl20"/>
    <w:basedOn w:val="Normalny"/>
    <w:qFormat/>
    <w:rsid w:val="00BD24DA"/>
    <w:pPr>
      <w:keepNext/>
      <w:keepLines/>
      <w:numPr>
        <w:numId w:val="31"/>
      </w:numPr>
      <w:spacing w:line="276" w:lineRule="auto"/>
      <w:outlineLvl w:val="0"/>
    </w:pPr>
    <w:rPr>
      <w:b/>
      <w:bCs/>
      <w:sz w:val="24"/>
      <w:szCs w:val="24"/>
    </w:rPr>
  </w:style>
  <w:style w:type="paragraph" w:customStyle="1" w:styleId="Styl3">
    <w:name w:val="Styl3"/>
    <w:basedOn w:val="Styl20"/>
    <w:qFormat/>
    <w:rsid w:val="00BD24DA"/>
    <w:pPr>
      <w:numPr>
        <w:ilvl w:val="1"/>
      </w:numPr>
    </w:pPr>
    <w:rPr>
      <w:b w:val="0"/>
    </w:rPr>
  </w:style>
  <w:style w:type="paragraph" w:customStyle="1" w:styleId="gmail-msolistparagraph">
    <w:name w:val="gmail-msolistparagraph"/>
    <w:basedOn w:val="Normalny"/>
    <w:rsid w:val="00AE747E"/>
    <w:pPr>
      <w:spacing w:before="100" w:beforeAutospacing="1" w:after="100" w:afterAutospacing="1"/>
    </w:pPr>
    <w:rPr>
      <w:sz w:val="24"/>
      <w:szCs w:val="24"/>
    </w:rPr>
  </w:style>
  <w:style w:type="character" w:customStyle="1" w:styleId="Nagwek1Znak1">
    <w:name w:val="Nagłówek 1 Znak1"/>
    <w:basedOn w:val="Domylnaczcionkaakapitu"/>
    <w:link w:val="Nagwek1"/>
    <w:uiPriority w:val="99"/>
    <w:rsid w:val="00693E45"/>
    <w:rPr>
      <w:rFonts w:asciiTheme="majorHAnsi" w:eastAsiaTheme="majorEastAsia" w:hAnsiTheme="majorHAnsi" w:cstheme="majorBidi"/>
      <w:b/>
      <w:bCs/>
      <w:color w:val="2E74B5" w:themeColor="accent1" w:themeShade="BF"/>
      <w:sz w:val="28"/>
      <w:szCs w:val="28"/>
      <w:lang w:eastAsia="pl-PL"/>
    </w:rPr>
  </w:style>
  <w:style w:type="character" w:customStyle="1" w:styleId="Nagwek2Znak1">
    <w:name w:val="Nagłówek 2 Znak1"/>
    <w:basedOn w:val="Domylnaczcionkaakapitu"/>
    <w:link w:val="Nagwek2"/>
    <w:uiPriority w:val="99"/>
    <w:semiHidden/>
    <w:rsid w:val="00693E45"/>
    <w:rPr>
      <w:rFonts w:asciiTheme="majorHAnsi" w:eastAsiaTheme="majorEastAsia" w:hAnsiTheme="majorHAnsi" w:cstheme="majorBidi"/>
      <w:b/>
      <w:bCs/>
      <w:color w:val="5B9BD5" w:themeColor="accent1"/>
      <w:sz w:val="26"/>
      <w:szCs w:val="26"/>
      <w:lang w:eastAsia="pl-PL"/>
    </w:rPr>
  </w:style>
  <w:style w:type="character" w:customStyle="1" w:styleId="Nagwek3Znak1">
    <w:name w:val="Nagłówek 3 Znak1"/>
    <w:basedOn w:val="Domylnaczcionkaakapitu"/>
    <w:link w:val="Nagwek3"/>
    <w:uiPriority w:val="99"/>
    <w:semiHidden/>
    <w:rsid w:val="00693E45"/>
    <w:rPr>
      <w:rFonts w:asciiTheme="majorHAnsi" w:eastAsiaTheme="majorEastAsia" w:hAnsiTheme="majorHAnsi" w:cstheme="majorBidi"/>
      <w:b/>
      <w:bCs/>
      <w:color w:val="5B9BD5" w:themeColor="accent1"/>
      <w:szCs w:val="20"/>
      <w:lang w:eastAsia="pl-PL"/>
    </w:rPr>
  </w:style>
  <w:style w:type="character" w:customStyle="1" w:styleId="Nagwek4Znak1">
    <w:name w:val="Nagłówek 4 Znak1"/>
    <w:basedOn w:val="Domylnaczcionkaakapitu"/>
    <w:link w:val="Nagwek4"/>
    <w:uiPriority w:val="99"/>
    <w:semiHidden/>
    <w:rsid w:val="00693E45"/>
    <w:rPr>
      <w:rFonts w:asciiTheme="majorHAnsi" w:eastAsiaTheme="majorEastAsia" w:hAnsiTheme="majorHAnsi" w:cstheme="majorBidi"/>
      <w:b/>
      <w:bCs/>
      <w:i/>
      <w:iCs/>
      <w:color w:val="5B9BD5" w:themeColor="accent1"/>
      <w:szCs w:val="20"/>
      <w:lang w:eastAsia="pl-PL"/>
    </w:rPr>
  </w:style>
  <w:style w:type="character" w:customStyle="1" w:styleId="Nagwek5Znak1">
    <w:name w:val="Nagłówek 5 Znak1"/>
    <w:basedOn w:val="Domylnaczcionkaakapitu"/>
    <w:link w:val="Nagwek5"/>
    <w:uiPriority w:val="99"/>
    <w:semiHidden/>
    <w:rsid w:val="00693E45"/>
    <w:rPr>
      <w:rFonts w:asciiTheme="majorHAnsi" w:eastAsiaTheme="majorEastAsia" w:hAnsiTheme="majorHAnsi" w:cstheme="majorBidi"/>
      <w:color w:val="1F4D78" w:themeColor="accent1" w:themeShade="7F"/>
      <w:szCs w:val="20"/>
      <w:lang w:eastAsia="pl-PL"/>
    </w:rPr>
  </w:style>
  <w:style w:type="character" w:customStyle="1" w:styleId="Nagwek6Znak1">
    <w:name w:val="Nagłówek 6 Znak1"/>
    <w:basedOn w:val="Domylnaczcionkaakapitu"/>
    <w:link w:val="Nagwek6"/>
    <w:uiPriority w:val="99"/>
    <w:semiHidden/>
    <w:rsid w:val="00693E45"/>
    <w:rPr>
      <w:rFonts w:asciiTheme="majorHAnsi" w:eastAsiaTheme="majorEastAsia" w:hAnsiTheme="majorHAnsi" w:cstheme="majorBidi"/>
      <w:i/>
      <w:iCs/>
      <w:color w:val="1F4D78" w:themeColor="accent1" w:themeShade="7F"/>
      <w:szCs w:val="20"/>
      <w:lang w:eastAsia="pl-PL"/>
    </w:rPr>
  </w:style>
  <w:style w:type="character" w:customStyle="1" w:styleId="Nagwek7Znak1">
    <w:name w:val="Nagłówek 7 Znak1"/>
    <w:basedOn w:val="Domylnaczcionkaakapitu"/>
    <w:link w:val="Nagwek7"/>
    <w:uiPriority w:val="99"/>
    <w:semiHidden/>
    <w:rsid w:val="00693E45"/>
    <w:rPr>
      <w:rFonts w:asciiTheme="majorHAnsi" w:eastAsiaTheme="majorEastAsia" w:hAnsiTheme="majorHAnsi" w:cstheme="majorBidi"/>
      <w:i/>
      <w:iCs/>
      <w:color w:val="404040" w:themeColor="text1" w:themeTint="BF"/>
      <w:szCs w:val="20"/>
      <w:lang w:eastAsia="pl-PL"/>
    </w:rPr>
  </w:style>
  <w:style w:type="character" w:customStyle="1" w:styleId="Nagwek8Znak1">
    <w:name w:val="Nagłówek 8 Znak1"/>
    <w:basedOn w:val="Domylnaczcionkaakapitu"/>
    <w:link w:val="Nagwek8"/>
    <w:uiPriority w:val="99"/>
    <w:semiHidden/>
    <w:rsid w:val="00693E45"/>
    <w:rPr>
      <w:rFonts w:asciiTheme="majorHAnsi" w:eastAsiaTheme="majorEastAsia" w:hAnsiTheme="majorHAnsi" w:cstheme="majorBidi"/>
      <w:color w:val="404040" w:themeColor="text1" w:themeTint="BF"/>
      <w:szCs w:val="20"/>
      <w:lang w:eastAsia="pl-PL"/>
    </w:rPr>
  </w:style>
  <w:style w:type="character" w:customStyle="1" w:styleId="Nagwek9Znak1">
    <w:name w:val="Nagłówek 9 Znak1"/>
    <w:basedOn w:val="Domylnaczcionkaakapitu"/>
    <w:link w:val="Nagwek9"/>
    <w:uiPriority w:val="99"/>
    <w:semiHidden/>
    <w:rsid w:val="00693E45"/>
    <w:rPr>
      <w:rFonts w:asciiTheme="majorHAnsi" w:eastAsiaTheme="majorEastAsia" w:hAnsiTheme="majorHAnsi" w:cstheme="majorBidi"/>
      <w:i/>
      <w:iCs/>
      <w:color w:val="404040" w:themeColor="text1" w:themeTint="BF"/>
      <w:szCs w:val="20"/>
      <w:lang w:eastAsia="pl-PL"/>
    </w:rPr>
  </w:style>
  <w:style w:type="paragraph" w:styleId="Tekstprzypisudolnego">
    <w:name w:val="footnote text"/>
    <w:basedOn w:val="Normalny"/>
    <w:link w:val="TekstprzypisudolnegoZnak2"/>
    <w:uiPriority w:val="99"/>
    <w:semiHidden/>
    <w:rsid w:val="00DC4165"/>
    <w:pPr>
      <w:suppressAutoHyphens/>
    </w:pPr>
    <w:rPr>
      <w:sz w:val="24"/>
    </w:rPr>
  </w:style>
  <w:style w:type="character" w:customStyle="1" w:styleId="TekstprzypisudolnegoZnak2">
    <w:name w:val="Tekst przypisu dolnego Znak2"/>
    <w:basedOn w:val="Domylnaczcionkaakapitu"/>
    <w:link w:val="Tekstprzypisudolnego"/>
    <w:uiPriority w:val="99"/>
    <w:semiHidden/>
    <w:rsid w:val="00DC4165"/>
    <w:rPr>
      <w:rFonts w:ascii="Times New Roman" w:eastAsia="Times New Roman" w:hAnsi="Times New Roman" w:cs="Times New Roman"/>
      <w:szCs w:val="20"/>
      <w:lang w:eastAsia="pl-PL"/>
    </w:rPr>
  </w:style>
  <w:style w:type="paragraph" w:customStyle="1" w:styleId="Zawartotabeli">
    <w:name w:val="Zawartość tabeli"/>
    <w:basedOn w:val="Normalny"/>
    <w:rsid w:val="00B92550"/>
    <w:pPr>
      <w:widowControl w:val="0"/>
      <w:suppressLineNumbers/>
      <w:suppressAutoHyphens/>
    </w:pPr>
    <w:rPr>
      <w:rFonts w:eastAsia="SimSun" w:cs="Arial"/>
      <w:kern w:val="2"/>
      <w:sz w:val="24"/>
      <w:szCs w:val="24"/>
      <w:lang w:eastAsia="hi-IN" w:bidi="hi-IN"/>
    </w:rPr>
  </w:style>
  <w:style w:type="character" w:customStyle="1" w:styleId="Domylnaczcionkaakapitu1">
    <w:name w:val="Domyślna czcionka akapitu1"/>
    <w:rsid w:val="00B92550"/>
  </w:style>
</w:styles>
</file>

<file path=word/webSettings.xml><?xml version="1.0" encoding="utf-8"?>
<w:webSettings xmlns:r="http://schemas.openxmlformats.org/officeDocument/2006/relationships" xmlns:w="http://schemas.openxmlformats.org/wordprocessingml/2006/main">
  <w:divs>
    <w:div w:id="75061069">
      <w:bodyDiv w:val="1"/>
      <w:marLeft w:val="0"/>
      <w:marRight w:val="0"/>
      <w:marTop w:val="0"/>
      <w:marBottom w:val="0"/>
      <w:divBdr>
        <w:top w:val="none" w:sz="0" w:space="0" w:color="auto"/>
        <w:left w:val="none" w:sz="0" w:space="0" w:color="auto"/>
        <w:bottom w:val="none" w:sz="0" w:space="0" w:color="auto"/>
        <w:right w:val="none" w:sz="0" w:space="0" w:color="auto"/>
      </w:divBdr>
    </w:div>
    <w:div w:id="119153446">
      <w:bodyDiv w:val="1"/>
      <w:marLeft w:val="0"/>
      <w:marRight w:val="0"/>
      <w:marTop w:val="0"/>
      <w:marBottom w:val="0"/>
      <w:divBdr>
        <w:top w:val="none" w:sz="0" w:space="0" w:color="auto"/>
        <w:left w:val="none" w:sz="0" w:space="0" w:color="auto"/>
        <w:bottom w:val="none" w:sz="0" w:space="0" w:color="auto"/>
        <w:right w:val="none" w:sz="0" w:space="0" w:color="auto"/>
      </w:divBdr>
    </w:div>
    <w:div w:id="124391530">
      <w:bodyDiv w:val="1"/>
      <w:marLeft w:val="0"/>
      <w:marRight w:val="0"/>
      <w:marTop w:val="0"/>
      <w:marBottom w:val="0"/>
      <w:divBdr>
        <w:top w:val="none" w:sz="0" w:space="0" w:color="auto"/>
        <w:left w:val="none" w:sz="0" w:space="0" w:color="auto"/>
        <w:bottom w:val="none" w:sz="0" w:space="0" w:color="auto"/>
        <w:right w:val="none" w:sz="0" w:space="0" w:color="auto"/>
      </w:divBdr>
    </w:div>
    <w:div w:id="150609108">
      <w:bodyDiv w:val="1"/>
      <w:marLeft w:val="0"/>
      <w:marRight w:val="0"/>
      <w:marTop w:val="0"/>
      <w:marBottom w:val="0"/>
      <w:divBdr>
        <w:top w:val="none" w:sz="0" w:space="0" w:color="auto"/>
        <w:left w:val="none" w:sz="0" w:space="0" w:color="auto"/>
        <w:bottom w:val="none" w:sz="0" w:space="0" w:color="auto"/>
        <w:right w:val="none" w:sz="0" w:space="0" w:color="auto"/>
      </w:divBdr>
    </w:div>
    <w:div w:id="448359013">
      <w:bodyDiv w:val="1"/>
      <w:marLeft w:val="0"/>
      <w:marRight w:val="0"/>
      <w:marTop w:val="0"/>
      <w:marBottom w:val="0"/>
      <w:divBdr>
        <w:top w:val="none" w:sz="0" w:space="0" w:color="auto"/>
        <w:left w:val="none" w:sz="0" w:space="0" w:color="auto"/>
        <w:bottom w:val="none" w:sz="0" w:space="0" w:color="auto"/>
        <w:right w:val="none" w:sz="0" w:space="0" w:color="auto"/>
      </w:divBdr>
    </w:div>
    <w:div w:id="577860747">
      <w:bodyDiv w:val="1"/>
      <w:marLeft w:val="0"/>
      <w:marRight w:val="0"/>
      <w:marTop w:val="0"/>
      <w:marBottom w:val="0"/>
      <w:divBdr>
        <w:top w:val="none" w:sz="0" w:space="0" w:color="auto"/>
        <w:left w:val="none" w:sz="0" w:space="0" w:color="auto"/>
        <w:bottom w:val="none" w:sz="0" w:space="0" w:color="auto"/>
        <w:right w:val="none" w:sz="0" w:space="0" w:color="auto"/>
      </w:divBdr>
    </w:div>
    <w:div w:id="665133931">
      <w:bodyDiv w:val="1"/>
      <w:marLeft w:val="0"/>
      <w:marRight w:val="0"/>
      <w:marTop w:val="0"/>
      <w:marBottom w:val="0"/>
      <w:divBdr>
        <w:top w:val="none" w:sz="0" w:space="0" w:color="auto"/>
        <w:left w:val="none" w:sz="0" w:space="0" w:color="auto"/>
        <w:bottom w:val="none" w:sz="0" w:space="0" w:color="auto"/>
        <w:right w:val="none" w:sz="0" w:space="0" w:color="auto"/>
      </w:divBdr>
    </w:div>
    <w:div w:id="693772828">
      <w:bodyDiv w:val="1"/>
      <w:marLeft w:val="0"/>
      <w:marRight w:val="0"/>
      <w:marTop w:val="0"/>
      <w:marBottom w:val="0"/>
      <w:divBdr>
        <w:top w:val="none" w:sz="0" w:space="0" w:color="auto"/>
        <w:left w:val="none" w:sz="0" w:space="0" w:color="auto"/>
        <w:bottom w:val="none" w:sz="0" w:space="0" w:color="auto"/>
        <w:right w:val="none" w:sz="0" w:space="0" w:color="auto"/>
      </w:divBdr>
    </w:div>
    <w:div w:id="754085697">
      <w:bodyDiv w:val="1"/>
      <w:marLeft w:val="0"/>
      <w:marRight w:val="0"/>
      <w:marTop w:val="0"/>
      <w:marBottom w:val="0"/>
      <w:divBdr>
        <w:top w:val="none" w:sz="0" w:space="0" w:color="auto"/>
        <w:left w:val="none" w:sz="0" w:space="0" w:color="auto"/>
        <w:bottom w:val="none" w:sz="0" w:space="0" w:color="auto"/>
        <w:right w:val="none" w:sz="0" w:space="0" w:color="auto"/>
      </w:divBdr>
    </w:div>
    <w:div w:id="913206064">
      <w:bodyDiv w:val="1"/>
      <w:marLeft w:val="0"/>
      <w:marRight w:val="0"/>
      <w:marTop w:val="0"/>
      <w:marBottom w:val="0"/>
      <w:divBdr>
        <w:top w:val="none" w:sz="0" w:space="0" w:color="auto"/>
        <w:left w:val="none" w:sz="0" w:space="0" w:color="auto"/>
        <w:bottom w:val="none" w:sz="0" w:space="0" w:color="auto"/>
        <w:right w:val="none" w:sz="0" w:space="0" w:color="auto"/>
      </w:divBdr>
    </w:div>
    <w:div w:id="988703982">
      <w:bodyDiv w:val="1"/>
      <w:marLeft w:val="0"/>
      <w:marRight w:val="0"/>
      <w:marTop w:val="0"/>
      <w:marBottom w:val="0"/>
      <w:divBdr>
        <w:top w:val="none" w:sz="0" w:space="0" w:color="auto"/>
        <w:left w:val="none" w:sz="0" w:space="0" w:color="auto"/>
        <w:bottom w:val="none" w:sz="0" w:space="0" w:color="auto"/>
        <w:right w:val="none" w:sz="0" w:space="0" w:color="auto"/>
      </w:divBdr>
    </w:div>
    <w:div w:id="1102457434">
      <w:bodyDiv w:val="1"/>
      <w:marLeft w:val="0"/>
      <w:marRight w:val="0"/>
      <w:marTop w:val="0"/>
      <w:marBottom w:val="0"/>
      <w:divBdr>
        <w:top w:val="none" w:sz="0" w:space="0" w:color="auto"/>
        <w:left w:val="none" w:sz="0" w:space="0" w:color="auto"/>
        <w:bottom w:val="none" w:sz="0" w:space="0" w:color="auto"/>
        <w:right w:val="none" w:sz="0" w:space="0" w:color="auto"/>
      </w:divBdr>
    </w:div>
    <w:div w:id="1104181706">
      <w:bodyDiv w:val="1"/>
      <w:marLeft w:val="0"/>
      <w:marRight w:val="0"/>
      <w:marTop w:val="0"/>
      <w:marBottom w:val="0"/>
      <w:divBdr>
        <w:top w:val="none" w:sz="0" w:space="0" w:color="auto"/>
        <w:left w:val="none" w:sz="0" w:space="0" w:color="auto"/>
        <w:bottom w:val="none" w:sz="0" w:space="0" w:color="auto"/>
        <w:right w:val="none" w:sz="0" w:space="0" w:color="auto"/>
      </w:divBdr>
    </w:div>
    <w:div w:id="1394892371">
      <w:bodyDiv w:val="1"/>
      <w:marLeft w:val="0"/>
      <w:marRight w:val="0"/>
      <w:marTop w:val="0"/>
      <w:marBottom w:val="0"/>
      <w:divBdr>
        <w:top w:val="none" w:sz="0" w:space="0" w:color="auto"/>
        <w:left w:val="none" w:sz="0" w:space="0" w:color="auto"/>
        <w:bottom w:val="none" w:sz="0" w:space="0" w:color="auto"/>
        <w:right w:val="none" w:sz="0" w:space="0" w:color="auto"/>
      </w:divBdr>
    </w:div>
    <w:div w:id="1472792778">
      <w:bodyDiv w:val="1"/>
      <w:marLeft w:val="0"/>
      <w:marRight w:val="0"/>
      <w:marTop w:val="0"/>
      <w:marBottom w:val="0"/>
      <w:divBdr>
        <w:top w:val="none" w:sz="0" w:space="0" w:color="auto"/>
        <w:left w:val="none" w:sz="0" w:space="0" w:color="auto"/>
        <w:bottom w:val="none" w:sz="0" w:space="0" w:color="auto"/>
        <w:right w:val="none" w:sz="0" w:space="0" w:color="auto"/>
      </w:divBdr>
    </w:div>
    <w:div w:id="1561867790">
      <w:bodyDiv w:val="1"/>
      <w:marLeft w:val="0"/>
      <w:marRight w:val="0"/>
      <w:marTop w:val="0"/>
      <w:marBottom w:val="0"/>
      <w:divBdr>
        <w:top w:val="none" w:sz="0" w:space="0" w:color="auto"/>
        <w:left w:val="none" w:sz="0" w:space="0" w:color="auto"/>
        <w:bottom w:val="none" w:sz="0" w:space="0" w:color="auto"/>
        <w:right w:val="none" w:sz="0" w:space="0" w:color="auto"/>
      </w:divBdr>
    </w:div>
    <w:div w:id="1831672365">
      <w:bodyDiv w:val="1"/>
      <w:marLeft w:val="0"/>
      <w:marRight w:val="0"/>
      <w:marTop w:val="0"/>
      <w:marBottom w:val="0"/>
      <w:divBdr>
        <w:top w:val="none" w:sz="0" w:space="0" w:color="auto"/>
        <w:left w:val="none" w:sz="0" w:space="0" w:color="auto"/>
        <w:bottom w:val="none" w:sz="0" w:space="0" w:color="auto"/>
        <w:right w:val="none" w:sz="0" w:space="0" w:color="auto"/>
      </w:divBdr>
    </w:div>
    <w:div w:id="1857814868">
      <w:bodyDiv w:val="1"/>
      <w:marLeft w:val="0"/>
      <w:marRight w:val="0"/>
      <w:marTop w:val="0"/>
      <w:marBottom w:val="0"/>
      <w:divBdr>
        <w:top w:val="none" w:sz="0" w:space="0" w:color="auto"/>
        <w:left w:val="none" w:sz="0" w:space="0" w:color="auto"/>
        <w:bottom w:val="none" w:sz="0" w:space="0" w:color="auto"/>
        <w:right w:val="none" w:sz="0" w:space="0" w:color="auto"/>
      </w:divBdr>
      <w:divsChild>
        <w:div w:id="829953577">
          <w:marLeft w:val="0"/>
          <w:marRight w:val="0"/>
          <w:marTop w:val="0"/>
          <w:marBottom w:val="0"/>
          <w:divBdr>
            <w:top w:val="none" w:sz="0" w:space="0" w:color="auto"/>
            <w:left w:val="none" w:sz="0" w:space="0" w:color="auto"/>
            <w:bottom w:val="none" w:sz="0" w:space="0" w:color="auto"/>
            <w:right w:val="none" w:sz="0" w:space="0" w:color="auto"/>
          </w:divBdr>
        </w:div>
        <w:div w:id="1375693911">
          <w:marLeft w:val="0"/>
          <w:marRight w:val="0"/>
          <w:marTop w:val="0"/>
          <w:marBottom w:val="0"/>
          <w:divBdr>
            <w:top w:val="none" w:sz="0" w:space="0" w:color="auto"/>
            <w:left w:val="none" w:sz="0" w:space="0" w:color="auto"/>
            <w:bottom w:val="none" w:sz="0" w:space="0" w:color="auto"/>
            <w:right w:val="none" w:sz="0" w:space="0" w:color="auto"/>
          </w:divBdr>
          <w:divsChild>
            <w:div w:id="68937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059246">
      <w:bodyDiv w:val="1"/>
      <w:marLeft w:val="0"/>
      <w:marRight w:val="0"/>
      <w:marTop w:val="0"/>
      <w:marBottom w:val="0"/>
      <w:divBdr>
        <w:top w:val="none" w:sz="0" w:space="0" w:color="auto"/>
        <w:left w:val="none" w:sz="0" w:space="0" w:color="auto"/>
        <w:bottom w:val="none" w:sz="0" w:space="0" w:color="auto"/>
        <w:right w:val="none" w:sz="0" w:space="0" w:color="auto"/>
      </w:divBdr>
    </w:div>
    <w:div w:id="1953780120">
      <w:bodyDiv w:val="1"/>
      <w:marLeft w:val="0"/>
      <w:marRight w:val="0"/>
      <w:marTop w:val="0"/>
      <w:marBottom w:val="0"/>
      <w:divBdr>
        <w:top w:val="none" w:sz="0" w:space="0" w:color="auto"/>
        <w:left w:val="none" w:sz="0" w:space="0" w:color="auto"/>
        <w:bottom w:val="none" w:sz="0" w:space="0" w:color="auto"/>
        <w:right w:val="none" w:sz="0" w:space="0" w:color="auto"/>
      </w:divBdr>
    </w:div>
    <w:div w:id="1966153923">
      <w:bodyDiv w:val="1"/>
      <w:marLeft w:val="0"/>
      <w:marRight w:val="0"/>
      <w:marTop w:val="0"/>
      <w:marBottom w:val="0"/>
      <w:divBdr>
        <w:top w:val="none" w:sz="0" w:space="0" w:color="auto"/>
        <w:left w:val="none" w:sz="0" w:space="0" w:color="auto"/>
        <w:bottom w:val="none" w:sz="0" w:space="0" w:color="auto"/>
        <w:right w:val="none" w:sz="0" w:space="0" w:color="auto"/>
      </w:divBdr>
    </w:div>
    <w:div w:id="1994798211">
      <w:bodyDiv w:val="1"/>
      <w:marLeft w:val="0"/>
      <w:marRight w:val="0"/>
      <w:marTop w:val="0"/>
      <w:marBottom w:val="0"/>
      <w:divBdr>
        <w:top w:val="none" w:sz="0" w:space="0" w:color="auto"/>
        <w:left w:val="none" w:sz="0" w:space="0" w:color="auto"/>
        <w:bottom w:val="none" w:sz="0" w:space="0" w:color="auto"/>
        <w:right w:val="none" w:sz="0" w:space="0" w:color="auto"/>
      </w:divBdr>
    </w:div>
    <w:div w:id="2091733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amorzad.infor.pl/tematy/rodo/"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d.matwijczyk@szpital2myslowice.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2myslowice.ezamawiajacy.pl" TargetMode="External"/><Relationship Id="rId5" Type="http://schemas.openxmlformats.org/officeDocument/2006/relationships/webSettings" Target="webSettings.xml"/><Relationship Id="rId15" Type="http://schemas.openxmlformats.org/officeDocument/2006/relationships/hyperlink" Target="https://szpital2myslowice.ezamawiajacy.pl" TargetMode="External"/><Relationship Id="rId10" Type="http://schemas.openxmlformats.org/officeDocument/2006/relationships/hyperlink" Target="mailto:e.przetargi@szpital2myslowice.pl" TargetMode="External"/><Relationship Id="rId4" Type="http://schemas.openxmlformats.org/officeDocument/2006/relationships/settings" Target="settings.xml"/><Relationship Id="rId9" Type="http://schemas.openxmlformats.org/officeDocument/2006/relationships/hyperlink" Target="http://www.szpital2myslowice.pl/" TargetMode="External"/><Relationship Id="rId14" Type="http://schemas.openxmlformats.org/officeDocument/2006/relationships/hyperlink" Target="http://www.nccert.pl/kontakt.htm" TargetMode="Externa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5A956-8A51-4983-92DC-0D76C85B2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8255</Words>
  <Characters>49535</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Paul</dc:creator>
  <cp:lastModifiedBy>JP</cp:lastModifiedBy>
  <cp:revision>3</cp:revision>
  <cp:lastPrinted>2026-04-24T06:06:00Z</cp:lastPrinted>
  <dcterms:created xsi:type="dcterms:W3CDTF">2026-04-24T06:07:00Z</dcterms:created>
  <dcterms:modified xsi:type="dcterms:W3CDTF">2026-04-27T07:27:00Z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